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8A9" w:rsidRPr="00262A02" w:rsidRDefault="00AE38A9" w:rsidP="00AE38A9">
      <w:pPr>
        <w:jc w:val="right"/>
        <w:rPr>
          <w:rFonts w:ascii="Times New Roman" w:eastAsia="Times New Roman" w:hAnsi="Times New Roman" w:cs="Times New Roman"/>
          <w:b/>
          <w:sz w:val="24"/>
          <w:szCs w:val="24"/>
          <w:lang w:eastAsia="ru-RU"/>
        </w:rPr>
      </w:pPr>
      <w:r w:rsidRPr="00262A02">
        <w:rPr>
          <w:rFonts w:ascii="Times New Roman" w:eastAsia="Times New Roman" w:hAnsi="Times New Roman" w:cs="Times New Roman"/>
          <w:b/>
          <w:sz w:val="24"/>
          <w:szCs w:val="24"/>
          <w:lang w:eastAsia="ru-RU"/>
        </w:rPr>
        <w:t>«УТВЕРЖДАЮ»</w:t>
      </w:r>
    </w:p>
    <w:p w:rsidR="003043C1" w:rsidRPr="00262A02" w:rsidRDefault="00C44377" w:rsidP="00C44377">
      <w:pPr>
        <w:widowControl w:val="0"/>
        <w:tabs>
          <w:tab w:val="left" w:pos="708"/>
          <w:tab w:val="left" w:pos="1416"/>
          <w:tab w:val="left" w:pos="2124"/>
          <w:tab w:val="left" w:pos="2832"/>
          <w:tab w:val="left" w:pos="3540"/>
          <w:tab w:val="left" w:pos="4248"/>
          <w:tab w:val="left" w:pos="4962"/>
          <w:tab w:val="left" w:pos="6372"/>
          <w:tab w:val="right" w:pos="10205"/>
        </w:tabs>
        <w:autoSpaceDE w:val="0"/>
        <w:autoSpaceDN w:val="0"/>
        <w:adjustRightInd w:val="0"/>
        <w:spacing w:after="0" w:line="240" w:lineRule="auto"/>
        <w:ind w:left="4962"/>
        <w:rPr>
          <w:rFonts w:ascii="Times New Roman" w:hAnsi="Times New Roman"/>
          <w:sz w:val="24"/>
          <w:szCs w:val="24"/>
        </w:rPr>
      </w:pPr>
      <w:r w:rsidRPr="00262A02">
        <w:rPr>
          <w:rFonts w:ascii="Times New Roman" w:hAnsi="Times New Roman"/>
          <w:sz w:val="24"/>
          <w:szCs w:val="24"/>
        </w:rPr>
        <w:t xml:space="preserve">Заместитель </w:t>
      </w:r>
      <w:r w:rsidR="00AE38A9" w:rsidRPr="00262A02">
        <w:rPr>
          <w:rFonts w:ascii="Times New Roman" w:hAnsi="Times New Roman"/>
          <w:sz w:val="24"/>
          <w:szCs w:val="24"/>
        </w:rPr>
        <w:t xml:space="preserve"> </w:t>
      </w:r>
      <w:r w:rsidRPr="00262A02">
        <w:rPr>
          <w:rFonts w:ascii="Times New Roman" w:hAnsi="Times New Roman"/>
          <w:sz w:val="24"/>
          <w:szCs w:val="24"/>
        </w:rPr>
        <w:t>г</w:t>
      </w:r>
      <w:r w:rsidR="00AE38A9" w:rsidRPr="00262A02">
        <w:rPr>
          <w:rFonts w:ascii="Times New Roman" w:hAnsi="Times New Roman"/>
          <w:sz w:val="24"/>
          <w:szCs w:val="24"/>
        </w:rPr>
        <w:t>енеральн</w:t>
      </w:r>
      <w:r w:rsidRPr="00262A02">
        <w:rPr>
          <w:rFonts w:ascii="Times New Roman" w:hAnsi="Times New Roman"/>
          <w:sz w:val="24"/>
          <w:szCs w:val="24"/>
        </w:rPr>
        <w:t>ого</w:t>
      </w:r>
      <w:r w:rsidR="00AE38A9" w:rsidRPr="00262A02">
        <w:rPr>
          <w:rFonts w:ascii="Times New Roman" w:hAnsi="Times New Roman"/>
          <w:sz w:val="24"/>
          <w:szCs w:val="24"/>
        </w:rPr>
        <w:t xml:space="preserve"> директор</w:t>
      </w:r>
      <w:r w:rsidRPr="00262A02">
        <w:rPr>
          <w:rFonts w:ascii="Times New Roman" w:hAnsi="Times New Roman"/>
          <w:sz w:val="24"/>
          <w:szCs w:val="24"/>
        </w:rPr>
        <w:t xml:space="preserve">а </w:t>
      </w:r>
    </w:p>
    <w:p w:rsidR="003043C1" w:rsidRPr="00262A02" w:rsidRDefault="00C44377" w:rsidP="00C44377">
      <w:pPr>
        <w:widowControl w:val="0"/>
        <w:tabs>
          <w:tab w:val="left" w:pos="708"/>
          <w:tab w:val="left" w:pos="1416"/>
          <w:tab w:val="left" w:pos="2124"/>
          <w:tab w:val="left" w:pos="2832"/>
          <w:tab w:val="left" w:pos="3540"/>
          <w:tab w:val="left" w:pos="4248"/>
          <w:tab w:val="left" w:pos="4962"/>
          <w:tab w:val="left" w:pos="6372"/>
          <w:tab w:val="right" w:pos="10205"/>
        </w:tabs>
        <w:autoSpaceDE w:val="0"/>
        <w:autoSpaceDN w:val="0"/>
        <w:adjustRightInd w:val="0"/>
        <w:spacing w:after="0" w:line="240" w:lineRule="auto"/>
        <w:ind w:left="4962"/>
        <w:rPr>
          <w:rFonts w:ascii="Times New Roman" w:hAnsi="Times New Roman"/>
          <w:sz w:val="24"/>
          <w:szCs w:val="24"/>
        </w:rPr>
      </w:pPr>
      <w:r w:rsidRPr="00262A02">
        <w:rPr>
          <w:rFonts w:ascii="Times New Roman" w:hAnsi="Times New Roman"/>
          <w:sz w:val="24"/>
          <w:szCs w:val="24"/>
        </w:rPr>
        <w:t xml:space="preserve">по экономике и финансам </w:t>
      </w:r>
      <w:r w:rsidR="00AE38A9" w:rsidRPr="00262A02">
        <w:rPr>
          <w:rFonts w:ascii="Times New Roman" w:hAnsi="Times New Roman"/>
          <w:sz w:val="24"/>
          <w:szCs w:val="24"/>
        </w:rPr>
        <w:t xml:space="preserve"> </w:t>
      </w:r>
    </w:p>
    <w:p w:rsidR="00AE38A9" w:rsidRPr="00262A02" w:rsidRDefault="00AE38A9" w:rsidP="00C44377">
      <w:pPr>
        <w:widowControl w:val="0"/>
        <w:tabs>
          <w:tab w:val="left" w:pos="708"/>
          <w:tab w:val="left" w:pos="1416"/>
          <w:tab w:val="left" w:pos="2124"/>
          <w:tab w:val="left" w:pos="2832"/>
          <w:tab w:val="left" w:pos="3540"/>
          <w:tab w:val="left" w:pos="4248"/>
          <w:tab w:val="left" w:pos="4962"/>
          <w:tab w:val="left" w:pos="6372"/>
          <w:tab w:val="right" w:pos="10205"/>
        </w:tabs>
        <w:autoSpaceDE w:val="0"/>
        <w:autoSpaceDN w:val="0"/>
        <w:adjustRightInd w:val="0"/>
        <w:spacing w:after="0" w:line="240" w:lineRule="auto"/>
        <w:ind w:left="4962"/>
        <w:rPr>
          <w:rFonts w:ascii="Times New Roman" w:hAnsi="Times New Roman"/>
          <w:sz w:val="24"/>
          <w:szCs w:val="24"/>
        </w:rPr>
      </w:pPr>
      <w:r w:rsidRPr="00262A02">
        <w:rPr>
          <w:rFonts w:ascii="Times New Roman" w:hAnsi="Times New Roman"/>
          <w:sz w:val="24"/>
          <w:szCs w:val="24"/>
        </w:rPr>
        <w:t>«</w:t>
      </w:r>
      <w:r w:rsidR="00C44377" w:rsidRPr="00262A02">
        <w:rPr>
          <w:rFonts w:ascii="Times New Roman" w:hAnsi="Times New Roman"/>
          <w:sz w:val="24"/>
          <w:szCs w:val="24"/>
        </w:rPr>
        <w:t>АО «Концерн «Вега»</w:t>
      </w:r>
      <w:r w:rsidRPr="00262A02">
        <w:rPr>
          <w:rFonts w:ascii="Times New Roman" w:hAnsi="Times New Roman"/>
          <w:sz w:val="24"/>
          <w:szCs w:val="24"/>
        </w:rPr>
        <w:t>»</w:t>
      </w:r>
    </w:p>
    <w:p w:rsidR="003043C1" w:rsidRPr="00262A02" w:rsidRDefault="003043C1" w:rsidP="00C44377">
      <w:pPr>
        <w:widowControl w:val="0"/>
        <w:tabs>
          <w:tab w:val="left" w:pos="708"/>
          <w:tab w:val="left" w:pos="1416"/>
          <w:tab w:val="left" w:pos="2124"/>
          <w:tab w:val="left" w:pos="2832"/>
          <w:tab w:val="left" w:pos="3540"/>
          <w:tab w:val="left" w:pos="4248"/>
          <w:tab w:val="left" w:pos="4962"/>
          <w:tab w:val="left" w:pos="6372"/>
          <w:tab w:val="right" w:pos="10205"/>
        </w:tabs>
        <w:autoSpaceDE w:val="0"/>
        <w:autoSpaceDN w:val="0"/>
        <w:adjustRightInd w:val="0"/>
        <w:spacing w:after="0" w:line="240" w:lineRule="auto"/>
        <w:ind w:left="4962"/>
        <w:rPr>
          <w:rFonts w:ascii="Times New Roman" w:hAnsi="Times New Roman"/>
          <w:sz w:val="24"/>
          <w:szCs w:val="24"/>
        </w:rPr>
      </w:pPr>
    </w:p>
    <w:p w:rsidR="00AE38A9" w:rsidRPr="00262A02" w:rsidRDefault="00AE38A9" w:rsidP="00C44377">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hanging="708"/>
        <w:rPr>
          <w:rFonts w:ascii="Times New Roman" w:eastAsia="Times New Roman" w:hAnsi="Times New Roman" w:cs="Times New Roman"/>
          <w:sz w:val="24"/>
          <w:szCs w:val="24"/>
          <w:lang w:eastAsia="ru-RU"/>
        </w:rPr>
      </w:pPr>
      <w:r w:rsidRPr="00262A02">
        <w:rPr>
          <w:rFonts w:ascii="Times New Roman" w:hAnsi="Times New Roman"/>
          <w:sz w:val="24"/>
          <w:szCs w:val="24"/>
        </w:rPr>
        <w:t xml:space="preserve"> </w:t>
      </w:r>
    </w:p>
    <w:p w:rsidR="00AE38A9" w:rsidRPr="00262A02" w:rsidRDefault="00AE38A9" w:rsidP="00C44377">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hanging="708"/>
        <w:rPr>
          <w:rFonts w:ascii="Times New Roman" w:eastAsia="Times New Roman" w:hAnsi="Times New Roman" w:cs="Times New Roman"/>
          <w:b/>
          <w:sz w:val="24"/>
          <w:szCs w:val="24"/>
          <w:lang w:eastAsia="ru-RU"/>
        </w:rPr>
      </w:pPr>
      <w:r w:rsidRPr="00262A02">
        <w:rPr>
          <w:rFonts w:ascii="Times New Roman" w:eastAsia="Times New Roman" w:hAnsi="Times New Roman" w:cs="Times New Roman"/>
          <w:sz w:val="24"/>
          <w:szCs w:val="24"/>
          <w:lang w:eastAsia="ru-RU"/>
        </w:rPr>
        <w:t>_______________</w:t>
      </w:r>
      <w:r w:rsidRPr="00262A02">
        <w:t xml:space="preserve"> </w:t>
      </w:r>
      <w:r w:rsidR="003043C1" w:rsidRPr="00262A02">
        <w:rPr>
          <w:rFonts w:ascii="Times New Roman" w:hAnsi="Times New Roman" w:cs="Times New Roman"/>
          <w:b/>
          <w:sz w:val="24"/>
          <w:szCs w:val="24"/>
        </w:rPr>
        <w:t xml:space="preserve">Н.В. </w:t>
      </w:r>
      <w:r w:rsidR="00C44377" w:rsidRPr="00262A02">
        <w:rPr>
          <w:rFonts w:ascii="Times New Roman" w:hAnsi="Times New Roman" w:cs="Times New Roman"/>
          <w:b/>
          <w:sz w:val="24"/>
          <w:szCs w:val="24"/>
        </w:rPr>
        <w:t xml:space="preserve">Бардашевская </w:t>
      </w:r>
    </w:p>
    <w:p w:rsidR="00AE38A9" w:rsidRPr="00262A02" w:rsidRDefault="00AE38A9" w:rsidP="003043C1">
      <w:pPr>
        <w:widowControl w:val="0"/>
        <w:tabs>
          <w:tab w:val="left" w:pos="708"/>
          <w:tab w:val="left" w:pos="1416"/>
          <w:tab w:val="left" w:pos="2124"/>
          <w:tab w:val="left" w:pos="2832"/>
          <w:tab w:val="left" w:pos="3540"/>
          <w:tab w:val="left" w:pos="4248"/>
          <w:tab w:val="left" w:pos="6372"/>
          <w:tab w:val="right" w:pos="10205"/>
        </w:tabs>
        <w:autoSpaceDE w:val="0"/>
        <w:autoSpaceDN w:val="0"/>
        <w:adjustRightInd w:val="0"/>
        <w:spacing w:after="0" w:line="240" w:lineRule="auto"/>
        <w:ind w:left="4962"/>
        <w:rPr>
          <w:rFonts w:ascii="Times New Roman" w:eastAsia="Times New Roman" w:hAnsi="Times New Roman" w:cs="Times New Roman"/>
          <w:b/>
          <w:sz w:val="24"/>
          <w:szCs w:val="24"/>
          <w:lang w:eastAsia="ru-RU"/>
        </w:rPr>
      </w:pPr>
      <w:r w:rsidRPr="00262A02">
        <w:rPr>
          <w:rFonts w:ascii="Times New Roman" w:eastAsia="Times New Roman" w:hAnsi="Times New Roman" w:cs="Times New Roman"/>
          <w:b/>
          <w:sz w:val="24"/>
          <w:szCs w:val="24"/>
          <w:lang w:eastAsia="ru-RU"/>
        </w:rPr>
        <w:t>«____» ________________ 201</w:t>
      </w:r>
      <w:r w:rsidR="008509D1" w:rsidRPr="00262A02">
        <w:rPr>
          <w:rFonts w:ascii="Times New Roman" w:eastAsia="Times New Roman" w:hAnsi="Times New Roman" w:cs="Times New Roman"/>
          <w:b/>
          <w:sz w:val="24"/>
          <w:szCs w:val="24"/>
          <w:lang w:eastAsia="ru-RU"/>
        </w:rPr>
        <w:t>9</w:t>
      </w:r>
      <w:r w:rsidRPr="00262A02">
        <w:rPr>
          <w:rFonts w:ascii="Times New Roman" w:eastAsia="Times New Roman" w:hAnsi="Times New Roman" w:cs="Times New Roman"/>
          <w:b/>
          <w:sz w:val="24"/>
          <w:szCs w:val="24"/>
          <w:lang w:eastAsia="ru-RU"/>
        </w:rPr>
        <w:t xml:space="preserve"> г.</w:t>
      </w:r>
    </w:p>
    <w:p w:rsidR="00AE38A9" w:rsidRPr="00262A02" w:rsidRDefault="00AE38A9" w:rsidP="00AE38A9">
      <w:pPr>
        <w:spacing w:before="100" w:beforeAutospacing="1" w:after="0" w:line="240" w:lineRule="auto"/>
        <w:ind w:left="5529"/>
        <w:rPr>
          <w:rFonts w:ascii="Times New Roman" w:eastAsia="Times New Roman" w:hAnsi="Times New Roman" w:cs="Times New Roman"/>
          <w:color w:val="000000"/>
          <w:sz w:val="24"/>
          <w:szCs w:val="24"/>
          <w:lang w:eastAsia="ru-RU"/>
        </w:rPr>
      </w:pPr>
    </w:p>
    <w:p w:rsidR="00AE38A9" w:rsidRPr="00262A02"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Pr="00262A02"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Pr="00262A02" w:rsidRDefault="00AE38A9" w:rsidP="00AE38A9">
      <w:pPr>
        <w:spacing w:after="0" w:line="360" w:lineRule="auto"/>
        <w:jc w:val="center"/>
        <w:rPr>
          <w:rFonts w:ascii="Times New Roman" w:eastAsia="Times New Roman" w:hAnsi="Times New Roman" w:cs="Times New Roman"/>
          <w:b/>
          <w:color w:val="000000"/>
          <w:sz w:val="24"/>
          <w:szCs w:val="24"/>
          <w:lang w:eastAsia="ru-RU"/>
        </w:rPr>
      </w:pPr>
    </w:p>
    <w:p w:rsidR="00AE38A9" w:rsidRPr="00262A02" w:rsidRDefault="00AE38A9" w:rsidP="00AE38A9">
      <w:pPr>
        <w:spacing w:after="0" w:line="360" w:lineRule="auto"/>
        <w:jc w:val="center"/>
        <w:rPr>
          <w:rFonts w:ascii="Times New Roman" w:eastAsia="Times New Roman" w:hAnsi="Times New Roman" w:cs="Times New Roman"/>
          <w:b/>
          <w:color w:val="000000"/>
          <w:sz w:val="28"/>
          <w:szCs w:val="28"/>
          <w:lang w:eastAsia="ru-RU"/>
        </w:rPr>
      </w:pPr>
      <w:r w:rsidRPr="00262A02">
        <w:rPr>
          <w:rFonts w:ascii="Times New Roman" w:eastAsia="Times New Roman" w:hAnsi="Times New Roman" w:cs="Times New Roman"/>
          <w:b/>
          <w:color w:val="000000"/>
          <w:sz w:val="28"/>
          <w:szCs w:val="28"/>
          <w:lang w:eastAsia="ru-RU"/>
        </w:rPr>
        <w:t>АУКЦИОННАЯ ДОКУМЕНТАЦИЯ</w:t>
      </w:r>
    </w:p>
    <w:p w:rsidR="00AE38A9" w:rsidRPr="00262A02" w:rsidRDefault="00AE38A9" w:rsidP="00AE38A9">
      <w:pPr>
        <w:spacing w:after="0" w:line="360" w:lineRule="auto"/>
        <w:jc w:val="center"/>
        <w:rPr>
          <w:rFonts w:ascii="Times New Roman" w:eastAsia="Times New Roman" w:hAnsi="Times New Roman" w:cs="Times New Roman"/>
          <w:b/>
          <w:color w:val="000000"/>
          <w:sz w:val="28"/>
          <w:szCs w:val="28"/>
          <w:lang w:eastAsia="ru-RU"/>
        </w:rPr>
      </w:pPr>
    </w:p>
    <w:p w:rsidR="00242CD5" w:rsidRPr="00262A02" w:rsidRDefault="00AE38A9" w:rsidP="003062CE">
      <w:pPr>
        <w:spacing w:after="0" w:line="276" w:lineRule="auto"/>
        <w:jc w:val="center"/>
        <w:rPr>
          <w:rFonts w:ascii="Times New Roman" w:eastAsia="Times New Roman" w:hAnsi="Times New Roman" w:cs="Times New Roman"/>
          <w:b/>
          <w:iCs/>
          <w:color w:val="000000"/>
          <w:sz w:val="28"/>
          <w:szCs w:val="28"/>
          <w:lang w:eastAsia="ru-RU"/>
        </w:rPr>
      </w:pPr>
      <w:r w:rsidRPr="00262A02">
        <w:rPr>
          <w:rFonts w:ascii="Times New Roman" w:eastAsia="Times New Roman" w:hAnsi="Times New Roman" w:cs="Times New Roman"/>
          <w:b/>
          <w:iCs/>
          <w:color w:val="000000"/>
          <w:sz w:val="28"/>
          <w:szCs w:val="28"/>
          <w:lang w:eastAsia="ru-RU"/>
        </w:rPr>
        <w:t xml:space="preserve">О проведении аукциона, </w:t>
      </w:r>
      <w:r w:rsidR="003062CE" w:rsidRPr="00262A02">
        <w:rPr>
          <w:rFonts w:ascii="Times New Roman" w:eastAsia="Times New Roman" w:hAnsi="Times New Roman" w:cs="Times New Roman"/>
          <w:b/>
          <w:iCs/>
          <w:color w:val="000000"/>
          <w:sz w:val="28"/>
          <w:szCs w:val="28"/>
          <w:lang w:eastAsia="ru-RU"/>
        </w:rPr>
        <w:t>открытого по составу участников и форме подачи предложений, на право заключения краткосрочного договора аренды объекта недвижимого имущества, находящегося в собственности Акционерного общества «Концерн радиостроения «Вега»</w:t>
      </w:r>
    </w:p>
    <w:p w:rsidR="00242CD5" w:rsidRPr="00262A02" w:rsidRDefault="00242CD5" w:rsidP="00AE38A9">
      <w:pPr>
        <w:spacing w:after="0" w:line="276" w:lineRule="auto"/>
        <w:jc w:val="center"/>
        <w:rPr>
          <w:sz w:val="28"/>
          <w:szCs w:val="28"/>
        </w:rPr>
      </w:pPr>
    </w:p>
    <w:p w:rsidR="00AE38A9" w:rsidRPr="00262A02" w:rsidRDefault="00AE38A9" w:rsidP="00AE38A9">
      <w:pPr>
        <w:spacing w:after="0"/>
        <w:jc w:val="center"/>
        <w:rPr>
          <w:rFonts w:ascii="Times New Roman" w:eastAsia="Calibri" w:hAnsi="Times New Roman" w:cs="Times New Roman"/>
          <w:b/>
          <w:i/>
          <w:sz w:val="24"/>
          <w:szCs w:val="24"/>
          <w:u w:val="single"/>
        </w:rPr>
      </w:pPr>
      <w:r w:rsidRPr="00262A02">
        <w:rPr>
          <w:rFonts w:ascii="Times New Roman" w:eastAsia="Calibri" w:hAnsi="Times New Roman" w:cs="Times New Roman"/>
          <w:b/>
          <w:i/>
          <w:sz w:val="24"/>
          <w:szCs w:val="24"/>
          <w:u w:val="single"/>
        </w:rPr>
        <w:t>(Аукцион проводится в составе</w:t>
      </w:r>
      <w:r w:rsidR="00281190" w:rsidRPr="00262A02">
        <w:rPr>
          <w:rFonts w:ascii="Times New Roman" w:eastAsia="Calibri" w:hAnsi="Times New Roman" w:cs="Times New Roman"/>
          <w:b/>
          <w:i/>
          <w:sz w:val="24"/>
          <w:szCs w:val="24"/>
          <w:u w:val="single"/>
        </w:rPr>
        <w:t xml:space="preserve"> </w:t>
      </w:r>
      <w:r w:rsidR="003062CE" w:rsidRPr="00262A02">
        <w:rPr>
          <w:rFonts w:ascii="Times New Roman" w:eastAsia="Calibri" w:hAnsi="Times New Roman" w:cs="Times New Roman"/>
          <w:b/>
          <w:i/>
          <w:sz w:val="24"/>
          <w:szCs w:val="24"/>
          <w:u w:val="single"/>
        </w:rPr>
        <w:t>1</w:t>
      </w:r>
      <w:r w:rsidR="00A4239E" w:rsidRPr="00262A02">
        <w:rPr>
          <w:rFonts w:ascii="Times New Roman" w:eastAsia="Calibri" w:hAnsi="Times New Roman" w:cs="Times New Roman"/>
          <w:b/>
          <w:i/>
          <w:sz w:val="24"/>
          <w:szCs w:val="24"/>
          <w:u w:val="single"/>
        </w:rPr>
        <w:t xml:space="preserve"> </w:t>
      </w:r>
      <w:r w:rsidR="00281190" w:rsidRPr="00262A02">
        <w:rPr>
          <w:rFonts w:ascii="Times New Roman" w:eastAsia="Calibri" w:hAnsi="Times New Roman" w:cs="Times New Roman"/>
          <w:b/>
          <w:i/>
          <w:sz w:val="24"/>
          <w:szCs w:val="24"/>
          <w:u w:val="single"/>
        </w:rPr>
        <w:t>(</w:t>
      </w:r>
      <w:r w:rsidR="003062CE" w:rsidRPr="00262A02">
        <w:rPr>
          <w:rFonts w:ascii="Times New Roman" w:eastAsia="Calibri" w:hAnsi="Times New Roman" w:cs="Times New Roman"/>
          <w:b/>
          <w:i/>
          <w:sz w:val="24"/>
          <w:szCs w:val="24"/>
          <w:u w:val="single"/>
        </w:rPr>
        <w:t>одного</w:t>
      </w:r>
      <w:r w:rsidR="00281190" w:rsidRPr="00262A02">
        <w:rPr>
          <w:rFonts w:ascii="Times New Roman" w:eastAsia="Calibri" w:hAnsi="Times New Roman" w:cs="Times New Roman"/>
          <w:b/>
          <w:i/>
          <w:sz w:val="24"/>
          <w:szCs w:val="24"/>
          <w:u w:val="single"/>
        </w:rPr>
        <w:t>)</w:t>
      </w:r>
      <w:r w:rsidRPr="00262A02">
        <w:rPr>
          <w:rFonts w:ascii="Times New Roman" w:eastAsia="Calibri" w:hAnsi="Times New Roman" w:cs="Times New Roman"/>
          <w:b/>
          <w:i/>
          <w:sz w:val="24"/>
          <w:szCs w:val="24"/>
          <w:u w:val="single"/>
        </w:rPr>
        <w:t xml:space="preserve"> лот</w:t>
      </w:r>
      <w:r w:rsidR="003062CE" w:rsidRPr="00262A02">
        <w:rPr>
          <w:rFonts w:ascii="Times New Roman" w:eastAsia="Calibri" w:hAnsi="Times New Roman" w:cs="Times New Roman"/>
          <w:b/>
          <w:i/>
          <w:sz w:val="24"/>
          <w:szCs w:val="24"/>
          <w:u w:val="single"/>
        </w:rPr>
        <w:t>а</w:t>
      </w:r>
      <w:r w:rsidRPr="00262A02">
        <w:rPr>
          <w:rFonts w:ascii="Times New Roman" w:eastAsia="Calibri" w:hAnsi="Times New Roman" w:cs="Times New Roman"/>
          <w:b/>
          <w:i/>
          <w:sz w:val="24"/>
          <w:szCs w:val="24"/>
          <w:u w:val="single"/>
        </w:rPr>
        <w:t>)</w:t>
      </w:r>
    </w:p>
    <w:p w:rsidR="00AE38A9" w:rsidRPr="00262A02"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262A02"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262A02"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262A02" w:rsidRDefault="00AE38A9" w:rsidP="00AE38A9">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062CE" w:rsidRPr="00262A02" w:rsidRDefault="00AE38A9" w:rsidP="00AE38A9">
      <w:pPr>
        <w:spacing w:after="0" w:line="240" w:lineRule="auto"/>
        <w:jc w:val="both"/>
        <w:rPr>
          <w:rFonts w:ascii="Times New Roman" w:hAnsi="Times New Roman" w:cs="Times New Roman"/>
          <w:sz w:val="24"/>
          <w:szCs w:val="24"/>
        </w:rPr>
      </w:pPr>
      <w:r w:rsidRPr="00262A02">
        <w:rPr>
          <w:rFonts w:ascii="Times New Roman" w:hAnsi="Times New Roman" w:cs="Times New Roman"/>
          <w:b/>
          <w:sz w:val="24"/>
          <w:szCs w:val="24"/>
        </w:rPr>
        <w:t>Организатор торгов</w:t>
      </w:r>
      <w:r w:rsidRPr="00262A02">
        <w:rPr>
          <w:rFonts w:ascii="Times New Roman" w:hAnsi="Times New Roman" w:cs="Times New Roman"/>
          <w:sz w:val="24"/>
          <w:szCs w:val="24"/>
        </w:rPr>
        <w:t xml:space="preserve">: </w:t>
      </w:r>
      <w:r w:rsidR="003062CE" w:rsidRPr="00262A02">
        <w:rPr>
          <w:rFonts w:ascii="Times New Roman" w:hAnsi="Times New Roman" w:cs="Times New Roman"/>
          <w:sz w:val="24"/>
          <w:szCs w:val="24"/>
        </w:rPr>
        <w:t xml:space="preserve">Акционерное общество «Концерн радиостроения «Вега» </w:t>
      </w:r>
    </w:p>
    <w:p w:rsidR="00AE38A9" w:rsidRPr="00262A02" w:rsidRDefault="00AE38A9" w:rsidP="00AE38A9">
      <w:pPr>
        <w:spacing w:after="0" w:line="240" w:lineRule="auto"/>
        <w:jc w:val="both"/>
        <w:rPr>
          <w:rFonts w:ascii="Times New Roman" w:hAnsi="Times New Roman" w:cs="Times New Roman"/>
          <w:sz w:val="24"/>
          <w:szCs w:val="24"/>
        </w:rPr>
      </w:pPr>
      <w:r w:rsidRPr="00262A02">
        <w:rPr>
          <w:rFonts w:ascii="Times New Roman" w:hAnsi="Times New Roman" w:cs="Times New Roman"/>
          <w:sz w:val="24"/>
          <w:szCs w:val="24"/>
        </w:rPr>
        <w:t>(АО «</w:t>
      </w:r>
      <w:r w:rsidR="003062CE" w:rsidRPr="00262A02">
        <w:rPr>
          <w:rFonts w:ascii="Times New Roman" w:hAnsi="Times New Roman" w:cs="Times New Roman"/>
          <w:sz w:val="24"/>
          <w:szCs w:val="24"/>
        </w:rPr>
        <w:t>Концерн «Вега</w:t>
      </w:r>
      <w:r w:rsidRPr="00262A02">
        <w:rPr>
          <w:rFonts w:ascii="Times New Roman" w:hAnsi="Times New Roman" w:cs="Times New Roman"/>
          <w:sz w:val="24"/>
          <w:szCs w:val="24"/>
        </w:rPr>
        <w:t>»)</w:t>
      </w:r>
    </w:p>
    <w:p w:rsidR="00AE38A9" w:rsidRPr="00262A02" w:rsidRDefault="00AE38A9" w:rsidP="00AE38A9">
      <w:pPr>
        <w:spacing w:after="0" w:line="240" w:lineRule="auto"/>
        <w:jc w:val="center"/>
        <w:rPr>
          <w:rFonts w:ascii="Times New Roman" w:hAnsi="Times New Roman" w:cs="Times New Roman"/>
          <w:sz w:val="24"/>
          <w:szCs w:val="24"/>
        </w:rPr>
      </w:pPr>
    </w:p>
    <w:p w:rsidR="00AE38A9" w:rsidRPr="00262A02" w:rsidRDefault="00AE38A9" w:rsidP="00AE38A9">
      <w:pPr>
        <w:spacing w:after="0" w:line="240" w:lineRule="auto"/>
        <w:jc w:val="center"/>
        <w:rPr>
          <w:rFonts w:ascii="Times New Roman" w:hAnsi="Times New Roman" w:cs="Times New Roman"/>
          <w:sz w:val="24"/>
          <w:szCs w:val="24"/>
        </w:rPr>
      </w:pPr>
    </w:p>
    <w:p w:rsidR="00AE38A9" w:rsidRPr="00262A02" w:rsidRDefault="00AE38A9" w:rsidP="00AE38A9">
      <w:pPr>
        <w:pStyle w:val="31"/>
        <w:spacing w:after="0"/>
        <w:ind w:left="0"/>
        <w:rPr>
          <w:sz w:val="24"/>
          <w:szCs w:val="24"/>
        </w:rPr>
      </w:pPr>
      <w:r w:rsidRPr="00262A02">
        <w:rPr>
          <w:b/>
          <w:bCs/>
          <w:sz w:val="24"/>
          <w:szCs w:val="24"/>
        </w:rPr>
        <w:t xml:space="preserve">Специализированная организация: </w:t>
      </w:r>
      <w:r w:rsidRPr="00262A02">
        <w:rPr>
          <w:sz w:val="24"/>
          <w:szCs w:val="24"/>
        </w:rPr>
        <w:t>Общество с ограниченной ответственностью «Юридическое Сопровождение Торгов»</w:t>
      </w:r>
    </w:p>
    <w:p w:rsidR="00AE38A9" w:rsidRPr="00262A02" w:rsidRDefault="00AE38A9" w:rsidP="00AE38A9">
      <w:pPr>
        <w:pStyle w:val="31"/>
        <w:spacing w:after="0"/>
        <w:ind w:left="0"/>
        <w:rPr>
          <w:sz w:val="24"/>
          <w:szCs w:val="24"/>
        </w:rPr>
      </w:pPr>
      <w:r w:rsidRPr="00262A02">
        <w:rPr>
          <w:sz w:val="24"/>
          <w:szCs w:val="24"/>
        </w:rPr>
        <w:t xml:space="preserve">  </w:t>
      </w:r>
    </w:p>
    <w:p w:rsidR="00AE38A9" w:rsidRPr="00262A02" w:rsidRDefault="00AE38A9" w:rsidP="00AE38A9">
      <w:pPr>
        <w:spacing w:after="0" w:line="240" w:lineRule="auto"/>
        <w:rPr>
          <w:rFonts w:ascii="Times New Roman" w:hAnsi="Times New Roman" w:cs="Times New Roman"/>
          <w:sz w:val="24"/>
          <w:szCs w:val="24"/>
        </w:rPr>
      </w:pPr>
    </w:p>
    <w:p w:rsidR="00AE38A9" w:rsidRPr="00262A02" w:rsidRDefault="00AE38A9" w:rsidP="00AE38A9">
      <w:pPr>
        <w:spacing w:after="0" w:line="240" w:lineRule="auto"/>
        <w:rPr>
          <w:rFonts w:ascii="Times New Roman" w:hAnsi="Times New Roman" w:cs="Times New Roman"/>
          <w:sz w:val="24"/>
          <w:szCs w:val="24"/>
        </w:rPr>
      </w:pPr>
    </w:p>
    <w:p w:rsidR="00AE38A9" w:rsidRPr="00262A02" w:rsidRDefault="00AE38A9" w:rsidP="00AE38A9">
      <w:pPr>
        <w:spacing w:after="0" w:line="240" w:lineRule="auto"/>
        <w:rPr>
          <w:rFonts w:ascii="Times New Roman" w:hAnsi="Times New Roman" w:cs="Times New Roman"/>
          <w:sz w:val="24"/>
          <w:szCs w:val="24"/>
        </w:rPr>
      </w:pPr>
    </w:p>
    <w:p w:rsidR="00AE38A9" w:rsidRPr="00262A02" w:rsidRDefault="00AE38A9" w:rsidP="00AE38A9">
      <w:pPr>
        <w:spacing w:after="0" w:line="240" w:lineRule="auto"/>
        <w:jc w:val="center"/>
        <w:rPr>
          <w:rFonts w:ascii="Times New Roman" w:hAnsi="Times New Roman" w:cs="Times New Roman"/>
          <w:sz w:val="24"/>
          <w:szCs w:val="24"/>
        </w:rPr>
      </w:pPr>
    </w:p>
    <w:p w:rsidR="00AE38A9" w:rsidRPr="00262A02" w:rsidRDefault="00AE38A9" w:rsidP="00AE38A9">
      <w:pPr>
        <w:spacing w:after="0" w:line="240" w:lineRule="auto"/>
        <w:jc w:val="center"/>
        <w:rPr>
          <w:rFonts w:ascii="Times New Roman" w:hAnsi="Times New Roman" w:cs="Times New Roman"/>
          <w:sz w:val="24"/>
          <w:szCs w:val="24"/>
        </w:rPr>
      </w:pPr>
    </w:p>
    <w:p w:rsidR="00C44377" w:rsidRPr="00262A02" w:rsidRDefault="00C44377" w:rsidP="00AE38A9">
      <w:pPr>
        <w:spacing w:after="0" w:line="240" w:lineRule="auto"/>
        <w:jc w:val="center"/>
        <w:rPr>
          <w:rFonts w:ascii="Times New Roman" w:hAnsi="Times New Roman" w:cs="Times New Roman"/>
          <w:sz w:val="24"/>
          <w:szCs w:val="24"/>
        </w:rPr>
      </w:pPr>
    </w:p>
    <w:p w:rsidR="00C44377" w:rsidRPr="00262A02" w:rsidRDefault="00C44377" w:rsidP="00AE38A9">
      <w:pPr>
        <w:spacing w:after="0" w:line="240" w:lineRule="auto"/>
        <w:jc w:val="center"/>
        <w:rPr>
          <w:rFonts w:ascii="Times New Roman" w:hAnsi="Times New Roman" w:cs="Times New Roman"/>
          <w:sz w:val="24"/>
          <w:szCs w:val="24"/>
        </w:rPr>
      </w:pPr>
    </w:p>
    <w:p w:rsidR="00C44377" w:rsidRPr="00262A02" w:rsidRDefault="00C44377" w:rsidP="00AE38A9">
      <w:pPr>
        <w:spacing w:after="0" w:line="240" w:lineRule="auto"/>
        <w:jc w:val="center"/>
        <w:rPr>
          <w:rFonts w:ascii="Times New Roman" w:hAnsi="Times New Roman" w:cs="Times New Roman"/>
          <w:sz w:val="24"/>
          <w:szCs w:val="24"/>
        </w:rPr>
      </w:pPr>
    </w:p>
    <w:p w:rsidR="00C44377" w:rsidRPr="00262A02" w:rsidRDefault="00C44377" w:rsidP="00AE38A9">
      <w:pPr>
        <w:spacing w:after="0" w:line="240" w:lineRule="auto"/>
        <w:jc w:val="center"/>
        <w:rPr>
          <w:rFonts w:ascii="Times New Roman" w:hAnsi="Times New Roman" w:cs="Times New Roman"/>
          <w:sz w:val="24"/>
          <w:szCs w:val="24"/>
        </w:rPr>
      </w:pPr>
    </w:p>
    <w:p w:rsidR="00AE38A9" w:rsidRPr="00262A02" w:rsidRDefault="00AE38A9" w:rsidP="00AE38A9">
      <w:pPr>
        <w:spacing w:after="0" w:line="240" w:lineRule="auto"/>
        <w:jc w:val="center"/>
      </w:pPr>
      <w:r w:rsidRPr="00262A02">
        <w:rPr>
          <w:rFonts w:ascii="Times New Roman" w:hAnsi="Times New Roman" w:cs="Times New Roman"/>
          <w:sz w:val="24"/>
          <w:szCs w:val="24"/>
        </w:rPr>
        <w:t>Москва, 201</w:t>
      </w:r>
      <w:r w:rsidR="008509D1" w:rsidRPr="00262A02">
        <w:rPr>
          <w:rFonts w:ascii="Times New Roman" w:hAnsi="Times New Roman" w:cs="Times New Roman"/>
          <w:sz w:val="24"/>
          <w:szCs w:val="24"/>
        </w:rPr>
        <w:t>9</w:t>
      </w:r>
      <w:r w:rsidRPr="00262A02">
        <w:rPr>
          <w:rFonts w:ascii="Times New Roman" w:hAnsi="Times New Roman" w:cs="Times New Roman"/>
          <w:sz w:val="24"/>
          <w:szCs w:val="24"/>
        </w:rPr>
        <w:t xml:space="preserve"> год</w:t>
      </w:r>
      <w:r w:rsidRPr="00262A02">
        <w:br w:type="page"/>
      </w:r>
    </w:p>
    <w:p w:rsidR="00AE38A9" w:rsidRPr="00262A02" w:rsidRDefault="00AE38A9"/>
    <w:tbl>
      <w:tblPr>
        <w:tblStyle w:val="a3"/>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8"/>
        <w:gridCol w:w="6516"/>
        <w:gridCol w:w="988"/>
      </w:tblGrid>
      <w:tr w:rsidR="00183851" w:rsidRPr="00262A02" w:rsidTr="00ED4E9F">
        <w:trPr>
          <w:trHeight w:val="1101"/>
        </w:trPr>
        <w:tc>
          <w:tcPr>
            <w:tcW w:w="9332" w:type="dxa"/>
            <w:gridSpan w:val="3"/>
            <w:tcBorders>
              <w:bottom w:val="single" w:sz="4" w:space="0" w:color="auto"/>
            </w:tcBorders>
          </w:tcPr>
          <w:p w:rsidR="00183851" w:rsidRPr="00262A02" w:rsidRDefault="006238F6" w:rsidP="003121BE">
            <w:pPr>
              <w:jc w:val="center"/>
              <w:rPr>
                <w:rFonts w:ascii="Times New Roman" w:hAnsi="Times New Roman" w:cs="Times New Roman"/>
                <w:b/>
                <w:sz w:val="28"/>
                <w:szCs w:val="28"/>
              </w:rPr>
            </w:pPr>
            <w:r w:rsidRPr="00262A02">
              <w:br w:type="page"/>
            </w:r>
            <w:r w:rsidR="00AE38A9" w:rsidRPr="00262A02">
              <w:rPr>
                <w:rFonts w:ascii="Times New Roman" w:hAnsi="Times New Roman" w:cs="Times New Roman"/>
                <w:b/>
                <w:sz w:val="28"/>
                <w:szCs w:val="28"/>
              </w:rPr>
              <w:t xml:space="preserve">Содержание </w:t>
            </w:r>
          </w:p>
          <w:p w:rsidR="00183851" w:rsidRPr="00262A02" w:rsidRDefault="00183851">
            <w:pPr>
              <w:rPr>
                <w:rFonts w:ascii="Times New Roman" w:hAnsi="Times New Roman" w:cs="Times New Roman"/>
                <w:b/>
                <w:sz w:val="28"/>
                <w:szCs w:val="28"/>
              </w:rPr>
            </w:pPr>
          </w:p>
          <w:p w:rsidR="00183851" w:rsidRPr="00262A02" w:rsidRDefault="00183851">
            <w:pPr>
              <w:rPr>
                <w:rFonts w:ascii="Times New Roman" w:hAnsi="Times New Roman" w:cs="Times New Roman"/>
                <w:b/>
                <w:sz w:val="24"/>
                <w:szCs w:val="24"/>
              </w:rPr>
            </w:pPr>
          </w:p>
        </w:tc>
      </w:tr>
      <w:tr w:rsidR="008F5F47" w:rsidRPr="00262A02" w:rsidTr="008422D8">
        <w:tc>
          <w:tcPr>
            <w:tcW w:w="1828" w:type="dxa"/>
            <w:tcBorders>
              <w:top w:val="single" w:sz="4" w:space="0" w:color="auto"/>
              <w:bottom w:val="single" w:sz="4" w:space="0" w:color="auto"/>
              <w:right w:val="single" w:sz="4" w:space="0" w:color="auto"/>
            </w:tcBorders>
          </w:tcPr>
          <w:p w:rsidR="0011293C" w:rsidRPr="00262A02" w:rsidRDefault="00183851" w:rsidP="007E5055">
            <w:pPr>
              <w:rPr>
                <w:rFonts w:ascii="Times New Roman" w:hAnsi="Times New Roman" w:cs="Times New Roman"/>
                <w:b/>
                <w:sz w:val="24"/>
                <w:szCs w:val="24"/>
              </w:rPr>
            </w:pPr>
            <w:r w:rsidRPr="00262A02">
              <w:rPr>
                <w:rFonts w:ascii="Times New Roman" w:hAnsi="Times New Roman" w:cs="Times New Roman"/>
                <w:b/>
                <w:sz w:val="24"/>
                <w:szCs w:val="24"/>
              </w:rPr>
              <w:t>№п/п</w:t>
            </w:r>
            <w:r w:rsidR="008F5F47" w:rsidRPr="00262A02">
              <w:rPr>
                <w:rFonts w:ascii="Times New Roman" w:hAnsi="Times New Roman" w:cs="Times New Roman"/>
                <w:b/>
                <w:sz w:val="24"/>
                <w:szCs w:val="24"/>
              </w:rPr>
              <w:t xml:space="preserve"> </w:t>
            </w:r>
          </w:p>
          <w:p w:rsidR="00183851" w:rsidRPr="00262A02" w:rsidRDefault="008F5F47" w:rsidP="007E5055">
            <w:pPr>
              <w:rPr>
                <w:rFonts w:ascii="Times New Roman" w:hAnsi="Times New Roman" w:cs="Times New Roman"/>
                <w:b/>
                <w:sz w:val="24"/>
                <w:szCs w:val="24"/>
              </w:rPr>
            </w:pPr>
            <w:r w:rsidRPr="00262A02">
              <w:rPr>
                <w:rFonts w:ascii="Times New Roman" w:hAnsi="Times New Roman" w:cs="Times New Roman"/>
                <w:b/>
                <w:sz w:val="24"/>
                <w:szCs w:val="24"/>
              </w:rPr>
              <w:t xml:space="preserve">Раздела, </w:t>
            </w:r>
            <w:r w:rsidR="007E5055" w:rsidRPr="00262A02">
              <w:rPr>
                <w:rFonts w:ascii="Times New Roman" w:hAnsi="Times New Roman" w:cs="Times New Roman"/>
                <w:b/>
                <w:sz w:val="24"/>
                <w:szCs w:val="24"/>
              </w:rPr>
              <w:t>части</w:t>
            </w:r>
          </w:p>
        </w:tc>
        <w:tc>
          <w:tcPr>
            <w:tcW w:w="6516" w:type="dxa"/>
            <w:tcBorders>
              <w:top w:val="single" w:sz="4" w:space="0" w:color="auto"/>
              <w:left w:val="single" w:sz="4" w:space="0" w:color="auto"/>
              <w:bottom w:val="single" w:sz="4" w:space="0" w:color="auto"/>
              <w:right w:val="single" w:sz="4" w:space="0" w:color="auto"/>
            </w:tcBorders>
          </w:tcPr>
          <w:p w:rsidR="00183851" w:rsidRPr="00262A02" w:rsidRDefault="00183851" w:rsidP="0011293C">
            <w:pPr>
              <w:jc w:val="center"/>
              <w:rPr>
                <w:rFonts w:ascii="Times New Roman" w:hAnsi="Times New Roman" w:cs="Times New Roman"/>
                <w:b/>
                <w:sz w:val="24"/>
                <w:szCs w:val="24"/>
              </w:rPr>
            </w:pPr>
            <w:r w:rsidRPr="00262A02">
              <w:rPr>
                <w:rFonts w:ascii="Times New Roman" w:hAnsi="Times New Roman" w:cs="Times New Roman"/>
                <w:b/>
                <w:sz w:val="24"/>
                <w:szCs w:val="24"/>
              </w:rPr>
              <w:t>Наименование разделов</w:t>
            </w:r>
            <w:r w:rsidR="00E90EDA" w:rsidRPr="00262A02">
              <w:rPr>
                <w:rFonts w:ascii="Times New Roman" w:hAnsi="Times New Roman" w:cs="Times New Roman"/>
                <w:b/>
                <w:sz w:val="24"/>
                <w:szCs w:val="24"/>
              </w:rPr>
              <w:t xml:space="preserve">, </w:t>
            </w:r>
            <w:r w:rsidR="007E5055" w:rsidRPr="00262A02">
              <w:rPr>
                <w:rFonts w:ascii="Times New Roman" w:hAnsi="Times New Roman" w:cs="Times New Roman"/>
                <w:b/>
                <w:sz w:val="24"/>
                <w:szCs w:val="24"/>
              </w:rPr>
              <w:t>частей</w:t>
            </w:r>
          </w:p>
        </w:tc>
        <w:tc>
          <w:tcPr>
            <w:tcW w:w="988" w:type="dxa"/>
            <w:tcBorders>
              <w:top w:val="single" w:sz="4" w:space="0" w:color="auto"/>
              <w:left w:val="single" w:sz="4" w:space="0" w:color="auto"/>
              <w:bottom w:val="single" w:sz="4" w:space="0" w:color="auto"/>
            </w:tcBorders>
          </w:tcPr>
          <w:p w:rsidR="00183851" w:rsidRPr="00262A02" w:rsidRDefault="00ED4E9F">
            <w:pPr>
              <w:rPr>
                <w:rFonts w:ascii="Times New Roman" w:hAnsi="Times New Roman" w:cs="Times New Roman"/>
                <w:sz w:val="24"/>
                <w:szCs w:val="24"/>
              </w:rPr>
            </w:pPr>
            <w:r w:rsidRPr="00262A02">
              <w:rPr>
                <w:rFonts w:ascii="Times New Roman" w:hAnsi="Times New Roman" w:cs="Times New Roman"/>
                <w:sz w:val="24"/>
                <w:szCs w:val="24"/>
              </w:rPr>
              <w:t>№ стр.</w:t>
            </w:r>
          </w:p>
        </w:tc>
      </w:tr>
      <w:tr w:rsidR="008F5F47" w:rsidRPr="00262A02" w:rsidTr="008422D8">
        <w:trPr>
          <w:trHeight w:val="60"/>
        </w:trPr>
        <w:tc>
          <w:tcPr>
            <w:tcW w:w="1828" w:type="dxa"/>
            <w:tcBorders>
              <w:top w:val="single" w:sz="4" w:space="0" w:color="auto"/>
              <w:right w:val="single" w:sz="4" w:space="0" w:color="auto"/>
            </w:tcBorders>
          </w:tcPr>
          <w:p w:rsidR="00183851" w:rsidRPr="00262A02" w:rsidRDefault="006C5B34" w:rsidP="003121BE">
            <w:pPr>
              <w:jc w:val="center"/>
              <w:rPr>
                <w:rFonts w:ascii="Times New Roman" w:hAnsi="Times New Roman" w:cs="Times New Roman"/>
                <w:b/>
                <w:sz w:val="24"/>
                <w:szCs w:val="24"/>
                <w:lang w:val="en-US"/>
              </w:rPr>
            </w:pPr>
            <w:r w:rsidRPr="00262A02">
              <w:rPr>
                <w:rFonts w:ascii="Times New Roman" w:hAnsi="Times New Roman" w:cs="Times New Roman"/>
                <w:b/>
                <w:sz w:val="24"/>
                <w:szCs w:val="24"/>
                <w:lang w:val="en-US"/>
              </w:rPr>
              <w:t>I</w:t>
            </w:r>
          </w:p>
        </w:tc>
        <w:tc>
          <w:tcPr>
            <w:tcW w:w="6516" w:type="dxa"/>
            <w:tcBorders>
              <w:top w:val="single" w:sz="4" w:space="0" w:color="auto"/>
              <w:left w:val="single" w:sz="4" w:space="0" w:color="auto"/>
              <w:right w:val="single" w:sz="4" w:space="0" w:color="auto"/>
            </w:tcBorders>
          </w:tcPr>
          <w:p w:rsidR="00183851" w:rsidRPr="00262A02" w:rsidRDefault="008F5F47" w:rsidP="008F5F47">
            <w:pPr>
              <w:rPr>
                <w:rFonts w:ascii="Times New Roman" w:hAnsi="Times New Roman" w:cs="Times New Roman"/>
                <w:b/>
                <w:sz w:val="24"/>
                <w:szCs w:val="24"/>
              </w:rPr>
            </w:pPr>
            <w:r w:rsidRPr="00262A02">
              <w:rPr>
                <w:rFonts w:ascii="Times New Roman" w:hAnsi="Times New Roman" w:cs="Times New Roman"/>
                <w:b/>
                <w:sz w:val="24"/>
                <w:szCs w:val="24"/>
              </w:rPr>
              <w:t xml:space="preserve">Общие условия проведения аукциона  </w:t>
            </w:r>
          </w:p>
        </w:tc>
        <w:tc>
          <w:tcPr>
            <w:tcW w:w="988" w:type="dxa"/>
            <w:tcBorders>
              <w:top w:val="single" w:sz="4" w:space="0" w:color="auto"/>
              <w:left w:val="single" w:sz="4" w:space="0" w:color="auto"/>
            </w:tcBorders>
          </w:tcPr>
          <w:p w:rsidR="008422D8" w:rsidRPr="00262A02" w:rsidRDefault="008422D8">
            <w:pPr>
              <w:rPr>
                <w:rFonts w:ascii="Times New Roman" w:hAnsi="Times New Roman" w:cs="Times New Roman"/>
                <w:sz w:val="24"/>
                <w:szCs w:val="24"/>
              </w:rPr>
            </w:pPr>
          </w:p>
        </w:tc>
      </w:tr>
      <w:tr w:rsidR="00E90EDA" w:rsidRPr="00262A02" w:rsidTr="008422D8">
        <w:tc>
          <w:tcPr>
            <w:tcW w:w="1828" w:type="dxa"/>
            <w:tcBorders>
              <w:right w:val="single" w:sz="4" w:space="0" w:color="auto"/>
            </w:tcBorders>
          </w:tcPr>
          <w:p w:rsidR="00E90EDA" w:rsidRPr="00262A02" w:rsidRDefault="006C5B34" w:rsidP="006C5B34">
            <w:pPr>
              <w:jc w:val="center"/>
              <w:rPr>
                <w:rFonts w:ascii="Times New Roman" w:hAnsi="Times New Roman" w:cs="Times New Roman"/>
                <w:sz w:val="24"/>
                <w:szCs w:val="24"/>
              </w:rPr>
            </w:pPr>
            <w:r w:rsidRPr="00262A02">
              <w:rPr>
                <w:rFonts w:ascii="Times New Roman" w:hAnsi="Times New Roman" w:cs="Times New Roman"/>
                <w:sz w:val="24"/>
                <w:szCs w:val="24"/>
              </w:rPr>
              <w:t>1</w:t>
            </w:r>
            <w:r w:rsidR="00E90EDA" w:rsidRPr="00262A02">
              <w:rPr>
                <w:rFonts w:ascii="Times New Roman" w:hAnsi="Times New Roman" w:cs="Times New Roman"/>
                <w:sz w:val="24"/>
                <w:szCs w:val="24"/>
              </w:rPr>
              <w:t>.1.</w:t>
            </w:r>
          </w:p>
        </w:tc>
        <w:tc>
          <w:tcPr>
            <w:tcW w:w="6516" w:type="dxa"/>
            <w:tcBorders>
              <w:left w:val="single" w:sz="4" w:space="0" w:color="auto"/>
              <w:right w:val="single" w:sz="4" w:space="0" w:color="auto"/>
            </w:tcBorders>
          </w:tcPr>
          <w:p w:rsidR="00E90EDA" w:rsidRPr="00262A02" w:rsidRDefault="00E90EDA" w:rsidP="00E90EDA">
            <w:pPr>
              <w:rPr>
                <w:rFonts w:ascii="Times New Roman" w:hAnsi="Times New Roman" w:cs="Times New Roman"/>
                <w:sz w:val="24"/>
                <w:szCs w:val="24"/>
              </w:rPr>
            </w:pPr>
            <w:r w:rsidRPr="00262A02">
              <w:rPr>
                <w:rFonts w:ascii="Times New Roman" w:hAnsi="Times New Roman" w:cs="Times New Roman"/>
                <w:sz w:val="24"/>
                <w:szCs w:val="24"/>
              </w:rPr>
              <w:t>Общие сведения об аукционе</w:t>
            </w:r>
            <w:r w:rsidR="00031082" w:rsidRPr="00262A02">
              <w:rPr>
                <w:rFonts w:ascii="Times New Roman" w:hAnsi="Times New Roman" w:cs="Times New Roman"/>
                <w:sz w:val="24"/>
                <w:szCs w:val="24"/>
              </w:rPr>
              <w:t>.</w:t>
            </w:r>
          </w:p>
        </w:tc>
        <w:tc>
          <w:tcPr>
            <w:tcW w:w="988" w:type="dxa"/>
            <w:tcBorders>
              <w:left w:val="single" w:sz="4" w:space="0" w:color="auto"/>
            </w:tcBorders>
          </w:tcPr>
          <w:p w:rsidR="00E90EDA" w:rsidRPr="00262A02" w:rsidRDefault="008422D8">
            <w:pPr>
              <w:rPr>
                <w:rFonts w:ascii="Times New Roman" w:hAnsi="Times New Roman" w:cs="Times New Roman"/>
                <w:sz w:val="24"/>
                <w:szCs w:val="24"/>
              </w:rPr>
            </w:pPr>
            <w:r w:rsidRPr="00262A02">
              <w:rPr>
                <w:rFonts w:ascii="Times New Roman" w:hAnsi="Times New Roman" w:cs="Times New Roman"/>
                <w:sz w:val="24"/>
                <w:szCs w:val="24"/>
              </w:rPr>
              <w:t>4</w:t>
            </w:r>
          </w:p>
        </w:tc>
      </w:tr>
      <w:tr w:rsidR="00393101" w:rsidRPr="00262A02" w:rsidTr="008422D8">
        <w:tc>
          <w:tcPr>
            <w:tcW w:w="1828" w:type="dxa"/>
            <w:tcBorders>
              <w:bottom w:val="single" w:sz="4" w:space="0" w:color="auto"/>
              <w:right w:val="single" w:sz="4" w:space="0" w:color="auto"/>
            </w:tcBorders>
          </w:tcPr>
          <w:p w:rsidR="00393101" w:rsidRPr="00262A02" w:rsidRDefault="006C5B34" w:rsidP="008422D8">
            <w:pPr>
              <w:jc w:val="center"/>
              <w:rPr>
                <w:rFonts w:ascii="Times New Roman" w:hAnsi="Times New Roman" w:cs="Times New Roman"/>
                <w:sz w:val="24"/>
                <w:szCs w:val="24"/>
              </w:rPr>
            </w:pPr>
            <w:r w:rsidRPr="00262A02">
              <w:rPr>
                <w:rFonts w:ascii="Times New Roman" w:hAnsi="Times New Roman" w:cs="Times New Roman"/>
                <w:sz w:val="24"/>
                <w:szCs w:val="24"/>
              </w:rPr>
              <w:t>1</w:t>
            </w:r>
            <w:r w:rsidR="00305434" w:rsidRPr="00262A02">
              <w:rPr>
                <w:rFonts w:ascii="Times New Roman" w:hAnsi="Times New Roman" w:cs="Times New Roman"/>
                <w:sz w:val="24"/>
                <w:szCs w:val="24"/>
              </w:rPr>
              <w:t>.</w:t>
            </w:r>
            <w:r w:rsidR="008422D8" w:rsidRPr="00262A02">
              <w:rPr>
                <w:rFonts w:ascii="Times New Roman" w:hAnsi="Times New Roman" w:cs="Times New Roman"/>
                <w:sz w:val="24"/>
                <w:szCs w:val="24"/>
              </w:rPr>
              <w:t>2</w:t>
            </w:r>
            <w:r w:rsidR="00393101" w:rsidRPr="00262A02">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393101" w:rsidRPr="00262A02" w:rsidRDefault="00892BA3" w:rsidP="00393101">
            <w:pPr>
              <w:rPr>
                <w:rFonts w:ascii="Times New Roman" w:hAnsi="Times New Roman" w:cs="Times New Roman"/>
                <w:sz w:val="24"/>
                <w:szCs w:val="24"/>
              </w:rPr>
            </w:pPr>
            <w:r w:rsidRPr="00262A02">
              <w:rPr>
                <w:rFonts w:ascii="Times New Roman" w:hAnsi="Times New Roman" w:cs="Times New Roman"/>
                <w:sz w:val="24"/>
                <w:szCs w:val="24"/>
              </w:rPr>
              <w:t xml:space="preserve">Сведения </w:t>
            </w:r>
            <w:r w:rsidR="00393101" w:rsidRPr="00262A02">
              <w:rPr>
                <w:rFonts w:ascii="Times New Roman" w:hAnsi="Times New Roman" w:cs="Times New Roman"/>
                <w:sz w:val="24"/>
                <w:szCs w:val="24"/>
              </w:rPr>
              <w:t>об объекте аренды.</w:t>
            </w:r>
          </w:p>
          <w:p w:rsidR="001F52E3" w:rsidRPr="00262A02" w:rsidRDefault="001F52E3" w:rsidP="00393101">
            <w:pPr>
              <w:rPr>
                <w:rFonts w:ascii="Times New Roman" w:hAnsi="Times New Roman" w:cs="Times New Roman"/>
                <w:sz w:val="24"/>
                <w:szCs w:val="24"/>
              </w:rPr>
            </w:pPr>
          </w:p>
        </w:tc>
        <w:tc>
          <w:tcPr>
            <w:tcW w:w="988" w:type="dxa"/>
            <w:tcBorders>
              <w:left w:val="single" w:sz="4" w:space="0" w:color="auto"/>
              <w:bottom w:val="single" w:sz="4" w:space="0" w:color="auto"/>
            </w:tcBorders>
          </w:tcPr>
          <w:p w:rsidR="00393101" w:rsidRPr="00262A02" w:rsidRDefault="008422D8" w:rsidP="00393101">
            <w:pPr>
              <w:rPr>
                <w:rFonts w:ascii="Times New Roman" w:hAnsi="Times New Roman" w:cs="Times New Roman"/>
                <w:sz w:val="24"/>
                <w:szCs w:val="24"/>
              </w:rPr>
            </w:pPr>
            <w:r w:rsidRPr="00262A02">
              <w:rPr>
                <w:rFonts w:ascii="Times New Roman" w:hAnsi="Times New Roman" w:cs="Times New Roman"/>
                <w:sz w:val="24"/>
                <w:szCs w:val="24"/>
              </w:rPr>
              <w:t>8</w:t>
            </w:r>
          </w:p>
        </w:tc>
      </w:tr>
      <w:tr w:rsidR="008F5F47" w:rsidRPr="00262A02" w:rsidTr="008422D8">
        <w:tc>
          <w:tcPr>
            <w:tcW w:w="1828" w:type="dxa"/>
            <w:tcBorders>
              <w:top w:val="single" w:sz="4" w:space="0" w:color="auto"/>
              <w:right w:val="single" w:sz="4" w:space="0" w:color="auto"/>
            </w:tcBorders>
          </w:tcPr>
          <w:p w:rsidR="008F5F47" w:rsidRPr="00262A02" w:rsidRDefault="00E90EDA" w:rsidP="003121BE">
            <w:pPr>
              <w:jc w:val="center"/>
              <w:rPr>
                <w:rFonts w:ascii="Times New Roman" w:hAnsi="Times New Roman" w:cs="Times New Roman"/>
                <w:b/>
                <w:sz w:val="24"/>
                <w:szCs w:val="24"/>
                <w:lang w:val="en-US"/>
              </w:rPr>
            </w:pPr>
            <w:r w:rsidRPr="00262A02">
              <w:rPr>
                <w:rFonts w:ascii="Times New Roman" w:hAnsi="Times New Roman" w:cs="Times New Roman"/>
                <w:b/>
                <w:sz w:val="24"/>
                <w:szCs w:val="24"/>
                <w:lang w:val="en-US"/>
              </w:rPr>
              <w:t>II.</w:t>
            </w:r>
          </w:p>
        </w:tc>
        <w:tc>
          <w:tcPr>
            <w:tcW w:w="6516" w:type="dxa"/>
            <w:tcBorders>
              <w:top w:val="single" w:sz="4" w:space="0" w:color="auto"/>
              <w:left w:val="single" w:sz="4" w:space="0" w:color="auto"/>
              <w:right w:val="single" w:sz="4" w:space="0" w:color="auto"/>
            </w:tcBorders>
          </w:tcPr>
          <w:p w:rsidR="008F5F47" w:rsidRPr="00262A02" w:rsidRDefault="008F5F47">
            <w:pPr>
              <w:rPr>
                <w:rFonts w:ascii="Times New Roman" w:hAnsi="Times New Roman" w:cs="Times New Roman"/>
                <w:b/>
                <w:sz w:val="24"/>
                <w:szCs w:val="24"/>
              </w:rPr>
            </w:pPr>
            <w:r w:rsidRPr="00262A02">
              <w:rPr>
                <w:rFonts w:ascii="Times New Roman" w:hAnsi="Times New Roman" w:cs="Times New Roman"/>
                <w:b/>
                <w:sz w:val="24"/>
                <w:szCs w:val="24"/>
              </w:rPr>
              <w:t>Условия участия в аукционе.</w:t>
            </w:r>
          </w:p>
        </w:tc>
        <w:tc>
          <w:tcPr>
            <w:tcW w:w="988" w:type="dxa"/>
            <w:tcBorders>
              <w:top w:val="single" w:sz="4" w:space="0" w:color="auto"/>
              <w:left w:val="single" w:sz="4" w:space="0" w:color="auto"/>
            </w:tcBorders>
          </w:tcPr>
          <w:p w:rsidR="008F5F47" w:rsidRPr="00262A02" w:rsidRDefault="008F5F47">
            <w:pPr>
              <w:rPr>
                <w:rFonts w:ascii="Times New Roman" w:hAnsi="Times New Roman" w:cs="Times New Roman"/>
                <w:sz w:val="24"/>
                <w:szCs w:val="24"/>
              </w:rPr>
            </w:pPr>
          </w:p>
        </w:tc>
      </w:tr>
      <w:tr w:rsidR="008F5F47" w:rsidRPr="00262A02" w:rsidTr="008422D8">
        <w:tc>
          <w:tcPr>
            <w:tcW w:w="1828" w:type="dxa"/>
            <w:tcBorders>
              <w:right w:val="single" w:sz="4" w:space="0" w:color="auto"/>
            </w:tcBorders>
          </w:tcPr>
          <w:p w:rsidR="008F5F47" w:rsidRPr="00262A02" w:rsidRDefault="006C5B34" w:rsidP="006C5B34">
            <w:pPr>
              <w:jc w:val="center"/>
              <w:rPr>
                <w:rFonts w:ascii="Times New Roman" w:hAnsi="Times New Roman" w:cs="Times New Roman"/>
                <w:sz w:val="24"/>
                <w:szCs w:val="24"/>
              </w:rPr>
            </w:pPr>
            <w:r w:rsidRPr="00262A02">
              <w:rPr>
                <w:rFonts w:ascii="Times New Roman" w:hAnsi="Times New Roman" w:cs="Times New Roman"/>
                <w:sz w:val="24"/>
                <w:szCs w:val="24"/>
              </w:rPr>
              <w:t>2</w:t>
            </w:r>
            <w:r w:rsidR="00305434" w:rsidRPr="00262A02">
              <w:rPr>
                <w:rFonts w:ascii="Times New Roman" w:hAnsi="Times New Roman" w:cs="Times New Roman"/>
                <w:sz w:val="24"/>
                <w:szCs w:val="24"/>
              </w:rPr>
              <w:t>.</w:t>
            </w:r>
            <w:r w:rsidR="00393101" w:rsidRPr="00262A02">
              <w:rPr>
                <w:rFonts w:ascii="Times New Roman" w:hAnsi="Times New Roman" w:cs="Times New Roman"/>
                <w:sz w:val="24"/>
                <w:szCs w:val="24"/>
              </w:rPr>
              <w:t>1.</w:t>
            </w:r>
          </w:p>
        </w:tc>
        <w:tc>
          <w:tcPr>
            <w:tcW w:w="6516" w:type="dxa"/>
            <w:tcBorders>
              <w:left w:val="single" w:sz="4" w:space="0" w:color="auto"/>
              <w:right w:val="single" w:sz="4" w:space="0" w:color="auto"/>
            </w:tcBorders>
          </w:tcPr>
          <w:p w:rsidR="008F5F47" w:rsidRPr="00262A02" w:rsidRDefault="008F5F47">
            <w:pPr>
              <w:rPr>
                <w:rFonts w:ascii="Times New Roman" w:hAnsi="Times New Roman" w:cs="Times New Roman"/>
                <w:sz w:val="24"/>
                <w:szCs w:val="24"/>
              </w:rPr>
            </w:pPr>
            <w:r w:rsidRPr="00262A02">
              <w:rPr>
                <w:rFonts w:ascii="Times New Roman" w:hAnsi="Times New Roman" w:cs="Times New Roman"/>
                <w:sz w:val="24"/>
                <w:szCs w:val="24"/>
              </w:rPr>
              <w:t>Требования к участникам аукциона</w:t>
            </w:r>
          </w:p>
        </w:tc>
        <w:tc>
          <w:tcPr>
            <w:tcW w:w="988" w:type="dxa"/>
            <w:tcBorders>
              <w:left w:val="single" w:sz="4" w:space="0" w:color="auto"/>
            </w:tcBorders>
          </w:tcPr>
          <w:p w:rsidR="008F5F47" w:rsidRPr="00262A02" w:rsidRDefault="00892BA3">
            <w:pPr>
              <w:rPr>
                <w:rFonts w:ascii="Times New Roman" w:hAnsi="Times New Roman" w:cs="Times New Roman"/>
                <w:sz w:val="24"/>
                <w:szCs w:val="24"/>
              </w:rPr>
            </w:pPr>
            <w:r w:rsidRPr="00262A02">
              <w:rPr>
                <w:rFonts w:ascii="Times New Roman" w:hAnsi="Times New Roman" w:cs="Times New Roman"/>
                <w:sz w:val="24"/>
                <w:szCs w:val="24"/>
              </w:rPr>
              <w:t>9</w:t>
            </w:r>
          </w:p>
        </w:tc>
      </w:tr>
      <w:tr w:rsidR="008F5F47" w:rsidRPr="00262A02" w:rsidTr="008422D8">
        <w:tc>
          <w:tcPr>
            <w:tcW w:w="1828" w:type="dxa"/>
            <w:tcBorders>
              <w:bottom w:val="single" w:sz="4" w:space="0" w:color="auto"/>
              <w:right w:val="single" w:sz="4" w:space="0" w:color="auto"/>
            </w:tcBorders>
          </w:tcPr>
          <w:p w:rsidR="008F5F47" w:rsidRPr="00262A02" w:rsidRDefault="006C5B34" w:rsidP="006C5B34">
            <w:pPr>
              <w:jc w:val="center"/>
              <w:rPr>
                <w:rFonts w:ascii="Times New Roman" w:hAnsi="Times New Roman" w:cs="Times New Roman"/>
                <w:sz w:val="24"/>
                <w:szCs w:val="24"/>
              </w:rPr>
            </w:pPr>
            <w:r w:rsidRPr="00262A02">
              <w:rPr>
                <w:rFonts w:ascii="Times New Roman" w:hAnsi="Times New Roman" w:cs="Times New Roman"/>
                <w:sz w:val="24"/>
                <w:szCs w:val="24"/>
              </w:rPr>
              <w:t>2</w:t>
            </w:r>
            <w:r w:rsidR="00305434" w:rsidRPr="00262A02">
              <w:rPr>
                <w:rFonts w:ascii="Times New Roman" w:hAnsi="Times New Roman" w:cs="Times New Roman"/>
                <w:sz w:val="24"/>
                <w:szCs w:val="24"/>
              </w:rPr>
              <w:t>.</w:t>
            </w:r>
            <w:r w:rsidR="008F5F47" w:rsidRPr="00262A02">
              <w:rPr>
                <w:rFonts w:ascii="Times New Roman" w:hAnsi="Times New Roman" w:cs="Times New Roman"/>
                <w:sz w:val="24"/>
                <w:szCs w:val="24"/>
              </w:rPr>
              <w:t>2.</w:t>
            </w:r>
          </w:p>
        </w:tc>
        <w:tc>
          <w:tcPr>
            <w:tcW w:w="6516" w:type="dxa"/>
            <w:tcBorders>
              <w:left w:val="single" w:sz="4" w:space="0" w:color="auto"/>
              <w:bottom w:val="single" w:sz="4" w:space="0" w:color="auto"/>
              <w:right w:val="single" w:sz="4" w:space="0" w:color="auto"/>
            </w:tcBorders>
          </w:tcPr>
          <w:p w:rsidR="008F5F47" w:rsidRPr="00262A02" w:rsidRDefault="008F5F47">
            <w:pPr>
              <w:rPr>
                <w:rFonts w:ascii="Times New Roman" w:hAnsi="Times New Roman" w:cs="Times New Roman"/>
                <w:sz w:val="24"/>
                <w:szCs w:val="24"/>
              </w:rPr>
            </w:pPr>
            <w:r w:rsidRPr="00262A02">
              <w:rPr>
                <w:rFonts w:ascii="Times New Roman" w:hAnsi="Times New Roman" w:cs="Times New Roman"/>
                <w:sz w:val="24"/>
                <w:szCs w:val="24"/>
              </w:rPr>
              <w:t>Условия допуска к участию в аукционе</w:t>
            </w:r>
          </w:p>
          <w:p w:rsidR="001F52E3" w:rsidRPr="00262A02" w:rsidRDefault="001F52E3">
            <w:pPr>
              <w:rPr>
                <w:rFonts w:ascii="Times New Roman" w:hAnsi="Times New Roman" w:cs="Times New Roman"/>
                <w:sz w:val="24"/>
                <w:szCs w:val="24"/>
              </w:rPr>
            </w:pPr>
          </w:p>
        </w:tc>
        <w:tc>
          <w:tcPr>
            <w:tcW w:w="988" w:type="dxa"/>
            <w:tcBorders>
              <w:left w:val="single" w:sz="4" w:space="0" w:color="auto"/>
              <w:bottom w:val="single" w:sz="4" w:space="0" w:color="auto"/>
            </w:tcBorders>
          </w:tcPr>
          <w:p w:rsidR="008F5F47" w:rsidRPr="00262A02" w:rsidRDefault="00892BA3">
            <w:pPr>
              <w:rPr>
                <w:rFonts w:ascii="Times New Roman" w:hAnsi="Times New Roman" w:cs="Times New Roman"/>
                <w:sz w:val="24"/>
                <w:szCs w:val="24"/>
              </w:rPr>
            </w:pPr>
            <w:r w:rsidRPr="00262A02">
              <w:rPr>
                <w:rFonts w:ascii="Times New Roman" w:hAnsi="Times New Roman" w:cs="Times New Roman"/>
                <w:sz w:val="24"/>
                <w:szCs w:val="24"/>
              </w:rPr>
              <w:t>9</w:t>
            </w:r>
          </w:p>
        </w:tc>
      </w:tr>
      <w:tr w:rsidR="008F5F47" w:rsidRPr="00262A02" w:rsidTr="008422D8">
        <w:tc>
          <w:tcPr>
            <w:tcW w:w="1828" w:type="dxa"/>
            <w:tcBorders>
              <w:top w:val="single" w:sz="4" w:space="0" w:color="auto"/>
              <w:right w:val="single" w:sz="4" w:space="0" w:color="auto"/>
            </w:tcBorders>
          </w:tcPr>
          <w:p w:rsidR="008F5F47" w:rsidRPr="00262A02" w:rsidRDefault="006C5B34" w:rsidP="006C5B34">
            <w:pPr>
              <w:jc w:val="center"/>
              <w:rPr>
                <w:rFonts w:ascii="Times New Roman" w:hAnsi="Times New Roman" w:cs="Times New Roman"/>
                <w:b/>
                <w:sz w:val="24"/>
                <w:szCs w:val="24"/>
              </w:rPr>
            </w:pPr>
            <w:r w:rsidRPr="00262A02">
              <w:rPr>
                <w:rFonts w:ascii="Times New Roman" w:hAnsi="Times New Roman" w:cs="Times New Roman"/>
                <w:b/>
                <w:sz w:val="24"/>
                <w:szCs w:val="24"/>
                <w:lang w:val="en-US"/>
              </w:rPr>
              <w:t>III</w:t>
            </w:r>
            <w:r w:rsidRPr="00262A02">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8F5F47" w:rsidRPr="00262A02" w:rsidRDefault="00393101">
            <w:pPr>
              <w:rPr>
                <w:rFonts w:ascii="Times New Roman" w:hAnsi="Times New Roman" w:cs="Times New Roman"/>
                <w:b/>
                <w:sz w:val="24"/>
                <w:szCs w:val="24"/>
              </w:rPr>
            </w:pPr>
            <w:r w:rsidRPr="00262A02">
              <w:rPr>
                <w:rFonts w:ascii="Times New Roman" w:hAnsi="Times New Roman" w:cs="Times New Roman"/>
                <w:b/>
                <w:sz w:val="24"/>
                <w:szCs w:val="24"/>
              </w:rPr>
              <w:t>Подача и рассмотрение заявок. Проведение аукциона.</w:t>
            </w:r>
          </w:p>
        </w:tc>
        <w:tc>
          <w:tcPr>
            <w:tcW w:w="988" w:type="dxa"/>
            <w:tcBorders>
              <w:top w:val="single" w:sz="4" w:space="0" w:color="auto"/>
              <w:left w:val="single" w:sz="4" w:space="0" w:color="auto"/>
            </w:tcBorders>
          </w:tcPr>
          <w:p w:rsidR="008F5F47" w:rsidRPr="00262A02" w:rsidRDefault="008F5F47">
            <w:pPr>
              <w:rPr>
                <w:rFonts w:ascii="Times New Roman" w:hAnsi="Times New Roman" w:cs="Times New Roman"/>
                <w:sz w:val="24"/>
                <w:szCs w:val="24"/>
              </w:rPr>
            </w:pPr>
          </w:p>
        </w:tc>
      </w:tr>
      <w:tr w:rsidR="001F52E3" w:rsidRPr="00262A02" w:rsidTr="008422D8">
        <w:tc>
          <w:tcPr>
            <w:tcW w:w="1828" w:type="dxa"/>
            <w:tcBorders>
              <w:right w:val="single" w:sz="4" w:space="0" w:color="auto"/>
            </w:tcBorders>
          </w:tcPr>
          <w:p w:rsidR="001F52E3" w:rsidRPr="00262A02" w:rsidRDefault="006C5B34" w:rsidP="006C5B34">
            <w:pPr>
              <w:jc w:val="center"/>
              <w:rPr>
                <w:rFonts w:ascii="Times New Roman" w:hAnsi="Times New Roman" w:cs="Times New Roman"/>
                <w:sz w:val="24"/>
                <w:szCs w:val="24"/>
              </w:rPr>
            </w:pPr>
            <w:r w:rsidRPr="00262A02">
              <w:rPr>
                <w:rFonts w:ascii="Times New Roman" w:hAnsi="Times New Roman" w:cs="Times New Roman"/>
                <w:sz w:val="24"/>
                <w:szCs w:val="24"/>
              </w:rPr>
              <w:t>3</w:t>
            </w:r>
            <w:r w:rsidR="00305434" w:rsidRPr="00262A02">
              <w:rPr>
                <w:rFonts w:ascii="Times New Roman" w:hAnsi="Times New Roman" w:cs="Times New Roman"/>
                <w:sz w:val="24"/>
                <w:szCs w:val="24"/>
              </w:rPr>
              <w:t>.</w:t>
            </w:r>
            <w:r w:rsidR="001F52E3" w:rsidRPr="00262A02">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262A02" w:rsidRDefault="008422D8">
            <w:pPr>
              <w:rPr>
                <w:rFonts w:ascii="Times New Roman" w:hAnsi="Times New Roman" w:cs="Times New Roman"/>
                <w:sz w:val="24"/>
                <w:szCs w:val="24"/>
              </w:rPr>
            </w:pPr>
            <w:r w:rsidRPr="00262A02">
              <w:rPr>
                <w:rFonts w:ascii="Times New Roman" w:hAnsi="Times New Roman" w:cs="Times New Roman"/>
                <w:sz w:val="24"/>
                <w:szCs w:val="24"/>
              </w:rPr>
              <w:t>Порядок, место, сроки  подачи заявок на участие в аукционе</w:t>
            </w:r>
          </w:p>
        </w:tc>
        <w:tc>
          <w:tcPr>
            <w:tcW w:w="988" w:type="dxa"/>
            <w:tcBorders>
              <w:left w:val="single" w:sz="4" w:space="0" w:color="auto"/>
            </w:tcBorders>
          </w:tcPr>
          <w:p w:rsidR="001F52E3" w:rsidRPr="00262A02" w:rsidRDefault="008422D8" w:rsidP="00892BA3">
            <w:pPr>
              <w:rPr>
                <w:rFonts w:ascii="Times New Roman" w:hAnsi="Times New Roman" w:cs="Times New Roman"/>
                <w:sz w:val="24"/>
                <w:szCs w:val="24"/>
              </w:rPr>
            </w:pPr>
            <w:r w:rsidRPr="00262A02">
              <w:rPr>
                <w:rFonts w:ascii="Times New Roman" w:hAnsi="Times New Roman" w:cs="Times New Roman"/>
                <w:sz w:val="24"/>
                <w:szCs w:val="24"/>
              </w:rPr>
              <w:t>1</w:t>
            </w:r>
            <w:r w:rsidR="00892BA3" w:rsidRPr="00262A02">
              <w:rPr>
                <w:rFonts w:ascii="Times New Roman" w:hAnsi="Times New Roman" w:cs="Times New Roman"/>
                <w:sz w:val="24"/>
                <w:szCs w:val="24"/>
              </w:rPr>
              <w:t>0</w:t>
            </w:r>
          </w:p>
        </w:tc>
      </w:tr>
      <w:tr w:rsidR="001F52E3" w:rsidRPr="00262A02" w:rsidTr="008422D8">
        <w:tc>
          <w:tcPr>
            <w:tcW w:w="1828" w:type="dxa"/>
            <w:tcBorders>
              <w:right w:val="single" w:sz="4" w:space="0" w:color="auto"/>
            </w:tcBorders>
          </w:tcPr>
          <w:p w:rsidR="001F52E3" w:rsidRPr="00262A02" w:rsidRDefault="006C5B34" w:rsidP="006C5B34">
            <w:pPr>
              <w:jc w:val="center"/>
              <w:rPr>
                <w:rFonts w:ascii="Times New Roman" w:hAnsi="Times New Roman" w:cs="Times New Roman"/>
                <w:sz w:val="24"/>
                <w:szCs w:val="24"/>
              </w:rPr>
            </w:pPr>
            <w:r w:rsidRPr="00262A02">
              <w:rPr>
                <w:rFonts w:ascii="Times New Roman" w:hAnsi="Times New Roman" w:cs="Times New Roman"/>
                <w:sz w:val="24"/>
                <w:szCs w:val="24"/>
              </w:rPr>
              <w:t>3</w:t>
            </w:r>
            <w:r w:rsidR="00305434" w:rsidRPr="00262A02">
              <w:rPr>
                <w:rFonts w:ascii="Times New Roman" w:hAnsi="Times New Roman" w:cs="Times New Roman"/>
                <w:sz w:val="24"/>
                <w:szCs w:val="24"/>
              </w:rPr>
              <w:t>.</w:t>
            </w:r>
            <w:r w:rsidR="001F52E3" w:rsidRPr="00262A02">
              <w:rPr>
                <w:rFonts w:ascii="Times New Roman" w:hAnsi="Times New Roman" w:cs="Times New Roman"/>
                <w:sz w:val="24"/>
                <w:szCs w:val="24"/>
              </w:rPr>
              <w:t>2.</w:t>
            </w:r>
          </w:p>
        </w:tc>
        <w:tc>
          <w:tcPr>
            <w:tcW w:w="6516" w:type="dxa"/>
            <w:tcBorders>
              <w:left w:val="single" w:sz="4" w:space="0" w:color="auto"/>
              <w:right w:val="single" w:sz="4" w:space="0" w:color="auto"/>
            </w:tcBorders>
          </w:tcPr>
          <w:p w:rsidR="001F52E3" w:rsidRPr="00262A02" w:rsidRDefault="008422D8">
            <w:pPr>
              <w:rPr>
                <w:rFonts w:ascii="Times New Roman" w:hAnsi="Times New Roman" w:cs="Times New Roman"/>
                <w:sz w:val="24"/>
                <w:szCs w:val="24"/>
              </w:rPr>
            </w:pPr>
            <w:r w:rsidRPr="00262A02">
              <w:rPr>
                <w:rFonts w:ascii="Times New Roman" w:hAnsi="Times New Roman" w:cs="Times New Roman"/>
                <w:sz w:val="24"/>
                <w:szCs w:val="24"/>
              </w:rPr>
              <w:t>Заявка и иные документы для участия в Аукционе</w:t>
            </w:r>
          </w:p>
        </w:tc>
        <w:tc>
          <w:tcPr>
            <w:tcW w:w="988" w:type="dxa"/>
            <w:tcBorders>
              <w:left w:val="single" w:sz="4" w:space="0" w:color="auto"/>
            </w:tcBorders>
          </w:tcPr>
          <w:p w:rsidR="001F52E3" w:rsidRPr="00262A02" w:rsidRDefault="008422D8" w:rsidP="00892BA3">
            <w:pPr>
              <w:rPr>
                <w:rFonts w:ascii="Times New Roman" w:hAnsi="Times New Roman" w:cs="Times New Roman"/>
                <w:sz w:val="24"/>
                <w:szCs w:val="24"/>
              </w:rPr>
            </w:pPr>
            <w:r w:rsidRPr="00262A02">
              <w:rPr>
                <w:rFonts w:ascii="Times New Roman" w:hAnsi="Times New Roman" w:cs="Times New Roman"/>
                <w:sz w:val="24"/>
                <w:szCs w:val="24"/>
              </w:rPr>
              <w:t>1</w:t>
            </w:r>
            <w:r w:rsidR="00892BA3" w:rsidRPr="00262A02">
              <w:rPr>
                <w:rFonts w:ascii="Times New Roman" w:hAnsi="Times New Roman" w:cs="Times New Roman"/>
                <w:sz w:val="24"/>
                <w:szCs w:val="24"/>
              </w:rPr>
              <w:t>1</w:t>
            </w:r>
          </w:p>
        </w:tc>
      </w:tr>
      <w:tr w:rsidR="001F52E3" w:rsidRPr="00262A02" w:rsidTr="008422D8">
        <w:tc>
          <w:tcPr>
            <w:tcW w:w="1828" w:type="dxa"/>
            <w:tcBorders>
              <w:right w:val="single" w:sz="4" w:space="0" w:color="auto"/>
            </w:tcBorders>
          </w:tcPr>
          <w:p w:rsidR="001F52E3" w:rsidRPr="00262A02" w:rsidRDefault="006C5B34" w:rsidP="006C5B34">
            <w:pPr>
              <w:jc w:val="center"/>
              <w:rPr>
                <w:rFonts w:ascii="Times New Roman" w:hAnsi="Times New Roman" w:cs="Times New Roman"/>
                <w:sz w:val="24"/>
                <w:szCs w:val="24"/>
              </w:rPr>
            </w:pPr>
            <w:r w:rsidRPr="00262A02">
              <w:rPr>
                <w:rFonts w:ascii="Times New Roman" w:hAnsi="Times New Roman" w:cs="Times New Roman"/>
                <w:sz w:val="24"/>
                <w:szCs w:val="24"/>
              </w:rPr>
              <w:t>3</w:t>
            </w:r>
            <w:r w:rsidR="00305434" w:rsidRPr="00262A02">
              <w:rPr>
                <w:rFonts w:ascii="Times New Roman" w:hAnsi="Times New Roman" w:cs="Times New Roman"/>
                <w:sz w:val="24"/>
                <w:szCs w:val="24"/>
              </w:rPr>
              <w:t>.</w:t>
            </w:r>
            <w:r w:rsidR="001F52E3" w:rsidRPr="00262A02">
              <w:rPr>
                <w:rFonts w:ascii="Times New Roman" w:hAnsi="Times New Roman" w:cs="Times New Roman"/>
                <w:sz w:val="24"/>
                <w:szCs w:val="24"/>
              </w:rPr>
              <w:t>3.</w:t>
            </w:r>
          </w:p>
        </w:tc>
        <w:tc>
          <w:tcPr>
            <w:tcW w:w="6516" w:type="dxa"/>
            <w:tcBorders>
              <w:left w:val="single" w:sz="4" w:space="0" w:color="auto"/>
              <w:right w:val="single" w:sz="4" w:space="0" w:color="auto"/>
            </w:tcBorders>
          </w:tcPr>
          <w:p w:rsidR="001F52E3" w:rsidRPr="00262A02" w:rsidRDefault="00F91724" w:rsidP="008422D8">
            <w:pPr>
              <w:rPr>
                <w:rFonts w:ascii="Times New Roman" w:hAnsi="Times New Roman" w:cs="Times New Roman"/>
                <w:sz w:val="24"/>
                <w:szCs w:val="24"/>
              </w:rPr>
            </w:pPr>
            <w:r w:rsidRPr="00262A02">
              <w:rPr>
                <w:rFonts w:ascii="Times New Roman" w:hAnsi="Times New Roman" w:cs="Times New Roman"/>
                <w:sz w:val="24"/>
                <w:szCs w:val="24"/>
              </w:rPr>
              <w:t>Порядок рассмотрения заявок на участие в аукционе</w:t>
            </w:r>
          </w:p>
        </w:tc>
        <w:tc>
          <w:tcPr>
            <w:tcW w:w="988" w:type="dxa"/>
            <w:tcBorders>
              <w:left w:val="single" w:sz="4" w:space="0" w:color="auto"/>
            </w:tcBorders>
          </w:tcPr>
          <w:p w:rsidR="001F52E3" w:rsidRPr="00262A02" w:rsidRDefault="00F91724">
            <w:pPr>
              <w:rPr>
                <w:rFonts w:ascii="Times New Roman" w:hAnsi="Times New Roman" w:cs="Times New Roman"/>
                <w:sz w:val="24"/>
                <w:szCs w:val="24"/>
              </w:rPr>
            </w:pPr>
            <w:r w:rsidRPr="00262A02">
              <w:rPr>
                <w:rFonts w:ascii="Times New Roman" w:hAnsi="Times New Roman" w:cs="Times New Roman"/>
                <w:sz w:val="24"/>
                <w:szCs w:val="24"/>
              </w:rPr>
              <w:t>13</w:t>
            </w:r>
          </w:p>
        </w:tc>
      </w:tr>
      <w:tr w:rsidR="008422D8" w:rsidRPr="00262A02" w:rsidTr="008422D8">
        <w:tc>
          <w:tcPr>
            <w:tcW w:w="1828" w:type="dxa"/>
            <w:tcBorders>
              <w:bottom w:val="single" w:sz="4" w:space="0" w:color="auto"/>
              <w:right w:val="single" w:sz="4" w:space="0" w:color="auto"/>
            </w:tcBorders>
          </w:tcPr>
          <w:p w:rsidR="008422D8" w:rsidRPr="00262A02" w:rsidRDefault="008422D8" w:rsidP="006C5B34">
            <w:pPr>
              <w:jc w:val="center"/>
              <w:rPr>
                <w:rFonts w:ascii="Times New Roman" w:hAnsi="Times New Roman" w:cs="Times New Roman"/>
                <w:sz w:val="24"/>
                <w:szCs w:val="24"/>
              </w:rPr>
            </w:pPr>
            <w:r w:rsidRPr="00262A02">
              <w:rPr>
                <w:rFonts w:ascii="Times New Roman" w:hAnsi="Times New Roman" w:cs="Times New Roman"/>
                <w:sz w:val="24"/>
                <w:szCs w:val="24"/>
              </w:rPr>
              <w:t>3.4.</w:t>
            </w:r>
          </w:p>
        </w:tc>
        <w:tc>
          <w:tcPr>
            <w:tcW w:w="6516" w:type="dxa"/>
            <w:tcBorders>
              <w:left w:val="single" w:sz="4" w:space="0" w:color="auto"/>
              <w:bottom w:val="single" w:sz="4" w:space="0" w:color="auto"/>
              <w:right w:val="single" w:sz="4" w:space="0" w:color="auto"/>
            </w:tcBorders>
          </w:tcPr>
          <w:p w:rsidR="008422D8" w:rsidRPr="00262A02" w:rsidRDefault="00F91724">
            <w:pPr>
              <w:rPr>
                <w:rFonts w:ascii="Times New Roman" w:hAnsi="Times New Roman" w:cs="Times New Roman"/>
                <w:sz w:val="24"/>
                <w:szCs w:val="24"/>
              </w:rPr>
            </w:pPr>
            <w:r w:rsidRPr="00262A02">
              <w:rPr>
                <w:rFonts w:ascii="Times New Roman" w:hAnsi="Times New Roman" w:cs="Times New Roman"/>
                <w:sz w:val="24"/>
                <w:szCs w:val="24"/>
              </w:rPr>
              <w:t>Порядок проведения аукциона</w:t>
            </w:r>
          </w:p>
        </w:tc>
        <w:tc>
          <w:tcPr>
            <w:tcW w:w="988" w:type="dxa"/>
            <w:tcBorders>
              <w:left w:val="single" w:sz="4" w:space="0" w:color="auto"/>
              <w:bottom w:val="single" w:sz="4" w:space="0" w:color="auto"/>
            </w:tcBorders>
          </w:tcPr>
          <w:p w:rsidR="008422D8" w:rsidRPr="00262A02" w:rsidRDefault="00F91724">
            <w:pPr>
              <w:rPr>
                <w:rFonts w:ascii="Times New Roman" w:hAnsi="Times New Roman" w:cs="Times New Roman"/>
                <w:sz w:val="24"/>
                <w:szCs w:val="24"/>
              </w:rPr>
            </w:pPr>
            <w:r w:rsidRPr="00262A02">
              <w:rPr>
                <w:rFonts w:ascii="Times New Roman" w:hAnsi="Times New Roman" w:cs="Times New Roman"/>
                <w:sz w:val="24"/>
                <w:szCs w:val="24"/>
              </w:rPr>
              <w:t>13</w:t>
            </w:r>
          </w:p>
        </w:tc>
      </w:tr>
      <w:tr w:rsidR="00393101" w:rsidRPr="00262A02" w:rsidTr="008422D8">
        <w:tc>
          <w:tcPr>
            <w:tcW w:w="1828" w:type="dxa"/>
            <w:tcBorders>
              <w:top w:val="single" w:sz="4" w:space="0" w:color="auto"/>
              <w:bottom w:val="single" w:sz="4" w:space="0" w:color="auto"/>
              <w:right w:val="single" w:sz="4" w:space="0" w:color="auto"/>
            </w:tcBorders>
          </w:tcPr>
          <w:p w:rsidR="00393101" w:rsidRPr="00262A02" w:rsidRDefault="006C5B34" w:rsidP="003121BE">
            <w:pPr>
              <w:jc w:val="center"/>
              <w:rPr>
                <w:rFonts w:ascii="Times New Roman" w:hAnsi="Times New Roman" w:cs="Times New Roman"/>
                <w:b/>
                <w:sz w:val="24"/>
                <w:szCs w:val="24"/>
              </w:rPr>
            </w:pPr>
            <w:r w:rsidRPr="00262A02">
              <w:rPr>
                <w:rFonts w:ascii="Times New Roman" w:hAnsi="Times New Roman" w:cs="Times New Roman"/>
                <w:b/>
                <w:sz w:val="24"/>
                <w:szCs w:val="24"/>
                <w:lang w:val="en-US"/>
              </w:rPr>
              <w:t>I</w:t>
            </w:r>
            <w:r w:rsidR="00393101" w:rsidRPr="00262A02">
              <w:rPr>
                <w:rFonts w:ascii="Times New Roman" w:hAnsi="Times New Roman" w:cs="Times New Roman"/>
                <w:b/>
                <w:sz w:val="24"/>
                <w:szCs w:val="24"/>
                <w:lang w:val="en-US"/>
              </w:rPr>
              <w:t>V</w:t>
            </w:r>
            <w:r w:rsidR="00393101" w:rsidRPr="00262A02">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262A02" w:rsidRDefault="001F52E3">
            <w:pPr>
              <w:rPr>
                <w:rFonts w:ascii="Times New Roman" w:hAnsi="Times New Roman" w:cs="Times New Roman"/>
                <w:b/>
                <w:sz w:val="24"/>
                <w:szCs w:val="24"/>
              </w:rPr>
            </w:pPr>
            <w:r w:rsidRPr="00262A02">
              <w:rPr>
                <w:rFonts w:ascii="Times New Roman" w:hAnsi="Times New Roman" w:cs="Times New Roman"/>
                <w:b/>
                <w:sz w:val="24"/>
                <w:szCs w:val="24"/>
              </w:rPr>
              <w:t>Заключение договора аренды по результатам аукциона.</w:t>
            </w:r>
          </w:p>
          <w:p w:rsidR="001F52E3" w:rsidRPr="00262A02"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262A02" w:rsidRDefault="00F91724" w:rsidP="00892BA3">
            <w:pPr>
              <w:rPr>
                <w:rFonts w:ascii="Times New Roman" w:hAnsi="Times New Roman" w:cs="Times New Roman"/>
                <w:sz w:val="24"/>
                <w:szCs w:val="24"/>
              </w:rPr>
            </w:pPr>
            <w:r w:rsidRPr="00262A02">
              <w:rPr>
                <w:rFonts w:ascii="Times New Roman" w:hAnsi="Times New Roman" w:cs="Times New Roman"/>
                <w:sz w:val="24"/>
                <w:szCs w:val="24"/>
              </w:rPr>
              <w:t>1</w:t>
            </w:r>
            <w:r w:rsidR="00892BA3" w:rsidRPr="00262A02">
              <w:rPr>
                <w:rFonts w:ascii="Times New Roman" w:hAnsi="Times New Roman" w:cs="Times New Roman"/>
                <w:sz w:val="24"/>
                <w:szCs w:val="24"/>
              </w:rPr>
              <w:t>6</w:t>
            </w:r>
          </w:p>
        </w:tc>
      </w:tr>
      <w:tr w:rsidR="00393101" w:rsidRPr="00262A02" w:rsidTr="008422D8">
        <w:tc>
          <w:tcPr>
            <w:tcW w:w="1828" w:type="dxa"/>
            <w:tcBorders>
              <w:top w:val="single" w:sz="4" w:space="0" w:color="auto"/>
              <w:bottom w:val="single" w:sz="4" w:space="0" w:color="auto"/>
              <w:right w:val="single" w:sz="4" w:space="0" w:color="auto"/>
            </w:tcBorders>
          </w:tcPr>
          <w:p w:rsidR="00393101" w:rsidRPr="00262A02" w:rsidRDefault="00393101" w:rsidP="006C5B34">
            <w:pPr>
              <w:jc w:val="center"/>
              <w:rPr>
                <w:rFonts w:ascii="Times New Roman" w:hAnsi="Times New Roman" w:cs="Times New Roman"/>
                <w:b/>
                <w:sz w:val="24"/>
                <w:szCs w:val="24"/>
              </w:rPr>
            </w:pPr>
            <w:r w:rsidRPr="00262A02">
              <w:rPr>
                <w:rFonts w:ascii="Times New Roman" w:hAnsi="Times New Roman" w:cs="Times New Roman"/>
                <w:b/>
                <w:sz w:val="24"/>
                <w:szCs w:val="24"/>
                <w:lang w:val="en-US"/>
              </w:rPr>
              <w:t>V</w:t>
            </w:r>
            <w:r w:rsidRPr="00262A02">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262A02" w:rsidRDefault="001F52E3">
            <w:pPr>
              <w:rPr>
                <w:rFonts w:ascii="Times New Roman" w:hAnsi="Times New Roman" w:cs="Times New Roman"/>
                <w:b/>
                <w:sz w:val="24"/>
                <w:szCs w:val="24"/>
              </w:rPr>
            </w:pPr>
            <w:r w:rsidRPr="00262A02">
              <w:rPr>
                <w:rFonts w:ascii="Times New Roman" w:hAnsi="Times New Roman" w:cs="Times New Roman"/>
                <w:b/>
                <w:sz w:val="24"/>
                <w:szCs w:val="24"/>
              </w:rPr>
              <w:t>Последствия признания аукциона несостоявшимся.</w:t>
            </w:r>
          </w:p>
          <w:p w:rsidR="001F52E3" w:rsidRPr="00262A02"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262A02" w:rsidRDefault="00F91724" w:rsidP="00892BA3">
            <w:pPr>
              <w:rPr>
                <w:rFonts w:ascii="Times New Roman" w:hAnsi="Times New Roman" w:cs="Times New Roman"/>
                <w:sz w:val="24"/>
                <w:szCs w:val="24"/>
              </w:rPr>
            </w:pPr>
            <w:r w:rsidRPr="00262A02">
              <w:rPr>
                <w:rFonts w:ascii="Times New Roman" w:hAnsi="Times New Roman" w:cs="Times New Roman"/>
                <w:sz w:val="24"/>
                <w:szCs w:val="24"/>
              </w:rPr>
              <w:t>1</w:t>
            </w:r>
            <w:r w:rsidR="00892BA3" w:rsidRPr="00262A02">
              <w:rPr>
                <w:rFonts w:ascii="Times New Roman" w:hAnsi="Times New Roman" w:cs="Times New Roman"/>
                <w:sz w:val="24"/>
                <w:szCs w:val="24"/>
              </w:rPr>
              <w:t>6</w:t>
            </w:r>
          </w:p>
        </w:tc>
      </w:tr>
      <w:tr w:rsidR="00393101" w:rsidRPr="00262A02" w:rsidTr="008422D8">
        <w:tc>
          <w:tcPr>
            <w:tcW w:w="1828" w:type="dxa"/>
            <w:tcBorders>
              <w:top w:val="single" w:sz="4" w:space="0" w:color="auto"/>
              <w:bottom w:val="single" w:sz="4" w:space="0" w:color="auto"/>
              <w:right w:val="single" w:sz="4" w:space="0" w:color="auto"/>
            </w:tcBorders>
          </w:tcPr>
          <w:p w:rsidR="00393101" w:rsidRPr="00262A02" w:rsidRDefault="00393101" w:rsidP="006C5B34">
            <w:pPr>
              <w:jc w:val="center"/>
              <w:rPr>
                <w:rFonts w:ascii="Times New Roman" w:hAnsi="Times New Roman" w:cs="Times New Roman"/>
                <w:b/>
                <w:sz w:val="24"/>
                <w:szCs w:val="24"/>
              </w:rPr>
            </w:pPr>
            <w:r w:rsidRPr="00262A02">
              <w:rPr>
                <w:rFonts w:ascii="Times New Roman" w:hAnsi="Times New Roman" w:cs="Times New Roman"/>
                <w:b/>
                <w:sz w:val="24"/>
                <w:szCs w:val="24"/>
                <w:lang w:val="en-US"/>
              </w:rPr>
              <w:t>VI</w:t>
            </w:r>
            <w:r w:rsidRPr="00262A02">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262A02" w:rsidRDefault="001F52E3">
            <w:pPr>
              <w:rPr>
                <w:rFonts w:ascii="Times New Roman" w:hAnsi="Times New Roman" w:cs="Times New Roman"/>
                <w:b/>
                <w:sz w:val="24"/>
                <w:szCs w:val="24"/>
              </w:rPr>
            </w:pPr>
            <w:r w:rsidRPr="00262A02">
              <w:rPr>
                <w:rFonts w:ascii="Times New Roman" w:hAnsi="Times New Roman" w:cs="Times New Roman"/>
                <w:b/>
                <w:sz w:val="24"/>
                <w:szCs w:val="24"/>
              </w:rPr>
              <w:t>Информационная карта аукциона.</w:t>
            </w:r>
          </w:p>
          <w:p w:rsidR="001F52E3" w:rsidRPr="00262A02"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262A02" w:rsidRDefault="00F91724" w:rsidP="00892BA3">
            <w:pPr>
              <w:rPr>
                <w:rFonts w:ascii="Times New Roman" w:hAnsi="Times New Roman" w:cs="Times New Roman"/>
                <w:sz w:val="24"/>
                <w:szCs w:val="24"/>
              </w:rPr>
            </w:pPr>
            <w:r w:rsidRPr="00262A02">
              <w:rPr>
                <w:rFonts w:ascii="Times New Roman" w:hAnsi="Times New Roman" w:cs="Times New Roman"/>
                <w:sz w:val="24"/>
                <w:szCs w:val="24"/>
              </w:rPr>
              <w:t>1</w:t>
            </w:r>
            <w:r w:rsidR="00892BA3" w:rsidRPr="00262A02">
              <w:rPr>
                <w:rFonts w:ascii="Times New Roman" w:hAnsi="Times New Roman" w:cs="Times New Roman"/>
                <w:sz w:val="24"/>
                <w:szCs w:val="24"/>
              </w:rPr>
              <w:t>7</w:t>
            </w:r>
          </w:p>
        </w:tc>
      </w:tr>
      <w:tr w:rsidR="001F52E3" w:rsidRPr="00262A02" w:rsidTr="008422D8">
        <w:tc>
          <w:tcPr>
            <w:tcW w:w="1828" w:type="dxa"/>
            <w:tcBorders>
              <w:top w:val="single" w:sz="4" w:space="0" w:color="auto"/>
              <w:right w:val="single" w:sz="4" w:space="0" w:color="auto"/>
            </w:tcBorders>
          </w:tcPr>
          <w:p w:rsidR="001F52E3" w:rsidRPr="00262A02" w:rsidRDefault="00E90EDA" w:rsidP="006C5B34">
            <w:pPr>
              <w:jc w:val="center"/>
              <w:rPr>
                <w:rFonts w:ascii="Times New Roman" w:hAnsi="Times New Roman" w:cs="Times New Roman"/>
                <w:b/>
                <w:sz w:val="24"/>
                <w:szCs w:val="24"/>
              </w:rPr>
            </w:pPr>
            <w:r w:rsidRPr="00262A02">
              <w:rPr>
                <w:rFonts w:ascii="Times New Roman" w:hAnsi="Times New Roman" w:cs="Times New Roman"/>
                <w:b/>
                <w:sz w:val="24"/>
                <w:szCs w:val="24"/>
                <w:lang w:val="en-US"/>
              </w:rPr>
              <w:t>VII</w:t>
            </w:r>
            <w:r w:rsidR="001F52E3" w:rsidRPr="00262A02">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1F52E3" w:rsidRPr="00262A02" w:rsidRDefault="001F52E3">
            <w:pPr>
              <w:rPr>
                <w:rFonts w:ascii="Times New Roman" w:hAnsi="Times New Roman" w:cs="Times New Roman"/>
                <w:b/>
                <w:sz w:val="24"/>
                <w:szCs w:val="24"/>
              </w:rPr>
            </w:pPr>
            <w:r w:rsidRPr="00262A02">
              <w:rPr>
                <w:rFonts w:ascii="Times New Roman" w:hAnsi="Times New Roman" w:cs="Times New Roman"/>
                <w:b/>
                <w:sz w:val="24"/>
                <w:szCs w:val="24"/>
              </w:rPr>
              <w:t>Приложения</w:t>
            </w:r>
          </w:p>
        </w:tc>
        <w:tc>
          <w:tcPr>
            <w:tcW w:w="988" w:type="dxa"/>
            <w:tcBorders>
              <w:top w:val="single" w:sz="4" w:space="0" w:color="auto"/>
              <w:left w:val="single" w:sz="4" w:space="0" w:color="auto"/>
            </w:tcBorders>
          </w:tcPr>
          <w:p w:rsidR="001F52E3" w:rsidRPr="00262A02" w:rsidRDefault="001F52E3">
            <w:pPr>
              <w:rPr>
                <w:rFonts w:ascii="Times New Roman" w:hAnsi="Times New Roman" w:cs="Times New Roman"/>
                <w:sz w:val="24"/>
                <w:szCs w:val="24"/>
              </w:rPr>
            </w:pPr>
          </w:p>
        </w:tc>
      </w:tr>
      <w:tr w:rsidR="001F52E3" w:rsidRPr="00262A02" w:rsidTr="008422D8">
        <w:tc>
          <w:tcPr>
            <w:tcW w:w="1828" w:type="dxa"/>
            <w:tcBorders>
              <w:right w:val="single" w:sz="4" w:space="0" w:color="auto"/>
            </w:tcBorders>
          </w:tcPr>
          <w:p w:rsidR="001F52E3" w:rsidRPr="00262A02" w:rsidRDefault="007E5055" w:rsidP="003121BE">
            <w:pPr>
              <w:jc w:val="center"/>
              <w:rPr>
                <w:rFonts w:ascii="Times New Roman" w:hAnsi="Times New Roman" w:cs="Times New Roman"/>
                <w:sz w:val="24"/>
                <w:szCs w:val="24"/>
              </w:rPr>
            </w:pPr>
            <w:r w:rsidRPr="00262A02">
              <w:rPr>
                <w:rFonts w:ascii="Times New Roman" w:hAnsi="Times New Roman" w:cs="Times New Roman"/>
                <w:sz w:val="24"/>
                <w:szCs w:val="24"/>
              </w:rPr>
              <w:t>7</w:t>
            </w:r>
            <w:r w:rsidR="00305434" w:rsidRPr="00262A02">
              <w:rPr>
                <w:rFonts w:ascii="Times New Roman" w:hAnsi="Times New Roman" w:cs="Times New Roman"/>
                <w:sz w:val="24"/>
                <w:szCs w:val="24"/>
              </w:rPr>
              <w:t>.</w:t>
            </w:r>
            <w:r w:rsidR="001F52E3" w:rsidRPr="00262A02">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262A02" w:rsidRDefault="001F52E3">
            <w:pPr>
              <w:rPr>
                <w:rFonts w:ascii="Times New Roman" w:hAnsi="Times New Roman" w:cs="Times New Roman"/>
                <w:i/>
                <w:sz w:val="24"/>
                <w:szCs w:val="24"/>
              </w:rPr>
            </w:pPr>
            <w:r w:rsidRPr="00262A02">
              <w:rPr>
                <w:rFonts w:ascii="Times New Roman" w:hAnsi="Times New Roman" w:cs="Times New Roman"/>
                <w:i/>
                <w:sz w:val="24"/>
                <w:szCs w:val="24"/>
              </w:rPr>
              <w:t>Приложение №1 – Форма заявки на участие в аукционе</w:t>
            </w:r>
          </w:p>
        </w:tc>
        <w:tc>
          <w:tcPr>
            <w:tcW w:w="988" w:type="dxa"/>
            <w:tcBorders>
              <w:left w:val="single" w:sz="4" w:space="0" w:color="auto"/>
            </w:tcBorders>
          </w:tcPr>
          <w:p w:rsidR="001F52E3" w:rsidRPr="00262A02" w:rsidRDefault="00892BA3">
            <w:pPr>
              <w:rPr>
                <w:rFonts w:ascii="Times New Roman" w:hAnsi="Times New Roman" w:cs="Times New Roman"/>
                <w:sz w:val="24"/>
                <w:szCs w:val="24"/>
              </w:rPr>
            </w:pPr>
            <w:r w:rsidRPr="00262A02">
              <w:rPr>
                <w:rFonts w:ascii="Times New Roman" w:hAnsi="Times New Roman" w:cs="Times New Roman"/>
                <w:sz w:val="24"/>
                <w:szCs w:val="24"/>
              </w:rPr>
              <w:t>20</w:t>
            </w:r>
          </w:p>
        </w:tc>
      </w:tr>
      <w:tr w:rsidR="007E5055" w:rsidRPr="00262A02" w:rsidTr="008422D8">
        <w:tc>
          <w:tcPr>
            <w:tcW w:w="1828" w:type="dxa"/>
            <w:tcBorders>
              <w:right w:val="single" w:sz="4" w:space="0" w:color="auto"/>
            </w:tcBorders>
          </w:tcPr>
          <w:p w:rsidR="007E5055" w:rsidRPr="00262A02" w:rsidRDefault="007E5055" w:rsidP="007E5055">
            <w:pPr>
              <w:jc w:val="center"/>
              <w:rPr>
                <w:rFonts w:ascii="Times New Roman" w:hAnsi="Times New Roman" w:cs="Times New Roman"/>
                <w:sz w:val="24"/>
                <w:szCs w:val="24"/>
              </w:rPr>
            </w:pPr>
            <w:r w:rsidRPr="00262A02">
              <w:rPr>
                <w:rFonts w:ascii="Times New Roman" w:hAnsi="Times New Roman" w:cs="Times New Roman"/>
                <w:sz w:val="24"/>
                <w:szCs w:val="24"/>
              </w:rPr>
              <w:t>7.2.</w:t>
            </w:r>
          </w:p>
        </w:tc>
        <w:tc>
          <w:tcPr>
            <w:tcW w:w="6516" w:type="dxa"/>
            <w:tcBorders>
              <w:left w:val="single" w:sz="4" w:space="0" w:color="auto"/>
              <w:right w:val="single" w:sz="4" w:space="0" w:color="auto"/>
            </w:tcBorders>
          </w:tcPr>
          <w:p w:rsidR="007E5055" w:rsidRPr="00262A02" w:rsidRDefault="007E5055" w:rsidP="00CC5353">
            <w:pPr>
              <w:rPr>
                <w:rFonts w:ascii="Times New Roman" w:hAnsi="Times New Roman" w:cs="Times New Roman"/>
                <w:i/>
                <w:sz w:val="24"/>
                <w:szCs w:val="24"/>
              </w:rPr>
            </w:pPr>
            <w:r w:rsidRPr="00262A02">
              <w:rPr>
                <w:rFonts w:ascii="Times New Roman" w:hAnsi="Times New Roman" w:cs="Times New Roman"/>
                <w:i/>
                <w:sz w:val="24"/>
                <w:szCs w:val="24"/>
              </w:rPr>
              <w:t>Приложение №</w:t>
            </w:r>
            <w:r w:rsidR="00CC5353" w:rsidRPr="00262A02">
              <w:rPr>
                <w:rFonts w:ascii="Times New Roman" w:hAnsi="Times New Roman" w:cs="Times New Roman"/>
                <w:i/>
                <w:sz w:val="24"/>
                <w:szCs w:val="24"/>
              </w:rPr>
              <w:t>2</w:t>
            </w:r>
            <w:r w:rsidRPr="00262A02">
              <w:rPr>
                <w:rFonts w:ascii="Times New Roman" w:hAnsi="Times New Roman" w:cs="Times New Roman"/>
                <w:i/>
                <w:sz w:val="24"/>
                <w:szCs w:val="24"/>
              </w:rPr>
              <w:t xml:space="preserve"> – Форма заявления на предоставление пакета документации об аукционе</w:t>
            </w:r>
          </w:p>
        </w:tc>
        <w:tc>
          <w:tcPr>
            <w:tcW w:w="988" w:type="dxa"/>
            <w:tcBorders>
              <w:left w:val="single" w:sz="4" w:space="0" w:color="auto"/>
            </w:tcBorders>
          </w:tcPr>
          <w:p w:rsidR="007E5055" w:rsidRPr="00262A02" w:rsidRDefault="00F91724" w:rsidP="00892BA3">
            <w:pPr>
              <w:rPr>
                <w:rFonts w:ascii="Times New Roman" w:hAnsi="Times New Roman" w:cs="Times New Roman"/>
                <w:sz w:val="24"/>
                <w:szCs w:val="24"/>
              </w:rPr>
            </w:pPr>
            <w:r w:rsidRPr="00262A02">
              <w:rPr>
                <w:rFonts w:ascii="Times New Roman" w:hAnsi="Times New Roman" w:cs="Times New Roman"/>
                <w:sz w:val="24"/>
                <w:szCs w:val="24"/>
              </w:rPr>
              <w:t>2</w:t>
            </w:r>
            <w:r w:rsidR="00892BA3" w:rsidRPr="00262A02">
              <w:rPr>
                <w:rFonts w:ascii="Times New Roman" w:hAnsi="Times New Roman" w:cs="Times New Roman"/>
                <w:sz w:val="24"/>
                <w:szCs w:val="24"/>
              </w:rPr>
              <w:t>4</w:t>
            </w:r>
          </w:p>
        </w:tc>
      </w:tr>
      <w:tr w:rsidR="00CC5353" w:rsidRPr="00262A02" w:rsidTr="008422D8">
        <w:tc>
          <w:tcPr>
            <w:tcW w:w="1828" w:type="dxa"/>
            <w:tcBorders>
              <w:right w:val="single" w:sz="4" w:space="0" w:color="auto"/>
            </w:tcBorders>
          </w:tcPr>
          <w:p w:rsidR="00CC5353" w:rsidRPr="00262A02" w:rsidRDefault="00CC5353" w:rsidP="007E5055">
            <w:pPr>
              <w:jc w:val="center"/>
              <w:rPr>
                <w:rFonts w:ascii="Times New Roman" w:hAnsi="Times New Roman" w:cs="Times New Roman"/>
                <w:sz w:val="24"/>
                <w:szCs w:val="24"/>
              </w:rPr>
            </w:pPr>
            <w:r w:rsidRPr="00262A02">
              <w:rPr>
                <w:rFonts w:ascii="Times New Roman" w:hAnsi="Times New Roman" w:cs="Times New Roman"/>
                <w:sz w:val="24"/>
                <w:szCs w:val="24"/>
              </w:rPr>
              <w:t>7.3.</w:t>
            </w:r>
          </w:p>
        </w:tc>
        <w:tc>
          <w:tcPr>
            <w:tcW w:w="6516" w:type="dxa"/>
            <w:tcBorders>
              <w:left w:val="single" w:sz="4" w:space="0" w:color="auto"/>
              <w:right w:val="single" w:sz="4" w:space="0" w:color="auto"/>
            </w:tcBorders>
          </w:tcPr>
          <w:p w:rsidR="00CC5353" w:rsidRPr="00262A02" w:rsidRDefault="00CC5353" w:rsidP="00CC5353">
            <w:pPr>
              <w:rPr>
                <w:rFonts w:ascii="Times New Roman" w:hAnsi="Times New Roman" w:cs="Times New Roman"/>
                <w:i/>
                <w:sz w:val="24"/>
                <w:szCs w:val="24"/>
              </w:rPr>
            </w:pPr>
            <w:r w:rsidRPr="00262A02">
              <w:rPr>
                <w:rFonts w:ascii="Times New Roman" w:hAnsi="Times New Roman" w:cs="Times New Roman"/>
                <w:i/>
                <w:sz w:val="24"/>
                <w:szCs w:val="24"/>
              </w:rPr>
              <w:t>Приложение №3 – Форма запроса на предоставление разъяснений положений документации об аукционе</w:t>
            </w:r>
          </w:p>
        </w:tc>
        <w:tc>
          <w:tcPr>
            <w:tcW w:w="988" w:type="dxa"/>
            <w:tcBorders>
              <w:left w:val="single" w:sz="4" w:space="0" w:color="auto"/>
            </w:tcBorders>
          </w:tcPr>
          <w:p w:rsidR="00CC5353" w:rsidRPr="00262A02" w:rsidRDefault="00892BA3">
            <w:pPr>
              <w:rPr>
                <w:rFonts w:ascii="Times New Roman" w:hAnsi="Times New Roman" w:cs="Times New Roman"/>
                <w:sz w:val="24"/>
                <w:szCs w:val="24"/>
              </w:rPr>
            </w:pPr>
            <w:r w:rsidRPr="00262A02">
              <w:rPr>
                <w:rFonts w:ascii="Times New Roman" w:hAnsi="Times New Roman" w:cs="Times New Roman"/>
                <w:sz w:val="24"/>
                <w:szCs w:val="24"/>
              </w:rPr>
              <w:t>25</w:t>
            </w:r>
          </w:p>
        </w:tc>
      </w:tr>
      <w:tr w:rsidR="00263535" w:rsidRPr="00262A02" w:rsidTr="008422D8">
        <w:tc>
          <w:tcPr>
            <w:tcW w:w="1828" w:type="dxa"/>
            <w:tcBorders>
              <w:right w:val="single" w:sz="4" w:space="0" w:color="auto"/>
            </w:tcBorders>
          </w:tcPr>
          <w:p w:rsidR="00263535" w:rsidRPr="00262A02" w:rsidRDefault="00263535" w:rsidP="007E5055">
            <w:pPr>
              <w:jc w:val="center"/>
              <w:rPr>
                <w:rFonts w:ascii="Times New Roman" w:hAnsi="Times New Roman" w:cs="Times New Roman"/>
                <w:sz w:val="24"/>
                <w:szCs w:val="24"/>
              </w:rPr>
            </w:pPr>
            <w:r w:rsidRPr="00262A02">
              <w:rPr>
                <w:rFonts w:ascii="Times New Roman" w:hAnsi="Times New Roman" w:cs="Times New Roman"/>
                <w:sz w:val="24"/>
                <w:szCs w:val="24"/>
              </w:rPr>
              <w:t>7.4.</w:t>
            </w:r>
          </w:p>
        </w:tc>
        <w:tc>
          <w:tcPr>
            <w:tcW w:w="6516" w:type="dxa"/>
            <w:tcBorders>
              <w:left w:val="single" w:sz="4" w:space="0" w:color="auto"/>
              <w:right w:val="single" w:sz="4" w:space="0" w:color="auto"/>
            </w:tcBorders>
          </w:tcPr>
          <w:p w:rsidR="00263535" w:rsidRPr="00262A02" w:rsidRDefault="00263535" w:rsidP="00263535">
            <w:pPr>
              <w:rPr>
                <w:rFonts w:ascii="Times New Roman" w:hAnsi="Times New Roman" w:cs="Times New Roman"/>
                <w:i/>
                <w:sz w:val="24"/>
                <w:szCs w:val="24"/>
              </w:rPr>
            </w:pPr>
            <w:r w:rsidRPr="00262A02">
              <w:rPr>
                <w:rFonts w:ascii="Times New Roman" w:hAnsi="Times New Roman" w:cs="Times New Roman"/>
                <w:i/>
                <w:sz w:val="24"/>
                <w:szCs w:val="24"/>
              </w:rPr>
              <w:t>Приложение №4 - Форма уведомления об отзыве заявки на участие в аукционе</w:t>
            </w:r>
          </w:p>
        </w:tc>
        <w:tc>
          <w:tcPr>
            <w:tcW w:w="988" w:type="dxa"/>
            <w:tcBorders>
              <w:left w:val="single" w:sz="4" w:space="0" w:color="auto"/>
            </w:tcBorders>
          </w:tcPr>
          <w:p w:rsidR="00263535" w:rsidRPr="00262A02" w:rsidRDefault="00F91724" w:rsidP="00892BA3">
            <w:pPr>
              <w:rPr>
                <w:rFonts w:ascii="Times New Roman" w:hAnsi="Times New Roman" w:cs="Times New Roman"/>
                <w:sz w:val="24"/>
                <w:szCs w:val="24"/>
              </w:rPr>
            </w:pPr>
            <w:r w:rsidRPr="00262A02">
              <w:rPr>
                <w:rFonts w:ascii="Times New Roman" w:hAnsi="Times New Roman" w:cs="Times New Roman"/>
                <w:sz w:val="24"/>
                <w:szCs w:val="24"/>
              </w:rPr>
              <w:t>2</w:t>
            </w:r>
            <w:r w:rsidR="00892BA3" w:rsidRPr="00262A02">
              <w:rPr>
                <w:rFonts w:ascii="Times New Roman" w:hAnsi="Times New Roman" w:cs="Times New Roman"/>
                <w:sz w:val="24"/>
                <w:szCs w:val="24"/>
              </w:rPr>
              <w:t>6</w:t>
            </w:r>
          </w:p>
        </w:tc>
      </w:tr>
      <w:tr w:rsidR="001F52E3" w:rsidRPr="008422D8" w:rsidTr="008422D8">
        <w:tc>
          <w:tcPr>
            <w:tcW w:w="1828" w:type="dxa"/>
            <w:tcBorders>
              <w:bottom w:val="single" w:sz="4" w:space="0" w:color="auto"/>
              <w:right w:val="single" w:sz="4" w:space="0" w:color="auto"/>
            </w:tcBorders>
          </w:tcPr>
          <w:p w:rsidR="001F52E3" w:rsidRPr="00262A02" w:rsidRDefault="00CC5353" w:rsidP="00CC5353">
            <w:pPr>
              <w:jc w:val="center"/>
              <w:rPr>
                <w:rFonts w:ascii="Times New Roman" w:hAnsi="Times New Roman" w:cs="Times New Roman"/>
                <w:sz w:val="24"/>
                <w:szCs w:val="24"/>
              </w:rPr>
            </w:pPr>
            <w:r w:rsidRPr="00262A02">
              <w:rPr>
                <w:rFonts w:ascii="Times New Roman" w:hAnsi="Times New Roman" w:cs="Times New Roman"/>
                <w:sz w:val="24"/>
                <w:szCs w:val="24"/>
              </w:rPr>
              <w:t>7</w:t>
            </w:r>
            <w:r w:rsidR="00305434" w:rsidRPr="00262A02">
              <w:rPr>
                <w:rFonts w:ascii="Times New Roman" w:hAnsi="Times New Roman" w:cs="Times New Roman"/>
                <w:sz w:val="24"/>
                <w:szCs w:val="24"/>
              </w:rPr>
              <w:t>.</w:t>
            </w:r>
            <w:r w:rsidRPr="00262A02">
              <w:rPr>
                <w:rFonts w:ascii="Times New Roman" w:hAnsi="Times New Roman" w:cs="Times New Roman"/>
                <w:sz w:val="24"/>
                <w:szCs w:val="24"/>
              </w:rPr>
              <w:t>4</w:t>
            </w:r>
            <w:r w:rsidR="001F52E3" w:rsidRPr="00262A02">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1F52E3" w:rsidRPr="00262A02" w:rsidRDefault="001F52E3" w:rsidP="00892BA3">
            <w:pPr>
              <w:rPr>
                <w:rFonts w:ascii="Times New Roman" w:hAnsi="Times New Roman" w:cs="Times New Roman"/>
                <w:i/>
                <w:sz w:val="24"/>
                <w:szCs w:val="24"/>
              </w:rPr>
            </w:pPr>
            <w:r w:rsidRPr="00262A02">
              <w:rPr>
                <w:rFonts w:ascii="Times New Roman" w:hAnsi="Times New Roman" w:cs="Times New Roman"/>
                <w:i/>
                <w:sz w:val="24"/>
                <w:szCs w:val="24"/>
              </w:rPr>
              <w:t>Приложение №</w:t>
            </w:r>
            <w:r w:rsidR="00BE2ABE" w:rsidRPr="00262A02">
              <w:rPr>
                <w:rFonts w:ascii="Times New Roman" w:hAnsi="Times New Roman" w:cs="Times New Roman"/>
                <w:i/>
                <w:sz w:val="24"/>
                <w:szCs w:val="24"/>
              </w:rPr>
              <w:t>5</w:t>
            </w:r>
            <w:r w:rsidRPr="00262A02">
              <w:rPr>
                <w:rFonts w:ascii="Times New Roman" w:hAnsi="Times New Roman" w:cs="Times New Roman"/>
                <w:i/>
                <w:sz w:val="24"/>
                <w:szCs w:val="24"/>
              </w:rPr>
              <w:t xml:space="preserve"> – Проекты договоров аренды по лот</w:t>
            </w:r>
            <w:r w:rsidR="00892BA3" w:rsidRPr="00262A02">
              <w:rPr>
                <w:rFonts w:ascii="Times New Roman" w:hAnsi="Times New Roman" w:cs="Times New Roman"/>
                <w:i/>
                <w:sz w:val="24"/>
                <w:szCs w:val="24"/>
              </w:rPr>
              <w:t xml:space="preserve">у  </w:t>
            </w:r>
            <w:r w:rsidRPr="00262A02">
              <w:rPr>
                <w:rFonts w:ascii="Times New Roman" w:hAnsi="Times New Roman" w:cs="Times New Roman"/>
                <w:i/>
                <w:sz w:val="24"/>
                <w:szCs w:val="24"/>
              </w:rPr>
              <w:t>№</w:t>
            </w:r>
            <w:r w:rsidR="00892BA3" w:rsidRPr="00262A02">
              <w:rPr>
                <w:rFonts w:ascii="Times New Roman" w:hAnsi="Times New Roman" w:cs="Times New Roman"/>
                <w:i/>
                <w:sz w:val="24"/>
                <w:szCs w:val="24"/>
              </w:rPr>
              <w:t>1</w:t>
            </w:r>
          </w:p>
        </w:tc>
        <w:tc>
          <w:tcPr>
            <w:tcW w:w="988" w:type="dxa"/>
            <w:tcBorders>
              <w:left w:val="single" w:sz="4" w:space="0" w:color="auto"/>
              <w:bottom w:val="single" w:sz="4" w:space="0" w:color="auto"/>
            </w:tcBorders>
          </w:tcPr>
          <w:p w:rsidR="001F52E3" w:rsidRPr="00262A02" w:rsidRDefault="00F91724" w:rsidP="00892BA3">
            <w:pPr>
              <w:rPr>
                <w:rFonts w:ascii="Times New Roman" w:hAnsi="Times New Roman" w:cs="Times New Roman"/>
                <w:sz w:val="24"/>
                <w:szCs w:val="24"/>
              </w:rPr>
            </w:pPr>
            <w:r w:rsidRPr="00262A02">
              <w:rPr>
                <w:rFonts w:ascii="Times New Roman" w:hAnsi="Times New Roman" w:cs="Times New Roman"/>
                <w:sz w:val="24"/>
                <w:szCs w:val="24"/>
              </w:rPr>
              <w:t>2</w:t>
            </w:r>
            <w:r w:rsidR="00892BA3" w:rsidRPr="00262A02">
              <w:rPr>
                <w:rFonts w:ascii="Times New Roman" w:hAnsi="Times New Roman" w:cs="Times New Roman"/>
                <w:sz w:val="24"/>
                <w:szCs w:val="24"/>
              </w:rPr>
              <w:t>7</w:t>
            </w:r>
          </w:p>
        </w:tc>
      </w:tr>
    </w:tbl>
    <w:p w:rsidR="00183851" w:rsidRPr="008422D8" w:rsidRDefault="00183851">
      <w:pPr>
        <w:rPr>
          <w:rFonts w:ascii="Times New Roman" w:hAnsi="Times New Roman" w:cs="Times New Roman"/>
          <w:sz w:val="24"/>
          <w:szCs w:val="24"/>
        </w:rPr>
      </w:pPr>
    </w:p>
    <w:p w:rsidR="001522F0" w:rsidRDefault="001522F0" w:rsidP="001522F0">
      <w:pPr>
        <w:rPr>
          <w:rFonts w:ascii="Times New Roman" w:hAnsi="Times New Roman" w:cs="Times New Roman"/>
          <w:sz w:val="28"/>
          <w:szCs w:val="28"/>
        </w:rPr>
      </w:pPr>
    </w:p>
    <w:p w:rsidR="001522F0" w:rsidRDefault="001522F0" w:rsidP="001522F0">
      <w:pPr>
        <w:ind w:firstLine="567"/>
        <w:jc w:val="both"/>
        <w:rPr>
          <w:rFonts w:ascii="Times New Roman" w:hAnsi="Times New Roman" w:cs="Times New Roman"/>
          <w:color w:val="000000" w:themeColor="text1"/>
          <w:sz w:val="24"/>
          <w:szCs w:val="24"/>
        </w:rPr>
      </w:pPr>
    </w:p>
    <w:p w:rsidR="00E86E7D" w:rsidRDefault="00E86E7D" w:rsidP="00E86E7D">
      <w:pPr>
        <w:spacing w:after="0" w:line="240" w:lineRule="auto"/>
        <w:ind w:left="284"/>
        <w:jc w:val="both"/>
        <w:rPr>
          <w:rFonts w:ascii="Times New Roman" w:hAnsi="Times New Roman" w:cs="Times New Roman"/>
          <w:sz w:val="24"/>
          <w:szCs w:val="24"/>
        </w:rPr>
      </w:pPr>
    </w:p>
    <w:p w:rsidR="00E86E7D" w:rsidRPr="00D1240F" w:rsidRDefault="00E86E7D" w:rsidP="00E86E7D">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rsidR="009973F3" w:rsidRDefault="009973F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565A4D" w:rsidRPr="001522F0" w:rsidRDefault="003062CE"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3062CE">
        <w:rPr>
          <w:rFonts w:ascii="Times New Roman" w:hAnsi="Times New Roman" w:cs="Times New Roman"/>
          <w:b/>
          <w:sz w:val="24"/>
          <w:szCs w:val="24"/>
        </w:rPr>
        <w:lastRenderedPageBreak/>
        <w:t>Акционерное общество «Концерн радиостроения «Вега» (далее - АО «Концерн «Вега»</w:t>
      </w:r>
      <w:r>
        <w:rPr>
          <w:rFonts w:ascii="Times New Roman" w:hAnsi="Times New Roman" w:cs="Times New Roman"/>
          <w:b/>
          <w:sz w:val="24"/>
          <w:szCs w:val="24"/>
        </w:rPr>
        <w:t>)</w:t>
      </w:r>
      <w:r w:rsidR="00565A4D" w:rsidRPr="001522F0">
        <w:rPr>
          <w:rFonts w:ascii="Times New Roman" w:hAnsi="Times New Roman" w:cs="Times New Roman"/>
          <w:sz w:val="24"/>
          <w:szCs w:val="24"/>
        </w:rPr>
        <w:t xml:space="preserve">, являясь </w:t>
      </w:r>
      <w:r w:rsidR="00565A4D" w:rsidRPr="001522F0">
        <w:rPr>
          <w:rFonts w:ascii="Times New Roman" w:hAnsi="Times New Roman" w:cs="Times New Roman"/>
          <w:b/>
          <w:sz w:val="24"/>
          <w:szCs w:val="24"/>
        </w:rPr>
        <w:t>Организатором аукциона</w:t>
      </w:r>
      <w:r w:rsidR="00565A4D" w:rsidRPr="001522F0">
        <w:rPr>
          <w:rFonts w:ascii="Times New Roman" w:hAnsi="Times New Roman" w:cs="Times New Roman"/>
          <w:sz w:val="24"/>
          <w:szCs w:val="24"/>
        </w:rPr>
        <w:t xml:space="preserve"> </w:t>
      </w:r>
      <w:r w:rsidR="00565A4D">
        <w:rPr>
          <w:rFonts w:ascii="Times New Roman" w:hAnsi="Times New Roman" w:cs="Times New Roman"/>
          <w:sz w:val="24"/>
          <w:szCs w:val="24"/>
        </w:rPr>
        <w:t xml:space="preserve">на право заключения </w:t>
      </w:r>
      <w:r w:rsidRPr="003062CE">
        <w:rPr>
          <w:rFonts w:ascii="Times New Roman" w:hAnsi="Times New Roman" w:cs="Times New Roman"/>
          <w:sz w:val="24"/>
          <w:szCs w:val="24"/>
        </w:rPr>
        <w:t>краткосрочного договора аренды объекта недвижимого имущества, находящегося в собственности Акционерного общества «Концерн радиостроения «Вега</w:t>
      </w:r>
      <w:r w:rsidR="00565A4D" w:rsidRPr="001522F0">
        <w:rPr>
          <w:rFonts w:ascii="Times New Roman" w:hAnsi="Times New Roman" w:cs="Times New Roman"/>
          <w:sz w:val="24"/>
          <w:szCs w:val="24"/>
        </w:rPr>
        <w:t>», сообщает следующее:</w:t>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b/>
          <w:sz w:val="24"/>
          <w:szCs w:val="24"/>
        </w:rPr>
      </w:pPr>
      <w:r w:rsidRPr="00D1240F">
        <w:rPr>
          <w:rFonts w:ascii="Times New Roman" w:hAnsi="Times New Roman" w:cs="Times New Roman"/>
          <w:sz w:val="24"/>
          <w:szCs w:val="24"/>
        </w:rPr>
        <w:t xml:space="preserve">Аукцион на право заключения договоров аренды объектов недвижимого имущества, находящихся в собственности и принадлежащих </w:t>
      </w:r>
      <w:r w:rsidR="003062CE" w:rsidRPr="003062CE">
        <w:rPr>
          <w:rFonts w:ascii="Times New Roman" w:hAnsi="Times New Roman" w:cs="Times New Roman"/>
          <w:sz w:val="24"/>
          <w:szCs w:val="24"/>
        </w:rPr>
        <w:t>Акционерно</w:t>
      </w:r>
      <w:r w:rsidR="003062CE">
        <w:rPr>
          <w:rFonts w:ascii="Times New Roman" w:hAnsi="Times New Roman" w:cs="Times New Roman"/>
          <w:sz w:val="24"/>
          <w:szCs w:val="24"/>
        </w:rPr>
        <w:t xml:space="preserve">му </w:t>
      </w:r>
      <w:r w:rsidR="003062CE" w:rsidRPr="003062CE">
        <w:rPr>
          <w:rFonts w:ascii="Times New Roman" w:hAnsi="Times New Roman" w:cs="Times New Roman"/>
          <w:sz w:val="24"/>
          <w:szCs w:val="24"/>
        </w:rPr>
        <w:t>обществ</w:t>
      </w:r>
      <w:r w:rsidR="003062CE">
        <w:rPr>
          <w:rFonts w:ascii="Times New Roman" w:hAnsi="Times New Roman" w:cs="Times New Roman"/>
          <w:sz w:val="24"/>
          <w:szCs w:val="24"/>
        </w:rPr>
        <w:t>у</w:t>
      </w:r>
      <w:r w:rsidR="003062CE" w:rsidRPr="003062CE">
        <w:rPr>
          <w:rFonts w:ascii="Times New Roman" w:hAnsi="Times New Roman" w:cs="Times New Roman"/>
          <w:sz w:val="24"/>
          <w:szCs w:val="24"/>
        </w:rPr>
        <w:t xml:space="preserve"> «Концерн радиостроения «Вега» (далее - АО «Концерн «Вега»)</w:t>
      </w:r>
      <w:r w:rsidR="00C44377">
        <w:rPr>
          <w:rFonts w:ascii="Times New Roman" w:hAnsi="Times New Roman" w:cs="Times New Roman"/>
          <w:sz w:val="24"/>
          <w:szCs w:val="24"/>
        </w:rPr>
        <w:t xml:space="preserve"> </w:t>
      </w:r>
      <w:r w:rsidRPr="001522F0">
        <w:rPr>
          <w:rFonts w:ascii="Times New Roman" w:hAnsi="Times New Roman" w:cs="Times New Roman"/>
          <w:sz w:val="24"/>
          <w:szCs w:val="24"/>
        </w:rPr>
        <w:t>является</w:t>
      </w:r>
      <w:r w:rsidRPr="001522F0">
        <w:rPr>
          <w:rFonts w:ascii="Times New Roman" w:hAnsi="Times New Roman" w:cs="Times New Roman"/>
          <w:b/>
          <w:sz w:val="24"/>
          <w:szCs w:val="24"/>
        </w:rPr>
        <w:t xml:space="preserve"> </w:t>
      </w:r>
      <w:r w:rsidRPr="001522F0">
        <w:rPr>
          <w:rFonts w:ascii="Times New Roman" w:hAnsi="Times New Roman" w:cs="Times New Roman"/>
          <w:b/>
          <w:sz w:val="24"/>
          <w:szCs w:val="24"/>
          <w:u w:val="single"/>
        </w:rPr>
        <w:t>открытым по составу участников и форме подачи предложений</w:t>
      </w:r>
      <w:r w:rsidRPr="001522F0">
        <w:rPr>
          <w:rFonts w:ascii="Times New Roman" w:hAnsi="Times New Roman" w:cs="Times New Roman"/>
          <w:b/>
          <w:sz w:val="24"/>
          <w:szCs w:val="24"/>
        </w:rPr>
        <w:t>.</w:t>
      </w:r>
    </w:p>
    <w:p w:rsidR="00565A4D"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D1240F">
        <w:rPr>
          <w:rFonts w:ascii="Times New Roman" w:hAnsi="Times New Roman" w:cs="Times New Roman"/>
          <w:sz w:val="24"/>
          <w:szCs w:val="24"/>
        </w:rPr>
        <w:t xml:space="preserve">Условия настоящего аукциона, порядок и условия заключения договора с участником аукциона являются </w:t>
      </w:r>
      <w:r w:rsidRPr="00D1240F">
        <w:rPr>
          <w:rFonts w:ascii="Times New Roman" w:hAnsi="Times New Roman" w:cs="Times New Roman"/>
          <w:sz w:val="24"/>
          <w:szCs w:val="24"/>
          <w:u w:val="single"/>
        </w:rPr>
        <w:t>условиями публичной оферты, предусмотренной статьей 437 Гражданского кодекса РФ</w:t>
      </w:r>
      <w:r w:rsidRPr="00D1240F">
        <w:rPr>
          <w:rFonts w:ascii="Times New Roman" w:hAnsi="Times New Roman" w:cs="Times New Roman"/>
          <w:sz w:val="24"/>
          <w:szCs w:val="24"/>
        </w:rPr>
        <w:t xml:space="preserve">, а подача заявки на участие в аукционе является </w:t>
      </w:r>
      <w:r w:rsidRPr="00D1240F">
        <w:rPr>
          <w:rFonts w:ascii="Times New Roman" w:hAnsi="Times New Roman" w:cs="Times New Roman"/>
          <w:sz w:val="24"/>
          <w:szCs w:val="24"/>
          <w:u w:val="single"/>
        </w:rPr>
        <w:t>акцептом такой оферты в соответствии со статьей 438 Гражданского кодекса РФ</w:t>
      </w:r>
      <w:r w:rsidRPr="00D1240F">
        <w:rPr>
          <w:rFonts w:ascii="Times New Roman" w:hAnsi="Times New Roman" w:cs="Times New Roman"/>
          <w:sz w:val="24"/>
          <w:szCs w:val="24"/>
        </w:rPr>
        <w:t>.</w:t>
      </w:r>
    </w:p>
    <w:p w:rsidR="00565A4D" w:rsidRPr="001522F0" w:rsidRDefault="00565A4D" w:rsidP="00ED4E9F">
      <w:pPr>
        <w:pStyle w:val="10"/>
        <w:spacing w:line="360" w:lineRule="auto"/>
        <w:ind w:left="5" w:firstLine="557"/>
        <w:jc w:val="both"/>
      </w:pPr>
      <w:r w:rsidRPr="001522F0">
        <w:t>Нормативно-правовые акты, на базе которых составлена нас</w:t>
      </w:r>
      <w:r>
        <w:t>тоящая документация об аукционе:</w:t>
      </w:r>
    </w:p>
    <w:p w:rsidR="00565A4D" w:rsidRPr="001522F0" w:rsidRDefault="00565A4D" w:rsidP="003043C1">
      <w:pPr>
        <w:numPr>
          <w:ilvl w:val="0"/>
          <w:numId w:val="1"/>
        </w:numPr>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Гражданский кодекс РФ;</w:t>
      </w:r>
    </w:p>
    <w:p w:rsidR="00565A4D" w:rsidRPr="001522F0" w:rsidRDefault="00565A4D" w:rsidP="00262A02">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Федеральный закон РФ от «26» июля 2006г. №135-ФЗ «О защите конкуренции»;</w:t>
      </w:r>
    </w:p>
    <w:p w:rsidR="00565A4D" w:rsidRPr="00262A02" w:rsidRDefault="00565A4D" w:rsidP="00262A02">
      <w:pPr>
        <w:numPr>
          <w:ilvl w:val="0"/>
          <w:numId w:val="2"/>
        </w:numPr>
        <w:spacing w:after="0" w:line="360" w:lineRule="auto"/>
        <w:ind w:left="5" w:firstLine="557"/>
        <w:jc w:val="both"/>
        <w:rPr>
          <w:rFonts w:ascii="Times New Roman" w:hAnsi="Times New Roman" w:cs="Times New Roman"/>
          <w:sz w:val="24"/>
          <w:szCs w:val="24"/>
        </w:rPr>
      </w:pPr>
      <w:r w:rsidRPr="00262A02">
        <w:rPr>
          <w:rFonts w:ascii="Times New Roman" w:hAnsi="Times New Roman" w:cs="Times New Roman"/>
          <w:sz w:val="24"/>
          <w:szCs w:val="24"/>
        </w:rPr>
        <w:t>Положение об аренде недвижимого имущества АО «</w:t>
      </w:r>
      <w:r w:rsidR="003043C1" w:rsidRPr="00262A02">
        <w:rPr>
          <w:rFonts w:ascii="Times New Roman" w:hAnsi="Times New Roman" w:cs="Times New Roman"/>
          <w:sz w:val="24"/>
          <w:szCs w:val="24"/>
        </w:rPr>
        <w:t>Концерн «Вега</w:t>
      </w:r>
      <w:r w:rsidRPr="00262A02">
        <w:rPr>
          <w:rFonts w:ascii="Times New Roman" w:hAnsi="Times New Roman" w:cs="Times New Roman"/>
          <w:sz w:val="24"/>
          <w:szCs w:val="24"/>
        </w:rPr>
        <w:t>», утвержденное решением Совета директоров АО «</w:t>
      </w:r>
      <w:r w:rsidR="00C44377" w:rsidRPr="00262A02">
        <w:rPr>
          <w:rFonts w:ascii="Times New Roman" w:hAnsi="Times New Roman" w:cs="Times New Roman"/>
          <w:sz w:val="24"/>
          <w:szCs w:val="24"/>
        </w:rPr>
        <w:t>Концерн «Вега</w:t>
      </w:r>
      <w:r w:rsidRPr="00262A02">
        <w:rPr>
          <w:rFonts w:ascii="Times New Roman" w:hAnsi="Times New Roman" w:cs="Times New Roman"/>
          <w:sz w:val="24"/>
          <w:szCs w:val="24"/>
        </w:rPr>
        <w:t xml:space="preserve">» (протокол б/н от </w:t>
      </w:r>
      <w:r w:rsidR="00C44377" w:rsidRPr="00262A02">
        <w:rPr>
          <w:rFonts w:ascii="Times New Roman" w:hAnsi="Times New Roman" w:cs="Times New Roman"/>
          <w:sz w:val="24"/>
          <w:szCs w:val="24"/>
        </w:rPr>
        <w:t>23</w:t>
      </w:r>
      <w:r w:rsidRPr="00262A02">
        <w:rPr>
          <w:rFonts w:ascii="Times New Roman" w:hAnsi="Times New Roman" w:cs="Times New Roman"/>
          <w:sz w:val="24"/>
          <w:szCs w:val="24"/>
        </w:rPr>
        <w:t xml:space="preserve"> </w:t>
      </w:r>
      <w:r w:rsidR="00C44377" w:rsidRPr="00262A02">
        <w:rPr>
          <w:rFonts w:ascii="Times New Roman" w:hAnsi="Times New Roman" w:cs="Times New Roman"/>
          <w:sz w:val="24"/>
          <w:szCs w:val="24"/>
        </w:rPr>
        <w:t xml:space="preserve">августа </w:t>
      </w:r>
      <w:r w:rsidRPr="00262A02">
        <w:rPr>
          <w:rFonts w:ascii="Times New Roman" w:hAnsi="Times New Roman" w:cs="Times New Roman"/>
          <w:sz w:val="24"/>
          <w:szCs w:val="24"/>
        </w:rPr>
        <w:t>2018г.) (далее – Положение об аренде)</w:t>
      </w:r>
    </w:p>
    <w:p w:rsidR="00565A4D" w:rsidRPr="00262A02" w:rsidRDefault="00565A4D" w:rsidP="00262A02">
      <w:pPr>
        <w:spacing w:after="0" w:line="360" w:lineRule="auto"/>
        <w:ind w:left="5" w:firstLine="557"/>
        <w:jc w:val="both"/>
        <w:rPr>
          <w:rFonts w:ascii="Times New Roman" w:hAnsi="Times New Roman" w:cs="Times New Roman"/>
          <w:sz w:val="24"/>
          <w:szCs w:val="24"/>
        </w:rPr>
      </w:pPr>
    </w:p>
    <w:p w:rsidR="00565A4D" w:rsidRPr="00262A02" w:rsidRDefault="00565A4D" w:rsidP="00262A02">
      <w:pPr>
        <w:spacing w:after="0" w:line="360" w:lineRule="auto"/>
        <w:ind w:left="5" w:firstLine="557"/>
        <w:jc w:val="both"/>
        <w:rPr>
          <w:rFonts w:ascii="Times New Roman" w:hAnsi="Times New Roman" w:cs="Times New Roman"/>
          <w:sz w:val="24"/>
          <w:szCs w:val="24"/>
        </w:rPr>
      </w:pPr>
      <w:r w:rsidRPr="00262A02">
        <w:rPr>
          <w:rFonts w:ascii="Times New Roman" w:hAnsi="Times New Roman" w:cs="Times New Roman"/>
          <w:sz w:val="24"/>
          <w:szCs w:val="24"/>
        </w:rPr>
        <w:t xml:space="preserve">Организатор аукциона - </w:t>
      </w:r>
      <w:r w:rsidR="00C44377" w:rsidRPr="00262A02">
        <w:rPr>
          <w:rFonts w:ascii="Times New Roman" w:hAnsi="Times New Roman" w:cs="Times New Roman"/>
          <w:sz w:val="24"/>
          <w:szCs w:val="24"/>
        </w:rPr>
        <w:t xml:space="preserve">АО «Концерн «Вега» в соответствии с Положением об аренде </w:t>
      </w:r>
      <w:r w:rsidRPr="00262A02">
        <w:rPr>
          <w:rFonts w:ascii="Times New Roman" w:hAnsi="Times New Roman" w:cs="Times New Roman"/>
          <w:sz w:val="24"/>
          <w:szCs w:val="24"/>
        </w:rPr>
        <w:t>привлек специализированную организацию –</w:t>
      </w:r>
      <w:r w:rsidR="003043C1" w:rsidRPr="00262A02">
        <w:rPr>
          <w:rFonts w:ascii="Times New Roman" w:hAnsi="Times New Roman" w:cs="Times New Roman"/>
          <w:sz w:val="24"/>
          <w:szCs w:val="24"/>
        </w:rPr>
        <w:t xml:space="preserve"> </w:t>
      </w:r>
      <w:r w:rsidRPr="00262A02">
        <w:rPr>
          <w:rFonts w:ascii="Times New Roman" w:hAnsi="Times New Roman" w:cs="Times New Roman"/>
          <w:sz w:val="24"/>
          <w:szCs w:val="24"/>
        </w:rPr>
        <w:t>Общество с ограниченной ответственностью «Юридическое Сопровождение Торгов»( далее – ООО «ЮСТ»)</w:t>
      </w:r>
      <w:r w:rsidR="00C44377" w:rsidRPr="00262A02">
        <w:rPr>
          <w:rFonts w:ascii="Times New Roman" w:hAnsi="Times New Roman" w:cs="Times New Roman"/>
          <w:sz w:val="24"/>
          <w:szCs w:val="24"/>
        </w:rPr>
        <w:t>.</w:t>
      </w:r>
      <w:r w:rsidRPr="00262A02">
        <w:rPr>
          <w:rFonts w:ascii="Times New Roman" w:hAnsi="Times New Roman" w:cs="Times New Roman"/>
          <w:sz w:val="24"/>
          <w:szCs w:val="24"/>
        </w:rPr>
        <w:t xml:space="preserve"> </w:t>
      </w:r>
    </w:p>
    <w:p w:rsidR="00565A4D" w:rsidRPr="00262A02" w:rsidRDefault="00565A4D" w:rsidP="00262A02">
      <w:pPr>
        <w:spacing w:line="360" w:lineRule="auto"/>
        <w:rPr>
          <w:rFonts w:ascii="Times New Roman" w:hAnsi="Times New Roman" w:cs="Times New Roman"/>
          <w:sz w:val="28"/>
          <w:szCs w:val="28"/>
        </w:rPr>
      </w:pPr>
      <w:r w:rsidRPr="00262A02">
        <w:rPr>
          <w:rFonts w:ascii="Times New Roman" w:hAnsi="Times New Roman" w:cs="Times New Roman"/>
          <w:sz w:val="28"/>
          <w:szCs w:val="28"/>
        </w:rPr>
        <w:br w:type="page"/>
      </w:r>
    </w:p>
    <w:p w:rsidR="00565A4D" w:rsidRPr="00262A02" w:rsidRDefault="00565A4D" w:rsidP="00262A02">
      <w:pPr>
        <w:rPr>
          <w:rFonts w:ascii="Times New Roman" w:hAnsi="Times New Roman" w:cs="Times New Roman"/>
          <w:sz w:val="28"/>
          <w:szCs w:val="28"/>
        </w:rPr>
      </w:pPr>
      <w:r w:rsidRPr="00262A02">
        <w:rPr>
          <w:rFonts w:ascii="Times New Roman" w:hAnsi="Times New Roman" w:cs="Times New Roman"/>
          <w:b/>
          <w:sz w:val="28"/>
          <w:szCs w:val="28"/>
        </w:rPr>
        <w:lastRenderedPageBreak/>
        <w:t>Раздел I.</w:t>
      </w:r>
      <w:r w:rsidRPr="00262A02">
        <w:rPr>
          <w:rFonts w:ascii="Times New Roman" w:hAnsi="Times New Roman" w:cs="Times New Roman"/>
          <w:b/>
          <w:sz w:val="28"/>
          <w:szCs w:val="28"/>
        </w:rPr>
        <w:tab/>
        <w:t>Общие условия проведения аукциона</w:t>
      </w:r>
      <w:r w:rsidRPr="00262A02">
        <w:rPr>
          <w:rFonts w:ascii="Times New Roman" w:hAnsi="Times New Roman" w:cs="Times New Roman"/>
          <w:sz w:val="28"/>
          <w:szCs w:val="28"/>
        </w:rPr>
        <w:t>.</w:t>
      </w:r>
    </w:p>
    <w:p w:rsidR="00E86E7D" w:rsidRPr="00262A02" w:rsidRDefault="00565A4D" w:rsidP="00262A02">
      <w:pPr>
        <w:rPr>
          <w:rFonts w:ascii="Times New Roman" w:hAnsi="Times New Roman" w:cs="Times New Roman"/>
          <w:b/>
          <w:sz w:val="28"/>
          <w:szCs w:val="28"/>
        </w:rPr>
      </w:pPr>
      <w:r w:rsidRPr="00262A02">
        <w:rPr>
          <w:rFonts w:ascii="Times New Roman" w:hAnsi="Times New Roman" w:cs="Times New Roman"/>
          <w:b/>
          <w:sz w:val="28"/>
          <w:szCs w:val="28"/>
        </w:rPr>
        <w:t>1</w:t>
      </w:r>
      <w:r w:rsidR="00E90EDA" w:rsidRPr="00262A02">
        <w:rPr>
          <w:rFonts w:ascii="Times New Roman" w:hAnsi="Times New Roman" w:cs="Times New Roman"/>
          <w:b/>
          <w:sz w:val="28"/>
          <w:szCs w:val="28"/>
        </w:rPr>
        <w:t>.1.   Общие сведения об аукционе</w:t>
      </w:r>
      <w:r w:rsidRPr="00262A02">
        <w:rPr>
          <w:rFonts w:ascii="Times New Roman" w:hAnsi="Times New Roman" w:cs="Times New Roman"/>
          <w:b/>
          <w:sz w:val="28"/>
          <w:szCs w:val="28"/>
        </w:rPr>
        <w:t xml:space="preserve"> </w:t>
      </w:r>
    </w:p>
    <w:p w:rsidR="00007BF3" w:rsidRPr="00262A02" w:rsidRDefault="0089424C" w:rsidP="00262A02">
      <w:pPr>
        <w:pStyle w:val="13"/>
        <w:shd w:val="clear" w:color="auto" w:fill="auto"/>
        <w:spacing w:before="0" w:after="0" w:line="276" w:lineRule="auto"/>
        <w:ind w:firstLine="567"/>
        <w:jc w:val="both"/>
        <w:rPr>
          <w:rFonts w:ascii="Times New Roman" w:hAnsi="Times New Roman" w:cs="Times New Roman"/>
          <w:b/>
          <w:sz w:val="24"/>
          <w:szCs w:val="24"/>
        </w:rPr>
      </w:pPr>
      <w:r w:rsidRPr="00262A02">
        <w:rPr>
          <w:rFonts w:ascii="Times New Roman" w:hAnsi="Times New Roman" w:cs="Times New Roman"/>
          <w:b/>
          <w:i/>
          <w:sz w:val="24"/>
          <w:szCs w:val="24"/>
        </w:rPr>
        <w:t>1.1.1.</w:t>
      </w:r>
      <w:r w:rsidR="00754039" w:rsidRPr="00262A02">
        <w:rPr>
          <w:rFonts w:ascii="Times New Roman" w:hAnsi="Times New Roman" w:cs="Times New Roman"/>
          <w:b/>
          <w:i/>
          <w:sz w:val="24"/>
          <w:szCs w:val="24"/>
        </w:rPr>
        <w:t>О</w:t>
      </w:r>
      <w:r w:rsidR="008B6082" w:rsidRPr="00262A02">
        <w:rPr>
          <w:rFonts w:ascii="Times New Roman" w:hAnsi="Times New Roman" w:cs="Times New Roman"/>
          <w:b/>
          <w:i/>
          <w:sz w:val="24"/>
          <w:szCs w:val="24"/>
        </w:rPr>
        <w:t>рганизатор аукциона</w:t>
      </w:r>
      <w:r w:rsidR="000523C4" w:rsidRPr="00262A02">
        <w:rPr>
          <w:rFonts w:ascii="Times New Roman" w:hAnsi="Times New Roman" w:cs="Times New Roman"/>
          <w:b/>
          <w:sz w:val="24"/>
          <w:szCs w:val="24"/>
        </w:rPr>
        <w:t>:</w:t>
      </w:r>
      <w:r w:rsidR="004667DD" w:rsidRPr="00262A02">
        <w:rPr>
          <w:rFonts w:ascii="Times New Roman" w:hAnsi="Times New Roman" w:cs="Times New Roman"/>
          <w:b/>
          <w:sz w:val="24"/>
          <w:szCs w:val="24"/>
        </w:rPr>
        <w:t xml:space="preserve"> </w:t>
      </w:r>
    </w:p>
    <w:p w:rsidR="00C44377" w:rsidRPr="00262A02" w:rsidRDefault="00C44377" w:rsidP="00262A02">
      <w:pPr>
        <w:pStyle w:val="13"/>
        <w:shd w:val="clear" w:color="auto" w:fill="auto"/>
        <w:spacing w:before="0" w:after="0" w:line="240" w:lineRule="auto"/>
        <w:ind w:firstLine="567"/>
        <w:jc w:val="both"/>
        <w:rPr>
          <w:rFonts w:ascii="Times New Roman" w:hAnsi="Times New Roman" w:cs="Times New Roman"/>
          <w:sz w:val="24"/>
          <w:szCs w:val="24"/>
        </w:rPr>
      </w:pPr>
      <w:r w:rsidRPr="00262A02">
        <w:rPr>
          <w:rFonts w:ascii="Times New Roman" w:hAnsi="Times New Roman" w:cs="Times New Roman"/>
          <w:sz w:val="24"/>
          <w:szCs w:val="24"/>
        </w:rPr>
        <w:t xml:space="preserve">Акционерное общество «Концерн радиостроения «Вега» (далее - АО «Концерн «Вега», Организатор Торгов). </w:t>
      </w:r>
    </w:p>
    <w:p w:rsidR="00C44377" w:rsidRPr="00262A02" w:rsidRDefault="00C44377" w:rsidP="00262A02">
      <w:pPr>
        <w:pStyle w:val="13"/>
        <w:shd w:val="clear" w:color="auto" w:fill="auto"/>
        <w:spacing w:before="0" w:after="0" w:line="240" w:lineRule="auto"/>
        <w:ind w:firstLine="567"/>
        <w:jc w:val="both"/>
        <w:rPr>
          <w:rFonts w:ascii="Times New Roman" w:hAnsi="Times New Roman" w:cs="Times New Roman"/>
          <w:sz w:val="24"/>
          <w:szCs w:val="24"/>
        </w:rPr>
      </w:pPr>
      <w:r w:rsidRPr="00262A02">
        <w:rPr>
          <w:rFonts w:ascii="Times New Roman" w:hAnsi="Times New Roman" w:cs="Times New Roman"/>
          <w:sz w:val="24"/>
          <w:szCs w:val="24"/>
        </w:rPr>
        <w:t>Адрес местонахождения: 121170, г. Москва, Кутузовский проспект, д. 34</w:t>
      </w:r>
    </w:p>
    <w:p w:rsidR="00C44377" w:rsidRPr="00262A02" w:rsidRDefault="00C44377" w:rsidP="00262A02">
      <w:pPr>
        <w:pStyle w:val="13"/>
        <w:shd w:val="clear" w:color="auto" w:fill="auto"/>
        <w:spacing w:before="0" w:after="0" w:line="240" w:lineRule="auto"/>
        <w:ind w:firstLine="567"/>
        <w:jc w:val="both"/>
        <w:rPr>
          <w:rFonts w:ascii="Times New Roman" w:hAnsi="Times New Roman" w:cs="Times New Roman"/>
          <w:sz w:val="24"/>
          <w:szCs w:val="24"/>
        </w:rPr>
      </w:pPr>
      <w:r w:rsidRPr="00262A02">
        <w:rPr>
          <w:rFonts w:ascii="Times New Roman" w:hAnsi="Times New Roman" w:cs="Times New Roman"/>
          <w:sz w:val="24"/>
          <w:szCs w:val="24"/>
        </w:rPr>
        <w:t>Почтовый адрес: 121170, г. Москва, Кутузовский проспект, д. 34</w:t>
      </w:r>
    </w:p>
    <w:p w:rsidR="00C44377" w:rsidRPr="00262A02" w:rsidRDefault="00C44377" w:rsidP="00262A02">
      <w:pPr>
        <w:pStyle w:val="13"/>
        <w:shd w:val="clear" w:color="auto" w:fill="auto"/>
        <w:spacing w:before="0" w:after="0" w:line="240" w:lineRule="auto"/>
        <w:ind w:firstLine="567"/>
        <w:jc w:val="both"/>
        <w:rPr>
          <w:rFonts w:ascii="Times New Roman" w:hAnsi="Times New Roman" w:cs="Times New Roman"/>
          <w:sz w:val="24"/>
          <w:szCs w:val="24"/>
        </w:rPr>
      </w:pPr>
      <w:r w:rsidRPr="00262A02">
        <w:rPr>
          <w:rFonts w:ascii="Times New Roman" w:hAnsi="Times New Roman" w:cs="Times New Roman"/>
          <w:sz w:val="24"/>
          <w:szCs w:val="24"/>
        </w:rPr>
        <w:t xml:space="preserve">Контактное лицо: </w:t>
      </w:r>
      <w:r w:rsidR="003043C1" w:rsidRPr="00262A02">
        <w:rPr>
          <w:rFonts w:ascii="Times New Roman" w:hAnsi="Times New Roman" w:cs="Times New Roman"/>
          <w:sz w:val="24"/>
          <w:szCs w:val="24"/>
        </w:rPr>
        <w:t>Кирсанов М.А.</w:t>
      </w:r>
      <w:r w:rsidRPr="00262A02">
        <w:rPr>
          <w:rFonts w:ascii="Times New Roman" w:hAnsi="Times New Roman" w:cs="Times New Roman"/>
          <w:sz w:val="24"/>
          <w:szCs w:val="24"/>
        </w:rPr>
        <w:t xml:space="preserve"> Электронная почта: mail@vega.su</w:t>
      </w:r>
    </w:p>
    <w:p w:rsidR="00947F95" w:rsidRPr="00262A02" w:rsidRDefault="00C44377" w:rsidP="00262A02">
      <w:pPr>
        <w:pStyle w:val="13"/>
        <w:shd w:val="clear" w:color="auto" w:fill="auto"/>
        <w:spacing w:before="0" w:after="0" w:line="240" w:lineRule="auto"/>
        <w:ind w:firstLine="567"/>
        <w:jc w:val="both"/>
        <w:rPr>
          <w:rFonts w:ascii="Times New Roman" w:hAnsi="Times New Roman" w:cs="Times New Roman"/>
          <w:sz w:val="24"/>
          <w:szCs w:val="24"/>
        </w:rPr>
      </w:pPr>
      <w:r w:rsidRPr="00262A02">
        <w:rPr>
          <w:rFonts w:ascii="Times New Roman" w:hAnsi="Times New Roman" w:cs="Times New Roman"/>
          <w:sz w:val="24"/>
          <w:szCs w:val="24"/>
        </w:rPr>
        <w:t xml:space="preserve">Номер контактного телефона: </w:t>
      </w:r>
      <w:r w:rsidR="003043C1" w:rsidRPr="00262A02">
        <w:rPr>
          <w:rFonts w:ascii="Times New Roman" w:hAnsi="Times New Roman" w:cs="Times New Roman"/>
          <w:sz w:val="24"/>
          <w:szCs w:val="24"/>
        </w:rPr>
        <w:t>+7</w:t>
      </w:r>
      <w:r w:rsidRPr="00262A02">
        <w:rPr>
          <w:rFonts w:ascii="Times New Roman" w:hAnsi="Times New Roman" w:cs="Times New Roman"/>
          <w:sz w:val="24"/>
          <w:szCs w:val="24"/>
        </w:rPr>
        <w:t xml:space="preserve"> (49</w:t>
      </w:r>
      <w:r w:rsidR="003043C1" w:rsidRPr="00262A02">
        <w:rPr>
          <w:rFonts w:ascii="Times New Roman" w:hAnsi="Times New Roman" w:cs="Times New Roman"/>
          <w:sz w:val="24"/>
          <w:szCs w:val="24"/>
        </w:rPr>
        <w:t>9</w:t>
      </w:r>
      <w:r w:rsidRPr="00262A02">
        <w:rPr>
          <w:rFonts w:ascii="Times New Roman" w:hAnsi="Times New Roman" w:cs="Times New Roman"/>
          <w:sz w:val="24"/>
          <w:szCs w:val="24"/>
        </w:rPr>
        <w:t xml:space="preserve">) </w:t>
      </w:r>
      <w:r w:rsidR="003043C1" w:rsidRPr="00262A02">
        <w:rPr>
          <w:rFonts w:ascii="Times New Roman" w:hAnsi="Times New Roman" w:cs="Times New Roman"/>
          <w:sz w:val="24"/>
          <w:szCs w:val="24"/>
        </w:rPr>
        <w:t>7534004 д. 4405</w:t>
      </w:r>
    </w:p>
    <w:p w:rsidR="00C44377" w:rsidRPr="00262A02" w:rsidRDefault="00C44377" w:rsidP="00262A02">
      <w:pPr>
        <w:pStyle w:val="13"/>
        <w:shd w:val="clear" w:color="auto" w:fill="auto"/>
        <w:spacing w:before="0" w:after="0" w:line="276" w:lineRule="auto"/>
        <w:ind w:firstLine="567"/>
        <w:jc w:val="both"/>
        <w:rPr>
          <w:rFonts w:ascii="Times New Roman" w:hAnsi="Times New Roman" w:cs="Times New Roman"/>
          <w:b/>
          <w:i/>
          <w:sz w:val="24"/>
          <w:szCs w:val="24"/>
        </w:rPr>
      </w:pPr>
    </w:p>
    <w:p w:rsidR="00007BF3" w:rsidRPr="00262A02" w:rsidRDefault="0089424C" w:rsidP="00262A02">
      <w:pPr>
        <w:pStyle w:val="13"/>
        <w:shd w:val="clear" w:color="auto" w:fill="auto"/>
        <w:spacing w:before="0" w:after="0" w:line="276" w:lineRule="auto"/>
        <w:ind w:firstLine="567"/>
        <w:jc w:val="both"/>
        <w:rPr>
          <w:rFonts w:ascii="Times New Roman" w:hAnsi="Times New Roman" w:cs="Times New Roman"/>
          <w:b/>
          <w:sz w:val="24"/>
          <w:szCs w:val="24"/>
        </w:rPr>
      </w:pPr>
      <w:r w:rsidRPr="00262A02">
        <w:rPr>
          <w:rFonts w:ascii="Times New Roman" w:hAnsi="Times New Roman" w:cs="Times New Roman"/>
          <w:b/>
          <w:i/>
          <w:sz w:val="24"/>
          <w:szCs w:val="24"/>
        </w:rPr>
        <w:t>1.1.2.</w:t>
      </w:r>
      <w:r w:rsidR="00754039" w:rsidRPr="00262A02">
        <w:rPr>
          <w:rFonts w:ascii="Times New Roman" w:hAnsi="Times New Roman" w:cs="Times New Roman"/>
          <w:b/>
          <w:i/>
          <w:sz w:val="24"/>
          <w:szCs w:val="24"/>
        </w:rPr>
        <w:t>С</w:t>
      </w:r>
      <w:r w:rsidR="008B6082" w:rsidRPr="00262A02">
        <w:rPr>
          <w:rFonts w:ascii="Times New Roman" w:hAnsi="Times New Roman" w:cs="Times New Roman"/>
          <w:b/>
          <w:i/>
          <w:sz w:val="24"/>
          <w:szCs w:val="24"/>
        </w:rPr>
        <w:t>пециализированн</w:t>
      </w:r>
      <w:r w:rsidR="00754039" w:rsidRPr="00262A02">
        <w:rPr>
          <w:rFonts w:ascii="Times New Roman" w:hAnsi="Times New Roman" w:cs="Times New Roman"/>
          <w:b/>
          <w:i/>
          <w:sz w:val="24"/>
          <w:szCs w:val="24"/>
        </w:rPr>
        <w:t>ая</w:t>
      </w:r>
      <w:r w:rsidR="008B6082" w:rsidRPr="00262A02">
        <w:rPr>
          <w:rFonts w:ascii="Times New Roman" w:hAnsi="Times New Roman" w:cs="Times New Roman"/>
          <w:b/>
          <w:i/>
          <w:sz w:val="24"/>
          <w:szCs w:val="24"/>
        </w:rPr>
        <w:t xml:space="preserve"> организаци</w:t>
      </w:r>
      <w:r w:rsidR="00754039" w:rsidRPr="00262A02">
        <w:rPr>
          <w:rFonts w:ascii="Times New Roman" w:hAnsi="Times New Roman" w:cs="Times New Roman"/>
          <w:b/>
          <w:i/>
          <w:sz w:val="24"/>
          <w:szCs w:val="24"/>
        </w:rPr>
        <w:t>я</w:t>
      </w:r>
      <w:r w:rsidR="000523C4" w:rsidRPr="00262A02">
        <w:rPr>
          <w:rFonts w:ascii="Times New Roman" w:hAnsi="Times New Roman" w:cs="Times New Roman"/>
          <w:b/>
          <w:sz w:val="24"/>
          <w:szCs w:val="24"/>
        </w:rPr>
        <w:t>:</w:t>
      </w:r>
      <w:r w:rsidR="000523C4" w:rsidRPr="00262A02">
        <w:rPr>
          <w:rFonts w:ascii="Times New Roman" w:hAnsi="Times New Roman" w:cs="Times New Roman"/>
          <w:b/>
          <w:sz w:val="24"/>
          <w:szCs w:val="24"/>
        </w:rPr>
        <w:tab/>
      </w:r>
    </w:p>
    <w:p w:rsidR="000523C4" w:rsidRPr="00262A02" w:rsidRDefault="004667DD" w:rsidP="00262A02">
      <w:pPr>
        <w:pStyle w:val="13"/>
        <w:shd w:val="clear" w:color="auto" w:fill="auto"/>
        <w:spacing w:before="0" w:after="0" w:line="240" w:lineRule="auto"/>
        <w:ind w:firstLine="567"/>
        <w:jc w:val="both"/>
        <w:rPr>
          <w:rFonts w:ascii="Times New Roman" w:hAnsi="Times New Roman" w:cs="Times New Roman"/>
          <w:sz w:val="24"/>
          <w:szCs w:val="24"/>
        </w:rPr>
      </w:pPr>
      <w:r w:rsidRPr="00262A02">
        <w:rPr>
          <w:rFonts w:ascii="Times New Roman" w:hAnsi="Times New Roman" w:cs="Times New Roman"/>
          <w:sz w:val="24"/>
          <w:szCs w:val="24"/>
        </w:rPr>
        <w:t xml:space="preserve">Общество с ограниченной ответственностью </w:t>
      </w:r>
      <w:r w:rsidR="000523C4" w:rsidRPr="00262A02">
        <w:rPr>
          <w:rFonts w:ascii="Times New Roman" w:hAnsi="Times New Roman" w:cs="Times New Roman"/>
          <w:sz w:val="24"/>
          <w:szCs w:val="24"/>
        </w:rPr>
        <w:t>«Юридическое Сопровождение Торгов»</w:t>
      </w:r>
      <w:r w:rsidRPr="00262A02">
        <w:rPr>
          <w:rFonts w:ascii="Times New Roman" w:hAnsi="Times New Roman" w:cs="Times New Roman"/>
          <w:sz w:val="24"/>
          <w:szCs w:val="24"/>
        </w:rPr>
        <w:t xml:space="preserve">(далее – </w:t>
      </w:r>
      <w:r w:rsidRPr="00262A02">
        <w:rPr>
          <w:rFonts w:ascii="Times New Roman" w:hAnsi="Times New Roman" w:cs="Times New Roman"/>
          <w:i/>
          <w:sz w:val="24"/>
          <w:szCs w:val="24"/>
        </w:rPr>
        <w:t>ООО «ЮСТ»</w:t>
      </w:r>
      <w:r w:rsidR="00B5147F" w:rsidRPr="00262A02">
        <w:rPr>
          <w:rFonts w:ascii="Times New Roman" w:hAnsi="Times New Roman" w:cs="Times New Roman"/>
          <w:i/>
          <w:sz w:val="24"/>
          <w:szCs w:val="24"/>
        </w:rPr>
        <w:t>,</w:t>
      </w:r>
      <w:r w:rsidR="00B5147F" w:rsidRPr="00262A02">
        <w:rPr>
          <w:i/>
          <w:sz w:val="24"/>
          <w:szCs w:val="24"/>
        </w:rPr>
        <w:t xml:space="preserve"> </w:t>
      </w:r>
      <w:r w:rsidR="00B5147F" w:rsidRPr="00262A02">
        <w:rPr>
          <w:rFonts w:ascii="Times New Roman" w:hAnsi="Times New Roman" w:cs="Times New Roman"/>
          <w:i/>
          <w:sz w:val="24"/>
          <w:szCs w:val="24"/>
        </w:rPr>
        <w:t>Специализированная организация</w:t>
      </w:r>
      <w:r w:rsidR="00B5147F" w:rsidRPr="00262A02">
        <w:rPr>
          <w:rFonts w:ascii="Times New Roman" w:hAnsi="Times New Roman" w:cs="Times New Roman"/>
          <w:sz w:val="24"/>
          <w:szCs w:val="24"/>
        </w:rPr>
        <w:t xml:space="preserve"> </w:t>
      </w:r>
      <w:r w:rsidRPr="00262A02">
        <w:rPr>
          <w:rFonts w:ascii="Times New Roman" w:hAnsi="Times New Roman" w:cs="Times New Roman"/>
          <w:sz w:val="24"/>
          <w:szCs w:val="24"/>
        </w:rPr>
        <w:t>)</w:t>
      </w:r>
      <w:r w:rsidR="00031082" w:rsidRPr="00262A02">
        <w:rPr>
          <w:rFonts w:ascii="Times New Roman" w:hAnsi="Times New Roman" w:cs="Times New Roman"/>
          <w:sz w:val="24"/>
          <w:szCs w:val="24"/>
        </w:rPr>
        <w:t>.</w:t>
      </w:r>
    </w:p>
    <w:p w:rsidR="00754039" w:rsidRPr="00262A02" w:rsidRDefault="00754039" w:rsidP="00262A02">
      <w:pPr>
        <w:spacing w:after="0" w:line="240" w:lineRule="auto"/>
        <w:ind w:firstLine="567"/>
        <w:jc w:val="both"/>
        <w:rPr>
          <w:rFonts w:ascii="Times New Roman" w:hAnsi="Times New Roman" w:cs="Times New Roman"/>
          <w:sz w:val="24"/>
          <w:szCs w:val="24"/>
        </w:rPr>
      </w:pPr>
      <w:r w:rsidRPr="00262A02">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54039" w:rsidRPr="00262A02" w:rsidRDefault="00754039" w:rsidP="00262A02">
      <w:pPr>
        <w:spacing w:after="0" w:line="240" w:lineRule="auto"/>
        <w:ind w:firstLine="567"/>
        <w:jc w:val="both"/>
        <w:rPr>
          <w:rFonts w:ascii="Times New Roman" w:hAnsi="Times New Roman" w:cs="Times New Roman"/>
          <w:sz w:val="24"/>
          <w:szCs w:val="24"/>
        </w:rPr>
      </w:pPr>
      <w:r w:rsidRPr="00262A02">
        <w:rPr>
          <w:rFonts w:ascii="Times New Roman" w:hAnsi="Times New Roman" w:cs="Times New Roman"/>
          <w:sz w:val="24"/>
          <w:szCs w:val="24"/>
        </w:rPr>
        <w:t xml:space="preserve">Фактическое местонахождение/почтовый адрес: </w:t>
      </w:r>
      <w:r w:rsidR="008509D1" w:rsidRPr="00262A02">
        <w:rPr>
          <w:rFonts w:ascii="Times New Roman" w:hAnsi="Times New Roman" w:cs="Times New Roman"/>
          <w:sz w:val="24"/>
          <w:szCs w:val="24"/>
        </w:rPr>
        <w:t>115114, г. Москва, ул.</w:t>
      </w:r>
      <w:r w:rsidR="00A4239E" w:rsidRPr="00262A02">
        <w:rPr>
          <w:rFonts w:ascii="Times New Roman" w:hAnsi="Times New Roman" w:cs="Times New Roman"/>
          <w:sz w:val="24"/>
          <w:szCs w:val="24"/>
        </w:rPr>
        <w:t> </w:t>
      </w:r>
      <w:r w:rsidR="008509D1" w:rsidRPr="00262A02">
        <w:rPr>
          <w:rFonts w:ascii="Times New Roman" w:hAnsi="Times New Roman" w:cs="Times New Roman"/>
          <w:sz w:val="24"/>
          <w:szCs w:val="24"/>
        </w:rPr>
        <w:t>Летниковская, д.10 стр.4, Бизнес-Центр  «Святогор», корпус А</w:t>
      </w:r>
      <w:r w:rsidRPr="00262A02">
        <w:rPr>
          <w:rFonts w:ascii="Times New Roman" w:hAnsi="Times New Roman" w:cs="Times New Roman"/>
          <w:sz w:val="24"/>
          <w:szCs w:val="24"/>
        </w:rPr>
        <w:t>.</w:t>
      </w:r>
    </w:p>
    <w:p w:rsidR="00754039" w:rsidRPr="00262A02" w:rsidRDefault="00754039" w:rsidP="00262A02">
      <w:pPr>
        <w:spacing w:after="0" w:line="240" w:lineRule="auto"/>
        <w:ind w:firstLine="567"/>
        <w:jc w:val="both"/>
        <w:rPr>
          <w:rFonts w:ascii="Times New Roman" w:hAnsi="Times New Roman" w:cs="Times New Roman"/>
          <w:sz w:val="24"/>
          <w:szCs w:val="24"/>
        </w:rPr>
      </w:pPr>
      <w:r w:rsidRPr="00262A02">
        <w:rPr>
          <w:rFonts w:ascii="Times New Roman" w:hAnsi="Times New Roman" w:cs="Times New Roman"/>
          <w:sz w:val="24"/>
          <w:szCs w:val="24"/>
        </w:rPr>
        <w:t>Контактное лицо: Убушаева У</w:t>
      </w:r>
      <w:r w:rsidR="00CC5353" w:rsidRPr="00262A02">
        <w:rPr>
          <w:rFonts w:ascii="Times New Roman" w:hAnsi="Times New Roman" w:cs="Times New Roman"/>
          <w:sz w:val="24"/>
          <w:szCs w:val="24"/>
        </w:rPr>
        <w:t>.С.</w:t>
      </w:r>
      <w:r w:rsidR="00F02259" w:rsidRPr="00262A02">
        <w:rPr>
          <w:rFonts w:ascii="Times New Roman" w:hAnsi="Times New Roman" w:cs="Times New Roman"/>
          <w:sz w:val="24"/>
          <w:szCs w:val="24"/>
        </w:rPr>
        <w:t xml:space="preserve"> </w:t>
      </w:r>
      <w:r w:rsidRPr="00262A02">
        <w:rPr>
          <w:rFonts w:ascii="Times New Roman" w:hAnsi="Times New Roman" w:cs="Times New Roman"/>
          <w:sz w:val="24"/>
          <w:szCs w:val="24"/>
        </w:rPr>
        <w:t xml:space="preserve">Электронная почта: </w:t>
      </w:r>
      <w:hyperlink r:id="rId8" w:history="1">
        <w:r w:rsidR="00D1689D" w:rsidRPr="00262A02">
          <w:rPr>
            <w:rStyle w:val="ae"/>
            <w:rFonts w:ascii="Times New Roman" w:hAnsi="Times New Roman" w:cs="Times New Roman"/>
            <w:sz w:val="24"/>
            <w:szCs w:val="24"/>
          </w:rPr>
          <w:t>info@ust.msk.ru</w:t>
        </w:r>
      </w:hyperlink>
    </w:p>
    <w:p w:rsidR="00754039" w:rsidRPr="00262A02" w:rsidRDefault="00754039" w:rsidP="00262A02">
      <w:pPr>
        <w:pStyle w:val="13"/>
        <w:shd w:val="clear" w:color="auto" w:fill="auto"/>
        <w:spacing w:before="0" w:after="0" w:line="240" w:lineRule="auto"/>
        <w:ind w:firstLine="567"/>
        <w:jc w:val="both"/>
        <w:rPr>
          <w:rFonts w:ascii="Times New Roman" w:hAnsi="Times New Roman" w:cs="Times New Roman"/>
          <w:sz w:val="24"/>
          <w:szCs w:val="24"/>
        </w:rPr>
      </w:pPr>
      <w:r w:rsidRPr="00262A02">
        <w:rPr>
          <w:rFonts w:ascii="Times New Roman" w:hAnsi="Times New Roman" w:cs="Times New Roman"/>
          <w:sz w:val="24"/>
          <w:szCs w:val="24"/>
        </w:rPr>
        <w:t>Номер контактного телефона: +7 (495) 909-94-19</w:t>
      </w:r>
      <w:r w:rsidR="00F02259" w:rsidRPr="00262A02">
        <w:rPr>
          <w:rFonts w:ascii="Times New Roman" w:hAnsi="Times New Roman" w:cs="Times New Roman"/>
          <w:sz w:val="24"/>
          <w:szCs w:val="24"/>
        </w:rPr>
        <w:t>, +7 (495) 909-94-18</w:t>
      </w:r>
    </w:p>
    <w:p w:rsidR="00007BF3" w:rsidRPr="00262A02" w:rsidRDefault="00007BF3" w:rsidP="00262A02">
      <w:pPr>
        <w:pStyle w:val="13"/>
        <w:shd w:val="clear" w:color="auto" w:fill="auto"/>
        <w:spacing w:before="0" w:after="0" w:line="276" w:lineRule="auto"/>
        <w:ind w:firstLine="567"/>
        <w:jc w:val="both"/>
        <w:rPr>
          <w:rFonts w:ascii="Times New Roman" w:hAnsi="Times New Roman" w:cs="Times New Roman"/>
          <w:sz w:val="24"/>
          <w:szCs w:val="24"/>
        </w:rPr>
      </w:pPr>
    </w:p>
    <w:p w:rsidR="000523C4" w:rsidRPr="00262A02" w:rsidRDefault="0089424C" w:rsidP="00262A02">
      <w:pPr>
        <w:pStyle w:val="13"/>
        <w:shd w:val="clear" w:color="auto" w:fill="auto"/>
        <w:spacing w:before="0" w:after="0" w:line="276" w:lineRule="auto"/>
        <w:ind w:firstLine="567"/>
        <w:jc w:val="both"/>
        <w:rPr>
          <w:rFonts w:ascii="Times New Roman" w:hAnsi="Times New Roman" w:cs="Times New Roman"/>
          <w:sz w:val="24"/>
          <w:szCs w:val="24"/>
        </w:rPr>
      </w:pPr>
      <w:r w:rsidRPr="00262A02">
        <w:rPr>
          <w:rFonts w:ascii="Times New Roman" w:hAnsi="Times New Roman" w:cs="Times New Roman"/>
          <w:b/>
          <w:i/>
          <w:sz w:val="24"/>
          <w:szCs w:val="24"/>
        </w:rPr>
        <w:t>1.1.3.</w:t>
      </w:r>
      <w:r w:rsidR="009973F3" w:rsidRPr="00262A02">
        <w:rPr>
          <w:rFonts w:ascii="Times New Roman" w:hAnsi="Times New Roman" w:cs="Times New Roman"/>
          <w:b/>
          <w:i/>
          <w:sz w:val="24"/>
          <w:szCs w:val="24"/>
        </w:rPr>
        <w:t>Форма торгов на право заключения договора аренды</w:t>
      </w:r>
      <w:r w:rsidR="009973F3" w:rsidRPr="00262A02">
        <w:rPr>
          <w:rFonts w:ascii="Times New Roman" w:hAnsi="Times New Roman" w:cs="Times New Roman"/>
          <w:sz w:val="24"/>
          <w:szCs w:val="24"/>
        </w:rPr>
        <w:t xml:space="preserve">- </w:t>
      </w:r>
    </w:p>
    <w:p w:rsidR="009973F3" w:rsidRPr="00262A02" w:rsidRDefault="00007BF3" w:rsidP="00262A02">
      <w:pPr>
        <w:pStyle w:val="13"/>
        <w:shd w:val="clear" w:color="auto" w:fill="auto"/>
        <w:spacing w:before="0" w:after="0" w:line="276" w:lineRule="auto"/>
        <w:ind w:firstLine="567"/>
        <w:jc w:val="both"/>
        <w:rPr>
          <w:rFonts w:ascii="Times New Roman" w:hAnsi="Times New Roman" w:cs="Times New Roman"/>
          <w:sz w:val="24"/>
          <w:szCs w:val="24"/>
        </w:rPr>
      </w:pPr>
      <w:r w:rsidRPr="00262A02">
        <w:rPr>
          <w:rFonts w:ascii="Times New Roman" w:hAnsi="Times New Roman" w:cs="Times New Roman"/>
          <w:sz w:val="24"/>
          <w:szCs w:val="24"/>
        </w:rPr>
        <w:t>О</w:t>
      </w:r>
      <w:r w:rsidR="009973F3" w:rsidRPr="00262A02">
        <w:rPr>
          <w:rFonts w:ascii="Times New Roman" w:hAnsi="Times New Roman" w:cs="Times New Roman"/>
          <w:sz w:val="24"/>
          <w:szCs w:val="24"/>
        </w:rPr>
        <w:t>ткрытый аукцион по составу участников и форме подачи предложений</w:t>
      </w:r>
      <w:r w:rsidR="00F02259" w:rsidRPr="00262A02">
        <w:rPr>
          <w:rFonts w:ascii="Times New Roman" w:hAnsi="Times New Roman" w:cs="Times New Roman"/>
          <w:sz w:val="24"/>
          <w:szCs w:val="24"/>
        </w:rPr>
        <w:t>.</w:t>
      </w:r>
    </w:p>
    <w:p w:rsidR="00F02259" w:rsidRPr="00262A02" w:rsidRDefault="0089424C" w:rsidP="00262A02">
      <w:pPr>
        <w:pStyle w:val="13"/>
        <w:shd w:val="clear" w:color="auto" w:fill="auto"/>
        <w:spacing w:after="0" w:line="240" w:lineRule="auto"/>
        <w:ind w:firstLine="567"/>
        <w:jc w:val="both"/>
        <w:rPr>
          <w:rFonts w:ascii="Times New Roman" w:hAnsi="Times New Roman" w:cs="Times New Roman"/>
          <w:sz w:val="24"/>
          <w:szCs w:val="24"/>
        </w:rPr>
      </w:pPr>
      <w:r w:rsidRPr="00262A02">
        <w:rPr>
          <w:rFonts w:ascii="Times New Roman" w:hAnsi="Times New Roman" w:cs="Times New Roman"/>
          <w:b/>
          <w:i/>
          <w:sz w:val="24"/>
          <w:szCs w:val="24"/>
        </w:rPr>
        <w:t>1.1.4.</w:t>
      </w:r>
      <w:r w:rsidR="00F02259" w:rsidRPr="00262A02">
        <w:rPr>
          <w:rFonts w:ascii="Times New Roman" w:hAnsi="Times New Roman" w:cs="Times New Roman"/>
          <w:b/>
          <w:i/>
          <w:sz w:val="24"/>
          <w:szCs w:val="24"/>
        </w:rPr>
        <w:t>Предмет аукциона</w:t>
      </w:r>
      <w:r w:rsidR="00F02259" w:rsidRPr="00262A02">
        <w:rPr>
          <w:rFonts w:ascii="Times New Roman" w:hAnsi="Times New Roman" w:cs="Times New Roman"/>
          <w:sz w:val="24"/>
          <w:szCs w:val="24"/>
        </w:rPr>
        <w:t xml:space="preserve"> - право на заключение договора аренды </w:t>
      </w:r>
      <w:r w:rsidR="0045228D" w:rsidRPr="00262A02">
        <w:rPr>
          <w:rFonts w:ascii="Times New Roman" w:hAnsi="Times New Roman" w:cs="Times New Roman"/>
          <w:sz w:val="24"/>
          <w:szCs w:val="24"/>
        </w:rPr>
        <w:t xml:space="preserve">объектов </w:t>
      </w:r>
      <w:r w:rsidR="00F02259" w:rsidRPr="00262A02">
        <w:rPr>
          <w:rFonts w:ascii="Times New Roman" w:hAnsi="Times New Roman" w:cs="Times New Roman"/>
          <w:sz w:val="24"/>
          <w:szCs w:val="24"/>
        </w:rPr>
        <w:t xml:space="preserve">недвижимого имущества, указанного в </w:t>
      </w:r>
      <w:r w:rsidR="00F02259" w:rsidRPr="00262A02">
        <w:rPr>
          <w:rFonts w:ascii="Times New Roman" w:hAnsi="Times New Roman" w:cs="Times New Roman"/>
          <w:b/>
          <w:i/>
          <w:sz w:val="24"/>
          <w:szCs w:val="24"/>
        </w:rPr>
        <w:t>части 1.2.</w:t>
      </w:r>
      <w:r w:rsidR="00B5147F" w:rsidRPr="00262A02">
        <w:rPr>
          <w:rFonts w:ascii="Times New Roman" w:hAnsi="Times New Roman" w:cs="Times New Roman"/>
          <w:b/>
          <w:i/>
          <w:sz w:val="24"/>
          <w:szCs w:val="24"/>
        </w:rPr>
        <w:t xml:space="preserve"> «</w:t>
      </w:r>
      <w:r w:rsidR="00F02259" w:rsidRPr="00262A02">
        <w:rPr>
          <w:rFonts w:ascii="Times New Roman" w:hAnsi="Times New Roman" w:cs="Times New Roman"/>
          <w:b/>
          <w:i/>
          <w:sz w:val="24"/>
          <w:szCs w:val="24"/>
        </w:rPr>
        <w:t>Сведения о об объекте аренды</w:t>
      </w:r>
      <w:r w:rsidR="00B5147F" w:rsidRPr="00262A02">
        <w:rPr>
          <w:rFonts w:ascii="Times New Roman" w:hAnsi="Times New Roman" w:cs="Times New Roman"/>
          <w:b/>
          <w:i/>
          <w:sz w:val="24"/>
          <w:szCs w:val="24"/>
        </w:rPr>
        <w:t>»</w:t>
      </w:r>
      <w:r w:rsidR="00B5147F" w:rsidRPr="00262A02">
        <w:rPr>
          <w:rFonts w:ascii="Times New Roman" w:hAnsi="Times New Roman" w:cs="Times New Roman"/>
          <w:sz w:val="24"/>
          <w:szCs w:val="24"/>
        </w:rPr>
        <w:t xml:space="preserve"> </w:t>
      </w:r>
      <w:r w:rsidR="00F02259" w:rsidRPr="00262A02">
        <w:rPr>
          <w:rFonts w:ascii="Times New Roman" w:hAnsi="Times New Roman" w:cs="Times New Roman"/>
          <w:sz w:val="24"/>
          <w:szCs w:val="24"/>
        </w:rPr>
        <w:t xml:space="preserve"> Раздела </w:t>
      </w:r>
      <w:r w:rsidR="00F02259" w:rsidRPr="00262A02">
        <w:rPr>
          <w:rFonts w:ascii="Times New Roman" w:hAnsi="Times New Roman" w:cs="Times New Roman"/>
          <w:sz w:val="24"/>
          <w:szCs w:val="24"/>
          <w:lang w:val="en-US"/>
        </w:rPr>
        <w:t>I</w:t>
      </w:r>
      <w:r w:rsidR="00F02259" w:rsidRPr="00262A02">
        <w:rPr>
          <w:rFonts w:ascii="Times New Roman" w:hAnsi="Times New Roman" w:cs="Times New Roman"/>
          <w:sz w:val="24"/>
          <w:szCs w:val="24"/>
        </w:rPr>
        <w:t xml:space="preserve"> настоящей документации.</w:t>
      </w:r>
      <w:r w:rsidR="005105B5" w:rsidRPr="00262A02">
        <w:rPr>
          <w:sz w:val="24"/>
          <w:szCs w:val="24"/>
        </w:rPr>
        <w:t xml:space="preserve"> </w:t>
      </w:r>
      <w:r w:rsidR="005105B5" w:rsidRPr="00262A02">
        <w:rPr>
          <w:rFonts w:ascii="Times New Roman" w:hAnsi="Times New Roman" w:cs="Times New Roman"/>
          <w:sz w:val="24"/>
          <w:szCs w:val="24"/>
        </w:rPr>
        <w:t>Победителем аукциона признается участник, предложивший наиболее высокую цену договора. В случае, если действующий арендатор выразит желание воспользоваться преимущественным правом заключения договора на новый срок на условиях, сложившихся по итогам аукциона, право заключения договора аренды переходит к действующему арендатору</w:t>
      </w:r>
    </w:p>
    <w:p w:rsidR="00F02259" w:rsidRPr="00262A02" w:rsidRDefault="00F02259" w:rsidP="00262A02">
      <w:pPr>
        <w:pStyle w:val="13"/>
        <w:shd w:val="clear" w:color="auto" w:fill="auto"/>
        <w:spacing w:before="0" w:after="0" w:line="240" w:lineRule="auto"/>
        <w:ind w:firstLine="567"/>
        <w:jc w:val="both"/>
        <w:rPr>
          <w:rFonts w:ascii="Times New Roman" w:hAnsi="Times New Roman" w:cs="Times New Roman"/>
          <w:b/>
          <w:i/>
          <w:sz w:val="24"/>
          <w:szCs w:val="24"/>
        </w:rPr>
      </w:pPr>
    </w:p>
    <w:p w:rsidR="00F02259" w:rsidRPr="00262A02" w:rsidRDefault="0089424C" w:rsidP="00262A02">
      <w:pPr>
        <w:pStyle w:val="13"/>
        <w:shd w:val="clear" w:color="auto" w:fill="auto"/>
        <w:spacing w:before="0" w:after="0" w:line="240" w:lineRule="auto"/>
        <w:ind w:firstLine="567"/>
        <w:jc w:val="both"/>
        <w:rPr>
          <w:rFonts w:ascii="Times New Roman" w:hAnsi="Times New Roman" w:cs="Times New Roman"/>
          <w:sz w:val="24"/>
          <w:szCs w:val="24"/>
        </w:rPr>
      </w:pPr>
      <w:r w:rsidRPr="00262A02">
        <w:rPr>
          <w:rFonts w:ascii="Times New Roman" w:hAnsi="Times New Roman" w:cs="Times New Roman"/>
          <w:b/>
          <w:i/>
          <w:sz w:val="24"/>
          <w:szCs w:val="24"/>
        </w:rPr>
        <w:t>1.1.5.</w:t>
      </w:r>
      <w:r w:rsidR="00F02259" w:rsidRPr="00262A02">
        <w:rPr>
          <w:rFonts w:ascii="Times New Roman" w:hAnsi="Times New Roman" w:cs="Times New Roman"/>
          <w:b/>
          <w:i/>
          <w:sz w:val="24"/>
          <w:szCs w:val="24"/>
        </w:rPr>
        <w:t>Начальная (минимальная) цена договора</w:t>
      </w:r>
      <w:r w:rsidR="00F02259" w:rsidRPr="00262A02">
        <w:rPr>
          <w:rFonts w:ascii="Times New Roman" w:hAnsi="Times New Roman" w:cs="Times New Roman"/>
          <w:sz w:val="24"/>
          <w:szCs w:val="24"/>
        </w:rPr>
        <w:t xml:space="preserve"> – ежемесячная арендная плата</w:t>
      </w:r>
      <w:r w:rsidR="00142585" w:rsidRPr="00262A02">
        <w:rPr>
          <w:rFonts w:ascii="Times New Roman" w:hAnsi="Times New Roman" w:cs="Times New Roman"/>
          <w:sz w:val="24"/>
          <w:szCs w:val="24"/>
        </w:rPr>
        <w:t xml:space="preserve"> (с учетом НДС</w:t>
      </w:r>
      <w:r w:rsidR="00FA26DD" w:rsidRPr="00262A02">
        <w:rPr>
          <w:rFonts w:ascii="Times New Roman" w:hAnsi="Times New Roman" w:cs="Times New Roman"/>
          <w:sz w:val="24"/>
          <w:szCs w:val="24"/>
        </w:rPr>
        <w:t xml:space="preserve"> по ставке 20 %</w:t>
      </w:r>
      <w:r w:rsidR="00142585" w:rsidRPr="00262A02">
        <w:rPr>
          <w:rFonts w:ascii="Times New Roman" w:hAnsi="Times New Roman" w:cs="Times New Roman"/>
          <w:sz w:val="24"/>
          <w:szCs w:val="24"/>
        </w:rPr>
        <w:t>)</w:t>
      </w:r>
      <w:r w:rsidR="00F02259" w:rsidRPr="00262A02">
        <w:rPr>
          <w:rFonts w:ascii="Times New Roman" w:hAnsi="Times New Roman" w:cs="Times New Roman"/>
          <w:sz w:val="24"/>
          <w:szCs w:val="24"/>
        </w:rPr>
        <w:t xml:space="preserve"> за объект недвижимого имущества, указана в извещении о проведении аукциона и в </w:t>
      </w:r>
      <w:r w:rsidR="00F02259" w:rsidRPr="00262A02">
        <w:rPr>
          <w:rFonts w:ascii="Times New Roman" w:hAnsi="Times New Roman" w:cs="Times New Roman"/>
          <w:b/>
          <w:i/>
          <w:sz w:val="24"/>
          <w:szCs w:val="24"/>
        </w:rPr>
        <w:t>части 1.2. «Сведения об объекте аренды»</w:t>
      </w:r>
      <w:r w:rsidR="00F02259" w:rsidRPr="00262A02">
        <w:rPr>
          <w:rFonts w:ascii="Times New Roman" w:hAnsi="Times New Roman" w:cs="Times New Roman"/>
          <w:sz w:val="24"/>
          <w:szCs w:val="24"/>
        </w:rPr>
        <w:t xml:space="preserve">  Раздела I настоящей документации. </w:t>
      </w:r>
    </w:p>
    <w:p w:rsidR="00F02259" w:rsidRPr="00262A02" w:rsidRDefault="00F02259" w:rsidP="00262A02">
      <w:pPr>
        <w:pStyle w:val="13"/>
        <w:shd w:val="clear" w:color="auto" w:fill="auto"/>
        <w:spacing w:before="0" w:after="0" w:line="240" w:lineRule="auto"/>
        <w:ind w:firstLine="567"/>
        <w:jc w:val="both"/>
        <w:rPr>
          <w:rFonts w:ascii="Times New Roman" w:hAnsi="Times New Roman" w:cs="Times New Roman"/>
          <w:sz w:val="24"/>
          <w:szCs w:val="24"/>
        </w:rPr>
      </w:pPr>
      <w:r w:rsidRPr="00262A02">
        <w:rPr>
          <w:rFonts w:ascii="Times New Roman" w:hAnsi="Times New Roman" w:cs="Times New Roman"/>
          <w:sz w:val="24"/>
          <w:szCs w:val="24"/>
        </w:rPr>
        <w:t xml:space="preserve">В размер арендной платы не включается стоимость коммунальных и эксплуатационных услуг. </w:t>
      </w:r>
    </w:p>
    <w:p w:rsidR="00F02259" w:rsidRPr="00B7076E" w:rsidRDefault="00F02259" w:rsidP="00262A02">
      <w:pPr>
        <w:pStyle w:val="13"/>
        <w:shd w:val="clear" w:color="auto" w:fill="auto"/>
        <w:spacing w:before="0" w:after="0" w:line="240" w:lineRule="auto"/>
        <w:ind w:firstLine="567"/>
        <w:jc w:val="both"/>
        <w:rPr>
          <w:rFonts w:ascii="Times New Roman" w:hAnsi="Times New Roman" w:cs="Times New Roman"/>
          <w:sz w:val="24"/>
          <w:szCs w:val="24"/>
        </w:rPr>
      </w:pPr>
      <w:r w:rsidRPr="00262A02">
        <w:rPr>
          <w:rFonts w:ascii="Times New Roman" w:hAnsi="Times New Roman" w:cs="Times New Roman"/>
          <w:sz w:val="24"/>
          <w:szCs w:val="24"/>
        </w:rPr>
        <w:t>Порядок расчетов определяется в соответствии с проектом д</w:t>
      </w:r>
      <w:r w:rsidRPr="00B7076E">
        <w:rPr>
          <w:rFonts w:ascii="Times New Roman" w:hAnsi="Times New Roman" w:cs="Times New Roman"/>
          <w:sz w:val="24"/>
          <w:szCs w:val="24"/>
        </w:rPr>
        <w:t>оговора аренды, являющимся неотъемлемой частью настоящей аукционной документации.</w:t>
      </w:r>
    </w:p>
    <w:p w:rsidR="00F02259" w:rsidRPr="00B7076E" w:rsidRDefault="00F02259" w:rsidP="00FA4651">
      <w:pPr>
        <w:pStyle w:val="13"/>
        <w:shd w:val="clear" w:color="auto" w:fill="auto"/>
        <w:spacing w:before="0" w:after="0" w:line="240" w:lineRule="auto"/>
        <w:ind w:firstLine="567"/>
        <w:jc w:val="both"/>
        <w:rPr>
          <w:rFonts w:ascii="Times New Roman" w:hAnsi="Times New Roman" w:cs="Times New Roman"/>
          <w:b/>
          <w:i/>
          <w:sz w:val="24"/>
          <w:szCs w:val="24"/>
        </w:rPr>
      </w:pPr>
    </w:p>
    <w:p w:rsidR="009973F3" w:rsidRPr="00B7076E" w:rsidRDefault="0089424C"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1.1.6.</w:t>
      </w:r>
      <w:r w:rsidR="000523C4" w:rsidRPr="00B7076E">
        <w:rPr>
          <w:rFonts w:ascii="Times New Roman" w:hAnsi="Times New Roman" w:cs="Times New Roman"/>
          <w:b/>
          <w:i/>
          <w:sz w:val="24"/>
          <w:szCs w:val="24"/>
        </w:rPr>
        <w:t>Ф</w:t>
      </w:r>
      <w:r w:rsidR="009973F3" w:rsidRPr="00B7076E">
        <w:rPr>
          <w:rFonts w:ascii="Times New Roman" w:hAnsi="Times New Roman" w:cs="Times New Roman"/>
          <w:b/>
          <w:i/>
          <w:sz w:val="24"/>
          <w:szCs w:val="24"/>
        </w:rPr>
        <w:t>орма подачи предложений о цене арендной платы</w:t>
      </w:r>
      <w:r w:rsidR="000523C4" w:rsidRPr="00B7076E">
        <w:rPr>
          <w:rFonts w:ascii="Times New Roman" w:hAnsi="Times New Roman" w:cs="Times New Roman"/>
          <w:b/>
          <w:sz w:val="24"/>
          <w:szCs w:val="24"/>
        </w:rPr>
        <w:t>:</w:t>
      </w:r>
    </w:p>
    <w:p w:rsidR="00594FEB" w:rsidRPr="00B7076E" w:rsidRDefault="00594FEB"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Предложения о цене заявляются </w:t>
      </w:r>
      <w:r w:rsidR="00176956" w:rsidRPr="00B7076E">
        <w:rPr>
          <w:rFonts w:ascii="Times New Roman" w:hAnsi="Times New Roman" w:cs="Times New Roman"/>
          <w:sz w:val="24"/>
          <w:szCs w:val="24"/>
        </w:rPr>
        <w:t xml:space="preserve">претендентами, которые признаны </w:t>
      </w:r>
      <w:r w:rsidRPr="00B7076E">
        <w:rPr>
          <w:rFonts w:ascii="Times New Roman" w:hAnsi="Times New Roman" w:cs="Times New Roman"/>
          <w:sz w:val="24"/>
          <w:szCs w:val="24"/>
        </w:rPr>
        <w:t>участниками</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аукциона,</w:t>
      </w:r>
      <w:r w:rsidR="00AB75A5" w:rsidRPr="00B7076E">
        <w:rPr>
          <w:rFonts w:ascii="Times New Roman" w:hAnsi="Times New Roman" w:cs="Times New Roman"/>
          <w:sz w:val="24"/>
          <w:szCs w:val="24"/>
        </w:rPr>
        <w:t xml:space="preserve"> </w:t>
      </w:r>
      <w:r w:rsidRPr="00B7076E">
        <w:rPr>
          <w:rFonts w:ascii="Times New Roman" w:hAnsi="Times New Roman" w:cs="Times New Roman"/>
          <w:sz w:val="24"/>
          <w:szCs w:val="24"/>
        </w:rPr>
        <w:t>открыто в ходе проведения аукциона (открытая форма подачи предложений о размера месячной арендной платы).</w:t>
      </w:r>
    </w:p>
    <w:p w:rsidR="00031082" w:rsidRPr="00B7076E" w:rsidRDefault="00031082" w:rsidP="00FA4651">
      <w:pPr>
        <w:pStyle w:val="13"/>
        <w:shd w:val="clear" w:color="auto" w:fill="auto"/>
        <w:spacing w:before="0" w:after="0" w:line="240" w:lineRule="auto"/>
        <w:ind w:firstLine="567"/>
        <w:jc w:val="both"/>
        <w:rPr>
          <w:rFonts w:ascii="Times New Roman" w:hAnsi="Times New Roman" w:cs="Times New Roman"/>
          <w:sz w:val="24"/>
          <w:szCs w:val="24"/>
        </w:rPr>
      </w:pPr>
    </w:p>
    <w:p w:rsidR="00594FEB" w:rsidRPr="00B7076E"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1.1.7.</w:t>
      </w:r>
      <w:r w:rsidR="002B3796" w:rsidRPr="00B7076E">
        <w:rPr>
          <w:rFonts w:ascii="Times New Roman" w:hAnsi="Times New Roman" w:cs="Times New Roman"/>
          <w:b/>
          <w:i/>
          <w:sz w:val="24"/>
          <w:szCs w:val="24"/>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 если такая плата установлена</w:t>
      </w:r>
      <w:r w:rsidR="002B3796" w:rsidRPr="00B7076E">
        <w:rPr>
          <w:rFonts w:ascii="Times New Roman" w:hAnsi="Times New Roman" w:cs="Times New Roman"/>
          <w:b/>
          <w:sz w:val="24"/>
          <w:szCs w:val="24"/>
        </w:rPr>
        <w:t>:</w:t>
      </w:r>
    </w:p>
    <w:p w:rsidR="00B5147F" w:rsidRPr="00035DB5" w:rsidRDefault="009E43BB" w:rsidP="00FA465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Извещение и д</w:t>
      </w:r>
      <w:r w:rsidR="00B5147F" w:rsidRPr="00B7076E">
        <w:rPr>
          <w:rFonts w:ascii="Times New Roman" w:hAnsi="Times New Roman" w:cs="Times New Roman"/>
          <w:sz w:val="24"/>
          <w:szCs w:val="24"/>
        </w:rPr>
        <w:t>окументация об аукционе доступна для ознакомления на официальной Электронной торговой площадк</w:t>
      </w:r>
      <w:r w:rsidR="00572ED6" w:rsidRPr="00B7076E">
        <w:rPr>
          <w:rFonts w:ascii="Times New Roman" w:hAnsi="Times New Roman" w:cs="Times New Roman"/>
          <w:sz w:val="24"/>
          <w:szCs w:val="24"/>
        </w:rPr>
        <w:t>е</w:t>
      </w:r>
      <w:r w:rsidR="00B5147F" w:rsidRPr="00B7076E">
        <w:rPr>
          <w:rFonts w:ascii="Times New Roman" w:hAnsi="Times New Roman" w:cs="Times New Roman"/>
          <w:sz w:val="24"/>
          <w:szCs w:val="24"/>
        </w:rPr>
        <w:t xml:space="preserve"> Государственной корпорации «Ростех» www.etprf.ru, а также </w:t>
      </w:r>
      <w:r>
        <w:rPr>
          <w:rFonts w:ascii="Times New Roman" w:hAnsi="Times New Roman" w:cs="Times New Roman"/>
          <w:sz w:val="24"/>
          <w:szCs w:val="24"/>
        </w:rPr>
        <w:t xml:space="preserve">извещение </w:t>
      </w:r>
      <w:r w:rsidRPr="00035DB5">
        <w:rPr>
          <w:rFonts w:ascii="Times New Roman" w:hAnsi="Times New Roman" w:cs="Times New Roman"/>
          <w:sz w:val="24"/>
          <w:szCs w:val="24"/>
        </w:rPr>
        <w:t xml:space="preserve">- </w:t>
      </w:r>
      <w:r w:rsidR="00B5147F" w:rsidRPr="00035DB5">
        <w:rPr>
          <w:rFonts w:ascii="Times New Roman" w:hAnsi="Times New Roman" w:cs="Times New Roman"/>
          <w:sz w:val="24"/>
          <w:szCs w:val="24"/>
        </w:rPr>
        <w:t>на сайте специализированной организации ООО «ЮСТ» www.</w:t>
      </w:r>
      <w:r w:rsidR="00B5147F" w:rsidRPr="00035DB5">
        <w:rPr>
          <w:rFonts w:ascii="Times New Roman" w:hAnsi="Times New Roman" w:cs="Times New Roman"/>
          <w:sz w:val="24"/>
          <w:szCs w:val="24"/>
          <w:lang w:val="en-US"/>
        </w:rPr>
        <w:t>ust</w:t>
      </w:r>
      <w:r w:rsidR="00B5147F" w:rsidRPr="00035DB5">
        <w:rPr>
          <w:rFonts w:ascii="Times New Roman" w:hAnsi="Times New Roman" w:cs="Times New Roman"/>
          <w:sz w:val="24"/>
          <w:szCs w:val="24"/>
        </w:rPr>
        <w:t>.</w:t>
      </w:r>
      <w:r w:rsidR="00B5147F" w:rsidRPr="00035DB5">
        <w:rPr>
          <w:rFonts w:ascii="Times New Roman" w:hAnsi="Times New Roman" w:cs="Times New Roman"/>
          <w:sz w:val="24"/>
          <w:szCs w:val="24"/>
          <w:lang w:val="en-US"/>
        </w:rPr>
        <w:t>msk</w:t>
      </w:r>
      <w:r w:rsidR="00B5147F" w:rsidRPr="00035DB5">
        <w:rPr>
          <w:rFonts w:ascii="Times New Roman" w:hAnsi="Times New Roman" w:cs="Times New Roman"/>
          <w:sz w:val="24"/>
          <w:szCs w:val="24"/>
        </w:rPr>
        <w:t>.ru</w:t>
      </w:r>
      <w:r w:rsidR="00B5147F" w:rsidRPr="00035DB5">
        <w:rPr>
          <w:rStyle w:val="ae"/>
          <w:rFonts w:ascii="Times New Roman" w:hAnsi="Times New Roman" w:cs="Times New Roman"/>
          <w:sz w:val="24"/>
          <w:szCs w:val="24"/>
        </w:rPr>
        <w:t xml:space="preserve"> </w:t>
      </w:r>
      <w:r w:rsidR="00B5147F" w:rsidRPr="00035DB5">
        <w:rPr>
          <w:rFonts w:ascii="Times New Roman" w:hAnsi="Times New Roman" w:cs="Times New Roman"/>
          <w:sz w:val="24"/>
          <w:szCs w:val="24"/>
        </w:rPr>
        <w:t xml:space="preserve">с даты публикации, т.е. </w:t>
      </w:r>
      <w:r w:rsidR="00B5147F" w:rsidRPr="008919BB">
        <w:rPr>
          <w:rFonts w:ascii="Times New Roman" w:hAnsi="Times New Roman" w:cs="Times New Roman"/>
          <w:sz w:val="24"/>
          <w:szCs w:val="24"/>
        </w:rPr>
        <w:t>с  «</w:t>
      </w:r>
      <w:r w:rsidR="00594239">
        <w:rPr>
          <w:rFonts w:ascii="Times New Roman" w:hAnsi="Times New Roman" w:cs="Times New Roman"/>
          <w:sz w:val="24"/>
          <w:szCs w:val="24"/>
        </w:rPr>
        <w:t>11</w:t>
      </w:r>
      <w:r w:rsidR="00B5147F" w:rsidRPr="008919BB">
        <w:rPr>
          <w:rFonts w:ascii="Times New Roman" w:hAnsi="Times New Roman" w:cs="Times New Roman"/>
          <w:sz w:val="24"/>
          <w:szCs w:val="24"/>
        </w:rPr>
        <w:t>»</w:t>
      </w:r>
      <w:r w:rsidR="00C44377">
        <w:rPr>
          <w:rFonts w:ascii="Times New Roman" w:hAnsi="Times New Roman" w:cs="Times New Roman"/>
          <w:sz w:val="24"/>
          <w:szCs w:val="24"/>
        </w:rPr>
        <w:t xml:space="preserve">декабря </w:t>
      </w:r>
      <w:r w:rsidR="00B5147F" w:rsidRPr="008919BB">
        <w:rPr>
          <w:rFonts w:ascii="Times New Roman" w:hAnsi="Times New Roman" w:cs="Times New Roman"/>
          <w:sz w:val="24"/>
          <w:szCs w:val="24"/>
        </w:rPr>
        <w:t xml:space="preserve"> 201</w:t>
      </w:r>
      <w:r w:rsidR="00342494" w:rsidRPr="008919BB">
        <w:rPr>
          <w:rFonts w:ascii="Times New Roman" w:hAnsi="Times New Roman" w:cs="Times New Roman"/>
          <w:sz w:val="24"/>
          <w:szCs w:val="24"/>
        </w:rPr>
        <w:t>9</w:t>
      </w:r>
      <w:r w:rsidR="00B5147F" w:rsidRPr="008919BB">
        <w:rPr>
          <w:rFonts w:ascii="Times New Roman" w:hAnsi="Times New Roman" w:cs="Times New Roman"/>
          <w:sz w:val="24"/>
          <w:szCs w:val="24"/>
        </w:rPr>
        <w:t>г.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Полный пакет документации об аукционе будет представлен любому заинтересованному лицу в течение 2(двух) рабочих дней с даты получения соответствующего заявления*. Заявление по форме, приведенной в аукционной документации, подается не позднее «</w:t>
      </w:r>
      <w:r w:rsidR="00CC5B67" w:rsidRPr="00035DB5">
        <w:rPr>
          <w:rFonts w:ascii="Times New Roman" w:hAnsi="Times New Roman" w:cs="Times New Roman"/>
          <w:sz w:val="24"/>
          <w:szCs w:val="24"/>
        </w:rPr>
        <w:t>10</w:t>
      </w:r>
      <w:r w:rsidRPr="00035DB5">
        <w:rPr>
          <w:rFonts w:ascii="Times New Roman" w:hAnsi="Times New Roman" w:cs="Times New Roman"/>
          <w:sz w:val="24"/>
          <w:szCs w:val="24"/>
        </w:rPr>
        <w:t xml:space="preserve">» час. </w:t>
      </w:r>
      <w:r w:rsidR="00594239">
        <w:rPr>
          <w:rFonts w:ascii="Times New Roman" w:hAnsi="Times New Roman" w:cs="Times New Roman"/>
          <w:sz w:val="24"/>
          <w:szCs w:val="24"/>
        </w:rPr>
        <w:t>3</w:t>
      </w:r>
      <w:r w:rsidR="00402CB0">
        <w:rPr>
          <w:rFonts w:ascii="Times New Roman" w:hAnsi="Times New Roman" w:cs="Times New Roman"/>
          <w:sz w:val="24"/>
          <w:szCs w:val="24"/>
        </w:rPr>
        <w:t>0</w:t>
      </w:r>
      <w:r w:rsidRPr="00035DB5">
        <w:rPr>
          <w:rFonts w:ascii="Times New Roman" w:hAnsi="Times New Roman" w:cs="Times New Roman"/>
          <w:sz w:val="24"/>
          <w:szCs w:val="24"/>
        </w:rPr>
        <w:t xml:space="preserve"> мин</w:t>
      </w:r>
      <w:r w:rsidRPr="008919BB">
        <w:rPr>
          <w:rFonts w:ascii="Times New Roman" w:hAnsi="Times New Roman" w:cs="Times New Roman"/>
          <w:sz w:val="24"/>
          <w:szCs w:val="24"/>
        </w:rPr>
        <w:t>. «</w:t>
      </w:r>
      <w:r w:rsidR="00594239">
        <w:rPr>
          <w:rFonts w:ascii="Times New Roman" w:hAnsi="Times New Roman" w:cs="Times New Roman"/>
          <w:sz w:val="24"/>
          <w:szCs w:val="24"/>
        </w:rPr>
        <w:t>10</w:t>
      </w:r>
      <w:r w:rsidRPr="008919BB">
        <w:rPr>
          <w:rFonts w:ascii="Times New Roman" w:hAnsi="Times New Roman" w:cs="Times New Roman"/>
          <w:sz w:val="24"/>
          <w:szCs w:val="24"/>
        </w:rPr>
        <w:t>»</w:t>
      </w:r>
      <w:r w:rsidR="00C44377">
        <w:rPr>
          <w:rFonts w:ascii="Times New Roman" w:hAnsi="Times New Roman" w:cs="Times New Roman"/>
          <w:sz w:val="24"/>
          <w:szCs w:val="24"/>
        </w:rPr>
        <w:t>января</w:t>
      </w:r>
      <w:r w:rsidRPr="008919BB">
        <w:rPr>
          <w:rFonts w:ascii="Times New Roman" w:hAnsi="Times New Roman" w:cs="Times New Roman"/>
          <w:sz w:val="24"/>
          <w:szCs w:val="24"/>
        </w:rPr>
        <w:t xml:space="preserve"> 20</w:t>
      </w:r>
      <w:r w:rsidR="00C44377">
        <w:rPr>
          <w:rFonts w:ascii="Times New Roman" w:hAnsi="Times New Roman" w:cs="Times New Roman"/>
          <w:sz w:val="24"/>
          <w:szCs w:val="24"/>
        </w:rPr>
        <w:t>20</w:t>
      </w:r>
      <w:r w:rsidRPr="008919BB">
        <w:rPr>
          <w:rFonts w:ascii="Times New Roman" w:hAnsi="Times New Roman" w:cs="Times New Roman"/>
          <w:sz w:val="24"/>
          <w:szCs w:val="24"/>
        </w:rPr>
        <w:t>г</w:t>
      </w:r>
      <w:r w:rsidRPr="00035DB5">
        <w:rPr>
          <w:rFonts w:ascii="Times New Roman" w:hAnsi="Times New Roman" w:cs="Times New Roman"/>
          <w:sz w:val="24"/>
          <w:szCs w:val="24"/>
        </w:rPr>
        <w:t>.:</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9" w:history="1">
        <w:r w:rsidR="00EF6C57" w:rsidRPr="00035DB5">
          <w:rPr>
            <w:rStyle w:val="ae"/>
            <w:rFonts w:ascii="Times New Roman" w:hAnsi="Times New Roman" w:cs="Times New Roman"/>
            <w:sz w:val="24"/>
            <w:szCs w:val="24"/>
          </w:rPr>
          <w:t>info@ust.msk.ru</w:t>
        </w:r>
      </w:hyperlink>
    </w:p>
    <w:p w:rsidR="00B5147F" w:rsidRPr="00035DB5" w:rsidRDefault="00B5147F" w:rsidP="00FA4651">
      <w:pPr>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Плата за предоставление аукционной документации не взимается</w:t>
      </w:r>
    </w:p>
    <w:p w:rsidR="00B5147F" w:rsidRPr="00035DB5" w:rsidRDefault="00B5147F" w:rsidP="00FA4651">
      <w:pPr>
        <w:spacing w:after="0" w:line="240" w:lineRule="auto"/>
        <w:ind w:firstLine="567"/>
        <w:rPr>
          <w:rFonts w:ascii="Times New Roman" w:hAnsi="Times New Roman" w:cs="Times New Roman"/>
          <w:sz w:val="24"/>
          <w:szCs w:val="24"/>
        </w:rPr>
      </w:pPr>
    </w:p>
    <w:p w:rsidR="00B5147F" w:rsidRPr="00035DB5" w:rsidRDefault="00B5147F"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w:t>
      </w:r>
      <w:r w:rsidRPr="00035DB5">
        <w:rPr>
          <w:rFonts w:ascii="Times New Roman" w:hAnsi="Times New Roman" w:cs="Times New Roman"/>
          <w:i/>
          <w:sz w:val="24"/>
          <w:szCs w:val="24"/>
          <w:u w:val="single"/>
        </w:rPr>
        <w:t>Форма заявления на предоставление пакета документации об аукционе – Приложение №</w:t>
      </w:r>
      <w:r w:rsidR="009E43BB" w:rsidRPr="00035DB5">
        <w:rPr>
          <w:rFonts w:ascii="Times New Roman" w:hAnsi="Times New Roman" w:cs="Times New Roman"/>
          <w:i/>
          <w:sz w:val="24"/>
          <w:szCs w:val="24"/>
          <w:u w:val="single"/>
        </w:rPr>
        <w:t xml:space="preserve">2 раздела </w:t>
      </w:r>
      <w:r w:rsidR="009E43BB" w:rsidRPr="00035DB5">
        <w:rPr>
          <w:rFonts w:ascii="Times New Roman" w:hAnsi="Times New Roman" w:cs="Times New Roman"/>
          <w:i/>
          <w:sz w:val="24"/>
          <w:szCs w:val="24"/>
          <w:u w:val="single"/>
          <w:lang w:val="en-US"/>
        </w:rPr>
        <w:t>VII</w:t>
      </w:r>
      <w:r w:rsidR="009E43BB" w:rsidRPr="00035DB5">
        <w:rPr>
          <w:rFonts w:ascii="Times New Roman" w:hAnsi="Times New Roman" w:cs="Times New Roman"/>
          <w:i/>
          <w:sz w:val="24"/>
          <w:szCs w:val="24"/>
          <w:u w:val="single"/>
        </w:rPr>
        <w:t xml:space="preserve"> настоящей аукционной документации</w:t>
      </w:r>
      <w:r w:rsidRPr="00035DB5">
        <w:rPr>
          <w:rFonts w:ascii="Times New Roman" w:hAnsi="Times New Roman" w:cs="Times New Roman"/>
          <w:i/>
          <w:sz w:val="24"/>
          <w:szCs w:val="24"/>
          <w:u w:val="single"/>
        </w:rPr>
        <w:t>.</w:t>
      </w:r>
    </w:p>
    <w:p w:rsidR="00B5147F" w:rsidRPr="00035DB5" w:rsidRDefault="00B5147F" w:rsidP="00FA4651">
      <w:pPr>
        <w:pStyle w:val="13"/>
        <w:shd w:val="clear" w:color="auto" w:fill="auto"/>
        <w:spacing w:before="0" w:after="0" w:line="240" w:lineRule="auto"/>
        <w:ind w:firstLine="567"/>
        <w:jc w:val="both"/>
        <w:rPr>
          <w:rFonts w:ascii="Times New Roman" w:hAnsi="Times New Roman" w:cs="Times New Roman"/>
          <w:b/>
          <w:sz w:val="24"/>
          <w:szCs w:val="24"/>
        </w:rPr>
      </w:pPr>
    </w:p>
    <w:p w:rsidR="003A5354" w:rsidRPr="00035DB5" w:rsidRDefault="0089424C" w:rsidP="00FA4651">
      <w:pPr>
        <w:pStyle w:val="13"/>
        <w:shd w:val="clear" w:color="auto" w:fill="auto"/>
        <w:spacing w:before="0"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1.1.8.</w:t>
      </w:r>
      <w:r w:rsidR="008B6082" w:rsidRPr="00035DB5">
        <w:rPr>
          <w:rFonts w:ascii="Times New Roman" w:hAnsi="Times New Roman" w:cs="Times New Roman"/>
          <w:b/>
          <w:i/>
          <w:sz w:val="24"/>
          <w:szCs w:val="24"/>
        </w:rPr>
        <w:t>Формы, порядок, даты начала и окончания предоставления участникам аукциона разъяснений положений документации об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Любое заинтересованное лицо вправе направить Специализированной организации запрос о разъяснении положений аукционной документации. В течение двух рабочих дней с даты поступления указанного запроса Специализированная организация направит в письменной форме или в форме электронного документа разъяснения положений документации об аукционе, если указанный запрос поступил к нему не позднее</w:t>
      </w:r>
      <w:r w:rsidR="00892BA3">
        <w:rPr>
          <w:rFonts w:ascii="Times New Roman" w:hAnsi="Times New Roman" w:cs="Times New Roman"/>
          <w:sz w:val="24"/>
          <w:szCs w:val="24"/>
        </w:rPr>
        <w:t>,</w:t>
      </w:r>
      <w:r w:rsidRPr="00035DB5">
        <w:rPr>
          <w:rFonts w:ascii="Times New Roman" w:hAnsi="Times New Roman" w:cs="Times New Roman"/>
          <w:sz w:val="24"/>
          <w:szCs w:val="24"/>
        </w:rPr>
        <w:t xml:space="preserve"> чем за три рабочих дня до даты окончания срока подачи заявок на участие в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Запрос* по форме, приведенной в аукционной документации, направляется:</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10" w:history="1">
        <w:r w:rsidRPr="00035DB5">
          <w:rPr>
            <w:rStyle w:val="ae"/>
            <w:rFonts w:ascii="Times New Roman" w:hAnsi="Times New Roman" w:cs="Times New Roman"/>
            <w:sz w:val="24"/>
            <w:szCs w:val="24"/>
          </w:rPr>
          <w:t>info@ust.msk.ru</w:t>
        </w:r>
      </w:hyperlink>
    </w:p>
    <w:p w:rsidR="00EF6C57" w:rsidRPr="00594239"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начала предоставления участникам аукциона разъяснений положений документации об аукционе: </w:t>
      </w:r>
      <w:r w:rsidRPr="00594239">
        <w:rPr>
          <w:rFonts w:ascii="Times New Roman" w:hAnsi="Times New Roman" w:cs="Times New Roman"/>
          <w:sz w:val="24"/>
          <w:szCs w:val="24"/>
        </w:rPr>
        <w:t>«</w:t>
      </w:r>
      <w:r w:rsidR="00594239" w:rsidRPr="00594239">
        <w:rPr>
          <w:rFonts w:ascii="Times New Roman" w:hAnsi="Times New Roman" w:cs="Times New Roman"/>
          <w:sz w:val="24"/>
          <w:szCs w:val="24"/>
        </w:rPr>
        <w:t>12</w:t>
      </w:r>
      <w:r w:rsidRPr="00594239">
        <w:rPr>
          <w:rFonts w:ascii="Times New Roman" w:hAnsi="Times New Roman" w:cs="Times New Roman"/>
          <w:sz w:val="24"/>
          <w:szCs w:val="24"/>
        </w:rPr>
        <w:t xml:space="preserve">» </w:t>
      </w:r>
      <w:r w:rsidR="00402CB0" w:rsidRPr="00594239">
        <w:rPr>
          <w:rFonts w:ascii="Times New Roman" w:hAnsi="Times New Roman" w:cs="Times New Roman"/>
          <w:sz w:val="24"/>
          <w:szCs w:val="24"/>
        </w:rPr>
        <w:t>декабря</w:t>
      </w:r>
      <w:r w:rsidRPr="00594239">
        <w:rPr>
          <w:rFonts w:ascii="Times New Roman" w:hAnsi="Times New Roman" w:cs="Times New Roman"/>
          <w:sz w:val="24"/>
          <w:szCs w:val="24"/>
        </w:rPr>
        <w:t xml:space="preserve"> 201</w:t>
      </w:r>
      <w:r w:rsidR="003D1079" w:rsidRPr="00594239">
        <w:rPr>
          <w:rFonts w:ascii="Times New Roman" w:hAnsi="Times New Roman" w:cs="Times New Roman"/>
          <w:sz w:val="24"/>
          <w:szCs w:val="24"/>
        </w:rPr>
        <w:t>9</w:t>
      </w:r>
      <w:r w:rsidRPr="00594239">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594239">
        <w:rPr>
          <w:rFonts w:ascii="Times New Roman" w:hAnsi="Times New Roman" w:cs="Times New Roman"/>
          <w:sz w:val="24"/>
          <w:szCs w:val="24"/>
        </w:rPr>
        <w:t>Дата окончания предоставления участникам аукциона разъяснений положений документации об аукционе: «</w:t>
      </w:r>
      <w:r w:rsidR="00594239" w:rsidRPr="00594239">
        <w:rPr>
          <w:rFonts w:ascii="Times New Roman" w:hAnsi="Times New Roman" w:cs="Times New Roman"/>
          <w:sz w:val="24"/>
          <w:szCs w:val="24"/>
        </w:rPr>
        <w:t>09</w:t>
      </w:r>
      <w:r w:rsidRPr="00594239">
        <w:rPr>
          <w:rFonts w:ascii="Times New Roman" w:hAnsi="Times New Roman" w:cs="Times New Roman"/>
          <w:sz w:val="24"/>
          <w:szCs w:val="24"/>
        </w:rPr>
        <w:t>»</w:t>
      </w:r>
      <w:r w:rsidR="00892BA3">
        <w:rPr>
          <w:rFonts w:ascii="Times New Roman" w:hAnsi="Times New Roman" w:cs="Times New Roman"/>
          <w:sz w:val="24"/>
          <w:szCs w:val="24"/>
        </w:rPr>
        <w:t xml:space="preserve"> </w:t>
      </w:r>
      <w:r w:rsidR="00C44377" w:rsidRPr="00594239">
        <w:rPr>
          <w:rFonts w:ascii="Times New Roman" w:hAnsi="Times New Roman" w:cs="Times New Roman"/>
          <w:sz w:val="24"/>
          <w:szCs w:val="24"/>
        </w:rPr>
        <w:t>января</w:t>
      </w:r>
      <w:r w:rsidRPr="00594239">
        <w:rPr>
          <w:rFonts w:ascii="Times New Roman" w:hAnsi="Times New Roman" w:cs="Times New Roman"/>
          <w:sz w:val="24"/>
          <w:szCs w:val="24"/>
        </w:rPr>
        <w:t xml:space="preserve"> 20</w:t>
      </w:r>
      <w:r w:rsidR="00594239" w:rsidRPr="00594239">
        <w:rPr>
          <w:rFonts w:ascii="Times New Roman" w:hAnsi="Times New Roman" w:cs="Times New Roman"/>
          <w:sz w:val="24"/>
          <w:szCs w:val="24"/>
        </w:rPr>
        <w:t>20</w:t>
      </w:r>
      <w:r w:rsidRPr="00594239">
        <w:rPr>
          <w:rFonts w:ascii="Times New Roman" w:hAnsi="Times New Roman" w:cs="Times New Roman"/>
          <w:sz w:val="24"/>
          <w:szCs w:val="24"/>
        </w:rPr>
        <w:t>г., при условии</w:t>
      </w:r>
      <w:r w:rsidR="00892BA3">
        <w:rPr>
          <w:rFonts w:ascii="Times New Roman" w:hAnsi="Times New Roman" w:cs="Times New Roman"/>
          <w:sz w:val="24"/>
          <w:szCs w:val="24"/>
        </w:rPr>
        <w:t>,</w:t>
      </w:r>
      <w:r w:rsidRPr="008919BB">
        <w:rPr>
          <w:rFonts w:ascii="Times New Roman" w:hAnsi="Times New Roman" w:cs="Times New Roman"/>
          <w:sz w:val="24"/>
          <w:szCs w:val="24"/>
        </w:rPr>
        <w:t xml:space="preserve"> что запрос поступил к Специализированной организации не позднее</w:t>
      </w:r>
      <w:r w:rsidR="00892BA3">
        <w:rPr>
          <w:rFonts w:ascii="Times New Roman" w:hAnsi="Times New Roman" w:cs="Times New Roman"/>
          <w:sz w:val="24"/>
          <w:szCs w:val="24"/>
        </w:rPr>
        <w:t>,</w:t>
      </w:r>
      <w:r w:rsidRPr="008919BB">
        <w:rPr>
          <w:rFonts w:ascii="Times New Roman" w:hAnsi="Times New Roman" w:cs="Times New Roman"/>
          <w:sz w:val="24"/>
          <w:szCs w:val="24"/>
        </w:rPr>
        <w:t xml:space="preserve"> чем за три рабочих дня до даты окончания срока подачи заявок на участие в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p>
    <w:p w:rsidR="00EF6C57" w:rsidRPr="00035DB5" w:rsidRDefault="00EF6C57"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 </w:t>
      </w:r>
      <w:r w:rsidRPr="00035DB5">
        <w:rPr>
          <w:rFonts w:ascii="Times New Roman" w:hAnsi="Times New Roman" w:cs="Times New Roman"/>
          <w:i/>
          <w:sz w:val="24"/>
          <w:szCs w:val="24"/>
          <w:u w:val="single"/>
        </w:rPr>
        <w:t xml:space="preserve">Форма запроса на предоставление разъяснений </w:t>
      </w:r>
      <w:r w:rsidR="00CC5353" w:rsidRPr="00035DB5">
        <w:rPr>
          <w:rFonts w:ascii="Times New Roman" w:hAnsi="Times New Roman" w:cs="Times New Roman"/>
          <w:i/>
          <w:sz w:val="24"/>
          <w:szCs w:val="24"/>
          <w:u w:val="single"/>
        </w:rPr>
        <w:t>положений документации об аукционе</w:t>
      </w:r>
      <w:r w:rsidR="00892BA3">
        <w:rPr>
          <w:rFonts w:ascii="Times New Roman" w:hAnsi="Times New Roman" w:cs="Times New Roman"/>
          <w:i/>
          <w:sz w:val="24"/>
          <w:szCs w:val="24"/>
          <w:u w:val="single"/>
        </w:rPr>
        <w:t xml:space="preserve"> </w:t>
      </w:r>
      <w:r w:rsidR="00CC5353" w:rsidRPr="00035DB5">
        <w:rPr>
          <w:rFonts w:ascii="Times New Roman" w:hAnsi="Times New Roman" w:cs="Times New Roman"/>
          <w:i/>
          <w:sz w:val="24"/>
          <w:szCs w:val="24"/>
          <w:u w:val="single"/>
        </w:rPr>
        <w:t>-</w:t>
      </w:r>
      <w:r w:rsidR="00CC5353" w:rsidRPr="00035DB5">
        <w:rPr>
          <w:rFonts w:ascii="Times New Roman" w:hAnsi="Times New Roman" w:cs="Times New Roman"/>
          <w:sz w:val="24"/>
          <w:szCs w:val="24"/>
          <w:u w:val="single"/>
        </w:rPr>
        <w:t xml:space="preserve"> </w:t>
      </w:r>
      <w:r w:rsidR="007E5055" w:rsidRPr="00035DB5">
        <w:rPr>
          <w:rFonts w:ascii="Times New Roman" w:hAnsi="Times New Roman" w:cs="Times New Roman"/>
          <w:sz w:val="24"/>
          <w:szCs w:val="24"/>
          <w:u w:val="single"/>
        </w:rPr>
        <w:t>Приложение</w:t>
      </w:r>
      <w:r w:rsidR="007E5055" w:rsidRPr="00035DB5">
        <w:rPr>
          <w:rFonts w:ascii="Times New Roman" w:hAnsi="Times New Roman" w:cs="Times New Roman"/>
          <w:i/>
          <w:sz w:val="24"/>
          <w:szCs w:val="24"/>
          <w:u w:val="single"/>
        </w:rPr>
        <w:t xml:space="preserve"> №3 раздела VII настоящей аукционной документации.</w:t>
      </w:r>
    </w:p>
    <w:p w:rsidR="00EF6C57" w:rsidRPr="00035DB5" w:rsidRDefault="00EF6C57" w:rsidP="00FA4651">
      <w:pPr>
        <w:pStyle w:val="13"/>
        <w:shd w:val="clear" w:color="auto" w:fill="auto"/>
        <w:spacing w:before="0" w:after="0" w:line="240" w:lineRule="auto"/>
        <w:ind w:firstLine="567"/>
        <w:jc w:val="both"/>
        <w:rPr>
          <w:rFonts w:ascii="Times New Roman" w:hAnsi="Times New Roman" w:cs="Times New Roman"/>
          <w:sz w:val="24"/>
          <w:szCs w:val="24"/>
        </w:rPr>
      </w:pPr>
    </w:p>
    <w:p w:rsidR="009973F3" w:rsidRPr="00035DB5"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035DB5">
        <w:rPr>
          <w:rFonts w:ascii="Times New Roman" w:hAnsi="Times New Roman" w:cs="Times New Roman"/>
          <w:b/>
          <w:i/>
          <w:sz w:val="24"/>
          <w:szCs w:val="24"/>
        </w:rPr>
        <w:t>1.1.9.</w:t>
      </w:r>
      <w:r w:rsidR="002B3796" w:rsidRPr="00035DB5">
        <w:rPr>
          <w:rFonts w:ascii="Times New Roman" w:hAnsi="Times New Roman" w:cs="Times New Roman"/>
          <w:b/>
          <w:i/>
          <w:sz w:val="24"/>
          <w:szCs w:val="24"/>
        </w:rPr>
        <w:t>Требование о внесении</w:t>
      </w:r>
      <w:r w:rsidR="00F02259" w:rsidRPr="00035DB5">
        <w:rPr>
          <w:rFonts w:ascii="Times New Roman" w:hAnsi="Times New Roman" w:cs="Times New Roman"/>
          <w:b/>
          <w:i/>
          <w:sz w:val="24"/>
          <w:szCs w:val="24"/>
        </w:rPr>
        <w:t xml:space="preserve"> з</w:t>
      </w:r>
      <w:r w:rsidR="002B3796" w:rsidRPr="00035DB5">
        <w:rPr>
          <w:rFonts w:ascii="Times New Roman" w:hAnsi="Times New Roman" w:cs="Times New Roman"/>
          <w:b/>
          <w:i/>
          <w:sz w:val="24"/>
          <w:szCs w:val="24"/>
        </w:rPr>
        <w:t>адатка, ра</w:t>
      </w:r>
      <w:r w:rsidR="009973F3" w:rsidRPr="00035DB5">
        <w:rPr>
          <w:rFonts w:ascii="Times New Roman" w:hAnsi="Times New Roman" w:cs="Times New Roman"/>
          <w:b/>
          <w:i/>
          <w:sz w:val="24"/>
          <w:szCs w:val="24"/>
        </w:rPr>
        <w:t>змер задатка, срок и порядок его внесения, необходимые реквизиты счета</w:t>
      </w:r>
      <w:r w:rsidR="00176956" w:rsidRPr="00035DB5">
        <w:rPr>
          <w:rFonts w:ascii="Times New Roman" w:hAnsi="Times New Roman" w:cs="Times New Roman"/>
          <w:b/>
          <w:sz w:val="24"/>
          <w:szCs w:val="24"/>
        </w:rPr>
        <w:t>:</w:t>
      </w:r>
      <w:r w:rsidR="00583142" w:rsidRPr="00035DB5">
        <w:rPr>
          <w:rFonts w:ascii="Times New Roman" w:hAnsi="Times New Roman" w:cs="Times New Roman"/>
          <w:b/>
          <w:sz w:val="24"/>
          <w:szCs w:val="24"/>
        </w:rPr>
        <w:t xml:space="preserve"> </w:t>
      </w:r>
    </w:p>
    <w:p w:rsidR="00D1689D" w:rsidRPr="00035DB5" w:rsidRDefault="00D1689D" w:rsidP="00FA4651">
      <w:pPr>
        <w:spacing w:after="0" w:line="240" w:lineRule="auto"/>
        <w:ind w:firstLine="567"/>
        <w:jc w:val="both"/>
        <w:rPr>
          <w:sz w:val="24"/>
          <w:szCs w:val="24"/>
        </w:rPr>
      </w:pPr>
      <w:r w:rsidRPr="00035DB5">
        <w:rPr>
          <w:rFonts w:ascii="Times New Roman" w:hAnsi="Times New Roman" w:cs="Times New Roman"/>
          <w:sz w:val="24"/>
          <w:szCs w:val="24"/>
        </w:rPr>
        <w:t xml:space="preserve">Организатор аукциона и </w:t>
      </w:r>
      <w:r w:rsidR="000F3158" w:rsidRPr="00035DB5">
        <w:rPr>
          <w:rFonts w:ascii="Times New Roman" w:hAnsi="Times New Roman" w:cs="Times New Roman"/>
          <w:sz w:val="24"/>
          <w:szCs w:val="24"/>
        </w:rPr>
        <w:t>С</w:t>
      </w:r>
      <w:r w:rsidRPr="00035DB5">
        <w:rPr>
          <w:rFonts w:ascii="Times New Roman" w:hAnsi="Times New Roman" w:cs="Times New Roman"/>
          <w:sz w:val="24"/>
          <w:szCs w:val="24"/>
        </w:rPr>
        <w:t>пециализированная организация уведомляет, что в случае если установлено требование о внесении задатка, а заявителем подана заявка на участие в аукционе, соглашение о задатке между организатором аукциона и заявителем считается совершенным в письменной форме.</w:t>
      </w:r>
      <w:r w:rsidRPr="00035DB5">
        <w:rPr>
          <w:sz w:val="24"/>
          <w:szCs w:val="24"/>
        </w:rPr>
        <w:t xml:space="preserve"> </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Для участия в аукционе заявитель обеспечивает перечисление задатка в размере</w:t>
      </w:r>
      <w:r w:rsidR="00402CB0">
        <w:rPr>
          <w:rFonts w:ascii="Times New Roman" w:hAnsi="Times New Roman" w:cs="Times New Roman"/>
          <w:sz w:val="24"/>
          <w:szCs w:val="24"/>
        </w:rPr>
        <w:t xml:space="preserve">, </w:t>
      </w:r>
      <w:r w:rsidRPr="00035DB5">
        <w:rPr>
          <w:rFonts w:ascii="Times New Roman" w:hAnsi="Times New Roman" w:cs="Times New Roman"/>
          <w:sz w:val="24"/>
          <w:szCs w:val="24"/>
        </w:rPr>
        <w:t xml:space="preserve"> определен</w:t>
      </w:r>
      <w:r w:rsidR="00402CB0">
        <w:rPr>
          <w:rFonts w:ascii="Times New Roman" w:hAnsi="Times New Roman" w:cs="Times New Roman"/>
          <w:sz w:val="24"/>
          <w:szCs w:val="24"/>
        </w:rPr>
        <w:t>ном</w:t>
      </w:r>
      <w:r w:rsidRPr="00035DB5">
        <w:rPr>
          <w:rFonts w:ascii="Times New Roman" w:hAnsi="Times New Roman" w:cs="Times New Roman"/>
          <w:sz w:val="24"/>
          <w:szCs w:val="24"/>
        </w:rPr>
        <w:t xml:space="preserve"> в </w:t>
      </w:r>
      <w:r w:rsidRPr="00035DB5">
        <w:rPr>
          <w:rFonts w:ascii="Times New Roman" w:hAnsi="Times New Roman" w:cs="Times New Roman"/>
          <w:i/>
          <w:sz w:val="24"/>
          <w:szCs w:val="24"/>
        </w:rPr>
        <w:t xml:space="preserve">пункте </w:t>
      </w:r>
      <w:r w:rsidR="00B37490" w:rsidRPr="00035DB5">
        <w:rPr>
          <w:rFonts w:ascii="Times New Roman" w:hAnsi="Times New Roman" w:cs="Times New Roman"/>
          <w:i/>
          <w:sz w:val="24"/>
          <w:szCs w:val="24"/>
        </w:rPr>
        <w:t>16</w:t>
      </w:r>
      <w:r w:rsidRPr="00035DB5">
        <w:rPr>
          <w:rFonts w:ascii="Times New Roman" w:hAnsi="Times New Roman" w:cs="Times New Roman"/>
          <w:i/>
          <w:sz w:val="24"/>
          <w:szCs w:val="24"/>
        </w:rPr>
        <w:t xml:space="preserve"> раздела VI </w:t>
      </w:r>
      <w:r w:rsidR="00B37490" w:rsidRPr="00035DB5">
        <w:rPr>
          <w:rFonts w:ascii="Times New Roman" w:hAnsi="Times New Roman" w:cs="Times New Roman"/>
          <w:i/>
          <w:sz w:val="24"/>
          <w:szCs w:val="24"/>
        </w:rPr>
        <w:t>«</w:t>
      </w:r>
      <w:r w:rsidRPr="00035DB5">
        <w:rPr>
          <w:rFonts w:ascii="Times New Roman" w:hAnsi="Times New Roman" w:cs="Times New Roman"/>
          <w:i/>
          <w:sz w:val="24"/>
          <w:szCs w:val="24"/>
        </w:rPr>
        <w:t>Информационная карта аукциона</w:t>
      </w:r>
      <w:r w:rsidR="00B37490" w:rsidRPr="00035DB5">
        <w:rPr>
          <w:rFonts w:ascii="Times New Roman" w:hAnsi="Times New Roman" w:cs="Times New Roman"/>
          <w:i/>
          <w:sz w:val="24"/>
          <w:szCs w:val="24"/>
        </w:rPr>
        <w:t>»</w:t>
      </w:r>
      <w:r w:rsidRPr="00035DB5">
        <w:rPr>
          <w:rFonts w:ascii="Times New Roman" w:hAnsi="Times New Roman" w:cs="Times New Roman"/>
          <w:sz w:val="24"/>
          <w:szCs w:val="24"/>
        </w:rPr>
        <w:t xml:space="preserve"> настоящей аукционной документации.</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Реквизиты для перечисления задатка:</w:t>
      </w:r>
    </w:p>
    <w:p w:rsidR="004E573D" w:rsidRPr="004E573D" w:rsidRDefault="000F3158" w:rsidP="004E573D">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Наименование получателя: </w:t>
      </w:r>
      <w:r w:rsidR="004E573D" w:rsidRPr="004E573D">
        <w:rPr>
          <w:rFonts w:ascii="Times New Roman" w:hAnsi="Times New Roman" w:cs="Times New Roman"/>
          <w:i/>
          <w:sz w:val="24"/>
          <w:szCs w:val="24"/>
        </w:rPr>
        <w:t xml:space="preserve">Акционерное общество «Концерн радиостроения «Вега»» </w:t>
      </w:r>
    </w:p>
    <w:p w:rsidR="004E573D" w:rsidRPr="004E573D" w:rsidRDefault="004E573D" w:rsidP="004E573D">
      <w:pPr>
        <w:spacing w:after="0" w:line="240" w:lineRule="auto"/>
        <w:ind w:firstLine="567"/>
        <w:jc w:val="both"/>
        <w:rPr>
          <w:rFonts w:ascii="Times New Roman" w:hAnsi="Times New Roman" w:cs="Times New Roman"/>
          <w:i/>
          <w:sz w:val="24"/>
          <w:szCs w:val="24"/>
        </w:rPr>
      </w:pPr>
      <w:r w:rsidRPr="004E573D">
        <w:rPr>
          <w:rFonts w:ascii="Times New Roman" w:hAnsi="Times New Roman" w:cs="Times New Roman"/>
          <w:i/>
          <w:sz w:val="24"/>
          <w:szCs w:val="24"/>
        </w:rPr>
        <w:t>ИНН 7730170167, КПП 773001001</w:t>
      </w:r>
    </w:p>
    <w:p w:rsidR="004E573D" w:rsidRPr="004E573D" w:rsidRDefault="004E573D" w:rsidP="004E573D">
      <w:pPr>
        <w:spacing w:after="0" w:line="240" w:lineRule="auto"/>
        <w:ind w:firstLine="567"/>
        <w:jc w:val="both"/>
        <w:rPr>
          <w:rFonts w:ascii="Times New Roman" w:hAnsi="Times New Roman" w:cs="Times New Roman"/>
          <w:i/>
          <w:sz w:val="24"/>
          <w:szCs w:val="24"/>
        </w:rPr>
      </w:pPr>
      <w:r w:rsidRPr="004E573D">
        <w:rPr>
          <w:rFonts w:ascii="Times New Roman" w:hAnsi="Times New Roman" w:cs="Times New Roman"/>
          <w:i/>
          <w:sz w:val="24"/>
          <w:szCs w:val="24"/>
        </w:rPr>
        <w:t xml:space="preserve">Банковские реквизиты: Р/с 40702810200250010377 </w:t>
      </w:r>
    </w:p>
    <w:p w:rsidR="004E573D" w:rsidRPr="004E573D" w:rsidRDefault="004E573D" w:rsidP="004E573D">
      <w:pPr>
        <w:spacing w:after="0" w:line="240" w:lineRule="auto"/>
        <w:ind w:firstLine="567"/>
        <w:jc w:val="both"/>
        <w:rPr>
          <w:rFonts w:ascii="Times New Roman" w:hAnsi="Times New Roman" w:cs="Times New Roman"/>
          <w:i/>
          <w:sz w:val="24"/>
          <w:szCs w:val="24"/>
        </w:rPr>
      </w:pPr>
      <w:r w:rsidRPr="004E573D">
        <w:rPr>
          <w:rFonts w:ascii="Times New Roman" w:hAnsi="Times New Roman" w:cs="Times New Roman"/>
          <w:i/>
          <w:sz w:val="24"/>
          <w:szCs w:val="24"/>
        </w:rPr>
        <w:lastRenderedPageBreak/>
        <w:t xml:space="preserve">в АО АКБ «НОВИКОМБАНК» г.Москва </w:t>
      </w:r>
    </w:p>
    <w:p w:rsidR="000F3158" w:rsidRPr="00035DB5" w:rsidRDefault="004E573D" w:rsidP="004E573D">
      <w:pPr>
        <w:spacing w:after="0" w:line="240" w:lineRule="auto"/>
        <w:ind w:firstLine="567"/>
        <w:jc w:val="both"/>
        <w:rPr>
          <w:rFonts w:ascii="Times New Roman" w:hAnsi="Times New Roman" w:cs="Times New Roman"/>
          <w:i/>
          <w:sz w:val="24"/>
          <w:szCs w:val="24"/>
        </w:rPr>
      </w:pPr>
      <w:r w:rsidRPr="004E573D">
        <w:rPr>
          <w:rFonts w:ascii="Times New Roman" w:hAnsi="Times New Roman" w:cs="Times New Roman"/>
          <w:i/>
          <w:sz w:val="24"/>
          <w:szCs w:val="24"/>
        </w:rPr>
        <w:t>к/сч № 30101810245250000162 БИК 044525162</w:t>
      </w:r>
      <w:r>
        <w:rPr>
          <w:rFonts w:ascii="Times New Roman" w:hAnsi="Times New Roman" w:cs="Times New Roman"/>
          <w:i/>
          <w:sz w:val="24"/>
          <w:szCs w:val="24"/>
        </w:rPr>
        <w:t xml:space="preserve"> </w:t>
      </w:r>
    </w:p>
    <w:p w:rsidR="00D1689D" w:rsidRPr="00035DB5" w:rsidRDefault="000F315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i/>
          <w:sz w:val="24"/>
          <w:szCs w:val="24"/>
        </w:rPr>
        <w:t>Назначение платежа: «Задаток для участия в аукционе на право заключения договора аренды на объект по адресу: _____, площадью ___ кв. м,»</w:t>
      </w:r>
      <w:r w:rsidRPr="00035DB5">
        <w:rPr>
          <w:rFonts w:ascii="Times New Roman" w:hAnsi="Times New Roman" w:cs="Times New Roman"/>
          <w:sz w:val="24"/>
          <w:szCs w:val="24"/>
        </w:rPr>
        <w:t>, НДС не облагается</w:t>
      </w:r>
    </w:p>
    <w:p w:rsidR="000F3158" w:rsidRPr="00035DB5" w:rsidRDefault="000F3158" w:rsidP="00FA4651">
      <w:pPr>
        <w:tabs>
          <w:tab w:val="left" w:pos="567"/>
          <w:tab w:val="left" w:pos="993"/>
        </w:tabs>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должен поступить на счет Организатора Торгов до даты начала рассмотрения заявок на участие в аукционе, а именно </w:t>
      </w:r>
      <w:r w:rsidRPr="00594239">
        <w:rPr>
          <w:rFonts w:ascii="Times New Roman" w:hAnsi="Times New Roman" w:cs="Times New Roman"/>
          <w:sz w:val="24"/>
          <w:szCs w:val="24"/>
        </w:rPr>
        <w:t xml:space="preserve">до </w:t>
      </w:r>
      <w:r w:rsidRPr="00594239">
        <w:rPr>
          <w:rFonts w:ascii="Times New Roman" w:hAnsi="Times New Roman" w:cs="Times New Roman"/>
          <w:b/>
          <w:sz w:val="24"/>
          <w:szCs w:val="24"/>
        </w:rPr>
        <w:t>«</w:t>
      </w:r>
      <w:r w:rsidR="00594239" w:rsidRPr="00594239">
        <w:rPr>
          <w:rFonts w:ascii="Times New Roman" w:hAnsi="Times New Roman" w:cs="Times New Roman"/>
          <w:b/>
          <w:sz w:val="24"/>
          <w:szCs w:val="24"/>
        </w:rPr>
        <w:t>10</w:t>
      </w:r>
      <w:r w:rsidR="003D1079" w:rsidRPr="00594239">
        <w:rPr>
          <w:rFonts w:ascii="Times New Roman" w:hAnsi="Times New Roman" w:cs="Times New Roman"/>
          <w:b/>
          <w:sz w:val="24"/>
          <w:szCs w:val="24"/>
        </w:rPr>
        <w:t xml:space="preserve">» </w:t>
      </w:r>
      <w:r w:rsidR="004E573D" w:rsidRPr="00594239">
        <w:rPr>
          <w:rFonts w:ascii="Times New Roman" w:hAnsi="Times New Roman" w:cs="Times New Roman"/>
          <w:b/>
          <w:sz w:val="24"/>
          <w:szCs w:val="24"/>
        </w:rPr>
        <w:t xml:space="preserve">января </w:t>
      </w:r>
      <w:r w:rsidRPr="00594239">
        <w:rPr>
          <w:rFonts w:ascii="Times New Roman" w:hAnsi="Times New Roman" w:cs="Times New Roman"/>
          <w:b/>
          <w:sz w:val="24"/>
          <w:szCs w:val="24"/>
        </w:rPr>
        <w:t>20</w:t>
      </w:r>
      <w:r w:rsidR="004E573D" w:rsidRPr="00594239">
        <w:rPr>
          <w:rFonts w:ascii="Times New Roman" w:hAnsi="Times New Roman" w:cs="Times New Roman"/>
          <w:b/>
          <w:sz w:val="24"/>
          <w:szCs w:val="24"/>
        </w:rPr>
        <w:t>20</w:t>
      </w:r>
      <w:r w:rsidRPr="00594239">
        <w:rPr>
          <w:rFonts w:ascii="Times New Roman" w:hAnsi="Times New Roman" w:cs="Times New Roman"/>
          <w:b/>
          <w:sz w:val="24"/>
          <w:szCs w:val="24"/>
        </w:rPr>
        <w:t>г.</w:t>
      </w:r>
    </w:p>
    <w:p w:rsidR="00D1689D" w:rsidRPr="00035DB5" w:rsidRDefault="0089424C"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1.1.9.1.</w:t>
      </w:r>
      <w:r w:rsidR="00D1689D" w:rsidRPr="00035DB5">
        <w:rPr>
          <w:rFonts w:ascii="Times New Roman" w:hAnsi="Times New Roman" w:cs="Times New Roman"/>
          <w:b/>
          <w:i/>
          <w:sz w:val="24"/>
          <w:szCs w:val="24"/>
        </w:rPr>
        <w:t>Сроки возврата задатка.</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возвращается путем перечисления суммы внесенного задатка на счет </w:t>
      </w:r>
      <w:r w:rsidR="00572ED6" w:rsidRPr="00035DB5">
        <w:rPr>
          <w:rFonts w:ascii="Times New Roman" w:hAnsi="Times New Roman" w:cs="Times New Roman"/>
          <w:sz w:val="24"/>
          <w:szCs w:val="24"/>
        </w:rPr>
        <w:t>Претендента</w:t>
      </w:r>
      <w:r w:rsidRPr="00035DB5">
        <w:rPr>
          <w:rFonts w:ascii="Times New Roman" w:hAnsi="Times New Roman" w:cs="Times New Roman"/>
          <w:sz w:val="24"/>
          <w:szCs w:val="24"/>
        </w:rPr>
        <w:t>, указанного в заявке на участие в аукционе, или в уведомлении об отзыве заявки на участие в аукционе.</w:t>
      </w:r>
    </w:p>
    <w:p w:rsidR="00D1689D" w:rsidRPr="00B7076E" w:rsidRDefault="00572ED6"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Претендент</w:t>
      </w:r>
      <w:r w:rsidR="00D1689D" w:rsidRPr="00B7076E">
        <w:rPr>
          <w:rFonts w:ascii="Times New Roman" w:hAnsi="Times New Roman" w:cs="Times New Roman"/>
          <w:sz w:val="24"/>
          <w:szCs w:val="24"/>
        </w:rPr>
        <w:t xml:space="preserve"> несет ответственность за правильность указания своих банковских реквизитов. </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Организатором </w:t>
      </w:r>
      <w:r w:rsidR="0089424C" w:rsidRPr="00B7076E">
        <w:rPr>
          <w:rFonts w:ascii="Times New Roman" w:hAnsi="Times New Roman" w:cs="Times New Roman"/>
          <w:sz w:val="24"/>
          <w:szCs w:val="24"/>
        </w:rPr>
        <w:t>Торгов</w:t>
      </w:r>
      <w:r w:rsidRPr="00B7076E">
        <w:rPr>
          <w:rFonts w:ascii="Times New Roman" w:hAnsi="Times New Roman" w:cs="Times New Roman"/>
          <w:sz w:val="24"/>
          <w:szCs w:val="24"/>
        </w:rPr>
        <w:t xml:space="preserve"> задаток будет возвращен </w:t>
      </w:r>
      <w:r w:rsidR="00572ED6" w:rsidRPr="00B7076E">
        <w:rPr>
          <w:rFonts w:ascii="Times New Roman" w:hAnsi="Times New Roman" w:cs="Times New Roman"/>
          <w:sz w:val="24"/>
          <w:szCs w:val="24"/>
        </w:rPr>
        <w:t>Претенденту</w:t>
      </w:r>
      <w:r w:rsidRPr="00B7076E">
        <w:rPr>
          <w:rFonts w:ascii="Times New Roman" w:hAnsi="Times New Roman" w:cs="Times New Roman"/>
          <w:sz w:val="24"/>
          <w:szCs w:val="24"/>
        </w:rPr>
        <w:t>:</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 рабочих дней с даты поступления организатору аукциона уведомления об отзыве заявки на участие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 (пяти)</w:t>
      </w:r>
      <w:r w:rsidR="00892BA3">
        <w:rPr>
          <w:rFonts w:ascii="Times New Roman" w:hAnsi="Times New Roman" w:cs="Times New Roman"/>
          <w:sz w:val="24"/>
          <w:szCs w:val="24"/>
        </w:rPr>
        <w:t xml:space="preserve"> </w:t>
      </w:r>
      <w:r w:rsidRPr="00B7076E">
        <w:rPr>
          <w:rFonts w:ascii="Times New Roman" w:hAnsi="Times New Roman" w:cs="Times New Roman"/>
          <w:sz w:val="24"/>
          <w:szCs w:val="24"/>
        </w:rPr>
        <w:t xml:space="preserve">рабочих дней с даты подписания протокола рассмотрения заявок,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не допущен к участию в аукционе.</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w:t>
      </w:r>
      <w:r w:rsidR="00892BA3">
        <w:rPr>
          <w:rFonts w:ascii="Times New Roman" w:hAnsi="Times New Roman" w:cs="Times New Roman"/>
          <w:sz w:val="24"/>
          <w:szCs w:val="24"/>
        </w:rPr>
        <w:t xml:space="preserve"> </w:t>
      </w:r>
      <w:r w:rsidRPr="00B7076E">
        <w:rPr>
          <w:rFonts w:ascii="Times New Roman" w:hAnsi="Times New Roman" w:cs="Times New Roman"/>
          <w:sz w:val="24"/>
          <w:szCs w:val="24"/>
        </w:rPr>
        <w:t xml:space="preserve">рабочих дней с даты подписания протокола аукциона в случае, если </w:t>
      </w:r>
      <w:r w:rsidR="00572ED6" w:rsidRPr="00B7076E">
        <w:rPr>
          <w:rFonts w:ascii="Times New Roman" w:hAnsi="Times New Roman" w:cs="Times New Roman"/>
          <w:sz w:val="24"/>
          <w:szCs w:val="24"/>
        </w:rPr>
        <w:t xml:space="preserve">претендент </w:t>
      </w:r>
      <w:r w:rsidRPr="00B7076E">
        <w:rPr>
          <w:rFonts w:ascii="Times New Roman" w:hAnsi="Times New Roman" w:cs="Times New Roman"/>
          <w:sz w:val="24"/>
          <w:szCs w:val="24"/>
        </w:rPr>
        <w:t>участвовал в аукционе и не признан победителем аукциона, за исключением участника аукциона, который сделал предпоследнее предложение о цене договора;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w:t>
      </w:r>
      <w:r w:rsidR="00892BA3">
        <w:rPr>
          <w:rFonts w:ascii="Times New Roman" w:hAnsi="Times New Roman" w:cs="Times New Roman"/>
          <w:sz w:val="24"/>
          <w:szCs w:val="24"/>
        </w:rPr>
        <w:t xml:space="preserve"> </w:t>
      </w:r>
      <w:r w:rsidRPr="00B7076E">
        <w:rPr>
          <w:rFonts w:ascii="Times New Roman" w:hAnsi="Times New Roman" w:cs="Times New Roman"/>
          <w:sz w:val="24"/>
          <w:szCs w:val="24"/>
        </w:rPr>
        <w:t>(пяти)</w:t>
      </w:r>
      <w:r w:rsidR="00892BA3">
        <w:rPr>
          <w:rFonts w:ascii="Times New Roman" w:hAnsi="Times New Roman" w:cs="Times New Roman"/>
          <w:sz w:val="24"/>
          <w:szCs w:val="24"/>
        </w:rPr>
        <w:t xml:space="preserve"> </w:t>
      </w:r>
      <w:r w:rsidRPr="00B7076E">
        <w:rPr>
          <w:rFonts w:ascii="Times New Roman" w:hAnsi="Times New Roman" w:cs="Times New Roman"/>
          <w:sz w:val="24"/>
          <w:szCs w:val="24"/>
        </w:rPr>
        <w:t xml:space="preserve">рабочих дней с даты подписания протокола аукциона в случае,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допущенный к участию в аукционе,  не участвовал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w:t>
      </w:r>
      <w:r w:rsidR="00892BA3">
        <w:rPr>
          <w:rFonts w:ascii="Times New Roman" w:hAnsi="Times New Roman" w:cs="Times New Roman"/>
          <w:sz w:val="24"/>
          <w:szCs w:val="24"/>
        </w:rPr>
        <w:t xml:space="preserve"> </w:t>
      </w:r>
      <w:r w:rsidRPr="00B7076E">
        <w:rPr>
          <w:rFonts w:ascii="Times New Roman" w:hAnsi="Times New Roman" w:cs="Times New Roman"/>
          <w:sz w:val="24"/>
          <w:szCs w:val="24"/>
        </w:rPr>
        <w:t>(пяти) рабочих дней с даты принятия решения об отказе от проведения аукциона;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w:t>
      </w:r>
      <w:r w:rsidR="00892BA3">
        <w:rPr>
          <w:rFonts w:ascii="Times New Roman" w:hAnsi="Times New Roman" w:cs="Times New Roman"/>
          <w:sz w:val="24"/>
          <w:szCs w:val="24"/>
        </w:rPr>
        <w:t xml:space="preserve"> </w:t>
      </w:r>
      <w:r w:rsidRPr="00B7076E">
        <w:rPr>
          <w:rFonts w:ascii="Times New Roman" w:hAnsi="Times New Roman" w:cs="Times New Roman"/>
          <w:sz w:val="24"/>
          <w:szCs w:val="24"/>
        </w:rPr>
        <w:t>(пяти) рабочих дней с даты подписания протокола рассмотрения заявок на участие в аукционе, заявка на участие в аукционе которых получена после окончания срока приема заявок, т.е. после «</w:t>
      </w:r>
      <w:r w:rsidR="00945269">
        <w:rPr>
          <w:rFonts w:ascii="Times New Roman" w:hAnsi="Times New Roman" w:cs="Times New Roman"/>
          <w:sz w:val="24"/>
          <w:szCs w:val="24"/>
        </w:rPr>
        <w:t>10</w:t>
      </w:r>
      <w:r w:rsidRPr="00B7076E">
        <w:rPr>
          <w:rFonts w:ascii="Times New Roman" w:hAnsi="Times New Roman" w:cs="Times New Roman"/>
          <w:sz w:val="24"/>
          <w:szCs w:val="24"/>
        </w:rPr>
        <w:t>» час.</w:t>
      </w:r>
      <w:r w:rsidR="00594239">
        <w:rPr>
          <w:rFonts w:ascii="Times New Roman" w:hAnsi="Times New Roman" w:cs="Times New Roman"/>
          <w:sz w:val="24"/>
          <w:szCs w:val="24"/>
        </w:rPr>
        <w:t>3</w:t>
      </w:r>
      <w:r w:rsidRPr="00B7076E">
        <w:rPr>
          <w:rFonts w:ascii="Times New Roman" w:hAnsi="Times New Roman" w:cs="Times New Roman"/>
          <w:sz w:val="24"/>
          <w:szCs w:val="24"/>
        </w:rPr>
        <w:t>0 мин. «</w:t>
      </w:r>
      <w:r w:rsidR="00594239">
        <w:rPr>
          <w:rFonts w:ascii="Times New Roman" w:hAnsi="Times New Roman" w:cs="Times New Roman"/>
          <w:sz w:val="24"/>
          <w:szCs w:val="24"/>
        </w:rPr>
        <w:t>10</w:t>
      </w:r>
      <w:r w:rsidRPr="00B7076E">
        <w:rPr>
          <w:rFonts w:ascii="Times New Roman" w:hAnsi="Times New Roman" w:cs="Times New Roman"/>
          <w:sz w:val="24"/>
          <w:szCs w:val="24"/>
        </w:rPr>
        <w:t>»</w:t>
      </w:r>
      <w:r w:rsidR="00594239">
        <w:rPr>
          <w:rFonts w:ascii="Times New Roman" w:hAnsi="Times New Roman" w:cs="Times New Roman"/>
          <w:sz w:val="24"/>
          <w:szCs w:val="24"/>
        </w:rPr>
        <w:t>января</w:t>
      </w:r>
      <w:r w:rsidR="008919BB">
        <w:rPr>
          <w:rFonts w:ascii="Times New Roman" w:hAnsi="Times New Roman" w:cs="Times New Roman"/>
          <w:sz w:val="24"/>
          <w:szCs w:val="24"/>
        </w:rPr>
        <w:t xml:space="preserve"> </w:t>
      </w:r>
      <w:r w:rsidRPr="00B7076E">
        <w:rPr>
          <w:rFonts w:ascii="Times New Roman" w:hAnsi="Times New Roman" w:cs="Times New Roman"/>
          <w:sz w:val="24"/>
          <w:szCs w:val="24"/>
        </w:rPr>
        <w:t xml:space="preserve"> 20</w:t>
      </w:r>
      <w:r w:rsidR="00594239">
        <w:rPr>
          <w:rFonts w:ascii="Times New Roman" w:hAnsi="Times New Roman" w:cs="Times New Roman"/>
          <w:sz w:val="24"/>
          <w:szCs w:val="24"/>
        </w:rPr>
        <w:t>20</w:t>
      </w:r>
      <w:r w:rsidRPr="00B7076E">
        <w:rPr>
          <w:rFonts w:ascii="Times New Roman" w:hAnsi="Times New Roman" w:cs="Times New Roman"/>
          <w:sz w:val="24"/>
          <w:szCs w:val="24"/>
        </w:rPr>
        <w:t xml:space="preserve">г.  </w:t>
      </w:r>
    </w:p>
    <w:p w:rsidR="00D1689D" w:rsidRPr="00B7076E" w:rsidRDefault="00D1689D" w:rsidP="00FA4651">
      <w:pPr>
        <w:spacing w:after="0" w:line="240" w:lineRule="auto"/>
        <w:ind w:firstLine="567"/>
        <w:jc w:val="both"/>
        <w:rPr>
          <w:rFonts w:ascii="Times New Roman" w:hAnsi="Times New Roman" w:cs="Times New Roman"/>
          <w:sz w:val="24"/>
          <w:szCs w:val="24"/>
        </w:rPr>
      </w:pPr>
    </w:p>
    <w:p w:rsidR="00D1689D" w:rsidRPr="0089424C" w:rsidRDefault="0089424C" w:rsidP="00FA4651">
      <w:pPr>
        <w:spacing w:after="0" w:line="240" w:lineRule="auto"/>
        <w:ind w:firstLine="567"/>
        <w:jc w:val="both"/>
        <w:rPr>
          <w:rFonts w:ascii="Times New Roman" w:hAnsi="Times New Roman" w:cs="Times New Roman"/>
          <w:b/>
          <w:i/>
          <w:sz w:val="24"/>
          <w:szCs w:val="24"/>
        </w:rPr>
      </w:pPr>
      <w:r w:rsidRPr="0089424C">
        <w:rPr>
          <w:rFonts w:ascii="Times New Roman" w:hAnsi="Times New Roman" w:cs="Times New Roman"/>
          <w:b/>
          <w:i/>
          <w:sz w:val="24"/>
          <w:szCs w:val="24"/>
        </w:rPr>
        <w:t>1.1.9.2.</w:t>
      </w:r>
      <w:r w:rsidR="00D1689D" w:rsidRPr="0089424C">
        <w:rPr>
          <w:rFonts w:ascii="Times New Roman" w:hAnsi="Times New Roman" w:cs="Times New Roman"/>
          <w:b/>
          <w:i/>
          <w:sz w:val="24"/>
          <w:szCs w:val="24"/>
        </w:rPr>
        <w:t>Случаи не возврата задатка.</w:t>
      </w:r>
    </w:p>
    <w:p w:rsidR="00D1689D" w:rsidRP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Внесенный задаток не возвращается участнику аукциона, признанному победителем аукциона, в случае уклонения им от заключения договора аренды </w:t>
      </w:r>
      <w:r w:rsidR="00F755D6">
        <w:rPr>
          <w:rFonts w:ascii="Times New Roman" w:hAnsi="Times New Roman" w:cs="Times New Roman"/>
          <w:sz w:val="24"/>
          <w:szCs w:val="24"/>
        </w:rPr>
        <w:t>объектов недвижимого имущества</w:t>
      </w:r>
      <w:r w:rsidRPr="00D1689D">
        <w:rPr>
          <w:rFonts w:ascii="Times New Roman" w:hAnsi="Times New Roman" w:cs="Times New Roman"/>
          <w:sz w:val="24"/>
          <w:szCs w:val="24"/>
        </w:rPr>
        <w:t>;</w:t>
      </w:r>
    </w:p>
    <w:p w:rsid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Внесенный задаток не возвращается участнику аукциона,  сделавшему предпоследнее предложение о цене договора, в случае уклонения им от заключения </w:t>
      </w:r>
      <w:r w:rsidR="00F755D6" w:rsidRPr="00F755D6">
        <w:rPr>
          <w:rFonts w:ascii="Times New Roman" w:hAnsi="Times New Roman" w:cs="Times New Roman"/>
          <w:sz w:val="24"/>
          <w:szCs w:val="24"/>
        </w:rPr>
        <w:t>договора аренды объектов недвижимого имущества</w:t>
      </w:r>
      <w:r w:rsidR="003A71BE">
        <w:rPr>
          <w:rFonts w:ascii="Times New Roman" w:hAnsi="Times New Roman" w:cs="Times New Roman"/>
          <w:sz w:val="24"/>
          <w:szCs w:val="24"/>
        </w:rPr>
        <w:t>;</w:t>
      </w:r>
    </w:p>
    <w:p w:rsidR="003A71BE" w:rsidRDefault="003A71BE" w:rsidP="00F755D6">
      <w:pPr>
        <w:spacing w:line="240" w:lineRule="auto"/>
        <w:ind w:firstLine="567"/>
        <w:jc w:val="both"/>
        <w:rPr>
          <w:sz w:val="24"/>
          <w:szCs w:val="24"/>
        </w:rPr>
      </w:pPr>
    </w:p>
    <w:p w:rsidR="00D1689D" w:rsidRDefault="003A71BE" w:rsidP="00F755D6">
      <w:pPr>
        <w:spacing w:line="240" w:lineRule="auto"/>
        <w:ind w:firstLine="567"/>
        <w:jc w:val="both"/>
        <w:rPr>
          <w:rFonts w:ascii="Times New Roman" w:hAnsi="Times New Roman" w:cs="Times New Roman"/>
          <w:b/>
          <w:i/>
          <w:sz w:val="24"/>
          <w:szCs w:val="24"/>
        </w:rPr>
      </w:pPr>
      <w:r w:rsidRPr="003A71BE">
        <w:rPr>
          <w:rFonts w:ascii="Times New Roman" w:hAnsi="Times New Roman" w:cs="Times New Roman"/>
          <w:b/>
          <w:i/>
          <w:sz w:val="24"/>
          <w:szCs w:val="24"/>
        </w:rPr>
        <w:t xml:space="preserve">1.1.9.3. </w:t>
      </w:r>
      <w:r w:rsidR="00D1689D" w:rsidRPr="003A71BE">
        <w:rPr>
          <w:rFonts w:ascii="Times New Roman" w:hAnsi="Times New Roman" w:cs="Times New Roman"/>
          <w:b/>
          <w:i/>
          <w:sz w:val="24"/>
          <w:szCs w:val="24"/>
        </w:rPr>
        <w:tab/>
      </w:r>
      <w:r w:rsidRPr="003A71BE">
        <w:rPr>
          <w:rFonts w:ascii="Times New Roman" w:hAnsi="Times New Roman" w:cs="Times New Roman"/>
          <w:b/>
          <w:i/>
          <w:sz w:val="24"/>
          <w:szCs w:val="24"/>
        </w:rPr>
        <w:t>Возврат задатка победителям аукциона</w:t>
      </w:r>
      <w:r w:rsidR="00945269">
        <w:rPr>
          <w:rFonts w:ascii="Times New Roman" w:hAnsi="Times New Roman" w:cs="Times New Roman"/>
          <w:b/>
          <w:i/>
          <w:sz w:val="24"/>
          <w:szCs w:val="24"/>
        </w:rPr>
        <w:t xml:space="preserve"> </w:t>
      </w:r>
    </w:p>
    <w:p w:rsidR="00945269" w:rsidRDefault="003A71BE" w:rsidP="00F755D6">
      <w:pPr>
        <w:spacing w:line="240" w:lineRule="auto"/>
        <w:ind w:firstLine="567"/>
        <w:jc w:val="both"/>
        <w:rPr>
          <w:rFonts w:ascii="Times New Roman" w:hAnsi="Times New Roman" w:cs="Times New Roman"/>
          <w:sz w:val="24"/>
          <w:szCs w:val="24"/>
        </w:rPr>
      </w:pPr>
      <w:r w:rsidRPr="003A71BE">
        <w:rPr>
          <w:rFonts w:ascii="Times New Roman" w:hAnsi="Times New Roman" w:cs="Times New Roman"/>
          <w:sz w:val="24"/>
          <w:szCs w:val="24"/>
        </w:rPr>
        <w:t xml:space="preserve">При заключении договора с лицом, выигравшим торги, </w:t>
      </w:r>
      <w:r w:rsidR="00945269">
        <w:rPr>
          <w:rFonts w:ascii="Times New Roman" w:hAnsi="Times New Roman" w:cs="Times New Roman"/>
          <w:sz w:val="24"/>
          <w:szCs w:val="24"/>
        </w:rPr>
        <w:t xml:space="preserve">а также </w:t>
      </w:r>
      <w:r w:rsidR="00003A3B">
        <w:rPr>
          <w:rFonts w:ascii="Times New Roman" w:hAnsi="Times New Roman" w:cs="Times New Roman"/>
          <w:sz w:val="24"/>
          <w:szCs w:val="24"/>
        </w:rPr>
        <w:t xml:space="preserve">в случае </w:t>
      </w:r>
      <w:r w:rsidR="00945269">
        <w:rPr>
          <w:rFonts w:ascii="Times New Roman" w:hAnsi="Times New Roman" w:cs="Times New Roman"/>
          <w:sz w:val="24"/>
          <w:szCs w:val="24"/>
        </w:rPr>
        <w:t>заключени</w:t>
      </w:r>
      <w:r w:rsidR="00003A3B">
        <w:rPr>
          <w:rFonts w:ascii="Times New Roman" w:hAnsi="Times New Roman" w:cs="Times New Roman"/>
          <w:sz w:val="24"/>
          <w:szCs w:val="24"/>
        </w:rPr>
        <w:t>я</w:t>
      </w:r>
      <w:r w:rsidR="00945269">
        <w:rPr>
          <w:rFonts w:ascii="Times New Roman" w:hAnsi="Times New Roman" w:cs="Times New Roman"/>
          <w:sz w:val="24"/>
          <w:szCs w:val="24"/>
        </w:rPr>
        <w:t xml:space="preserve"> договора с участником аукциона,</w:t>
      </w:r>
      <w:r w:rsidR="00945269" w:rsidRPr="00945269">
        <w:t xml:space="preserve"> </w:t>
      </w:r>
      <w:r w:rsidR="00945269" w:rsidRPr="00945269">
        <w:rPr>
          <w:rFonts w:ascii="Times New Roman" w:hAnsi="Times New Roman" w:cs="Times New Roman"/>
          <w:sz w:val="24"/>
          <w:szCs w:val="24"/>
        </w:rPr>
        <w:t>сделавшему предпоследнее предложение о цене договора</w:t>
      </w:r>
      <w:r w:rsidR="00D73A83">
        <w:rPr>
          <w:rFonts w:ascii="Times New Roman" w:hAnsi="Times New Roman" w:cs="Times New Roman"/>
          <w:sz w:val="24"/>
          <w:szCs w:val="24"/>
        </w:rPr>
        <w:t>,</w:t>
      </w:r>
      <w:r w:rsidR="00945269">
        <w:rPr>
          <w:rFonts w:ascii="Times New Roman" w:hAnsi="Times New Roman" w:cs="Times New Roman"/>
          <w:sz w:val="24"/>
          <w:szCs w:val="24"/>
        </w:rPr>
        <w:t xml:space="preserve"> </w:t>
      </w:r>
      <w:r w:rsidRPr="003A71BE">
        <w:rPr>
          <w:rFonts w:ascii="Times New Roman" w:hAnsi="Times New Roman" w:cs="Times New Roman"/>
          <w:sz w:val="24"/>
          <w:szCs w:val="24"/>
        </w:rPr>
        <w:t>сумма внесенного им</w:t>
      </w:r>
      <w:r w:rsidR="00003A3B">
        <w:rPr>
          <w:rFonts w:ascii="Times New Roman" w:hAnsi="Times New Roman" w:cs="Times New Roman"/>
          <w:sz w:val="24"/>
          <w:szCs w:val="24"/>
        </w:rPr>
        <w:t>и</w:t>
      </w:r>
      <w:r w:rsidRPr="003A71BE">
        <w:rPr>
          <w:rFonts w:ascii="Times New Roman" w:hAnsi="Times New Roman" w:cs="Times New Roman"/>
          <w:sz w:val="24"/>
          <w:szCs w:val="24"/>
        </w:rPr>
        <w:t xml:space="preserve"> задатка </w:t>
      </w:r>
      <w:r>
        <w:rPr>
          <w:rFonts w:ascii="Times New Roman" w:hAnsi="Times New Roman" w:cs="Times New Roman"/>
          <w:sz w:val="24"/>
          <w:szCs w:val="24"/>
        </w:rPr>
        <w:t xml:space="preserve">не возвращается, а </w:t>
      </w:r>
      <w:r w:rsidRPr="003A71BE">
        <w:rPr>
          <w:rFonts w:ascii="Times New Roman" w:hAnsi="Times New Roman" w:cs="Times New Roman"/>
          <w:sz w:val="24"/>
          <w:szCs w:val="24"/>
        </w:rPr>
        <w:t xml:space="preserve">засчитывается </w:t>
      </w:r>
      <w:r w:rsidR="00945269">
        <w:rPr>
          <w:rFonts w:ascii="Times New Roman" w:hAnsi="Times New Roman" w:cs="Times New Roman"/>
          <w:sz w:val="24"/>
          <w:szCs w:val="24"/>
        </w:rPr>
        <w:t xml:space="preserve">как </w:t>
      </w:r>
      <w:r>
        <w:rPr>
          <w:rFonts w:ascii="Times New Roman" w:hAnsi="Times New Roman" w:cs="Times New Roman"/>
          <w:sz w:val="24"/>
          <w:szCs w:val="24"/>
        </w:rPr>
        <w:t>гарантийн</w:t>
      </w:r>
      <w:r w:rsidR="00945269">
        <w:rPr>
          <w:rFonts w:ascii="Times New Roman" w:hAnsi="Times New Roman" w:cs="Times New Roman"/>
          <w:sz w:val="24"/>
          <w:szCs w:val="24"/>
        </w:rPr>
        <w:t>ый</w:t>
      </w:r>
      <w:r>
        <w:rPr>
          <w:rFonts w:ascii="Times New Roman" w:hAnsi="Times New Roman" w:cs="Times New Roman"/>
          <w:sz w:val="24"/>
          <w:szCs w:val="24"/>
        </w:rPr>
        <w:t xml:space="preserve"> взнос </w:t>
      </w:r>
      <w:r w:rsidRPr="003A71BE">
        <w:rPr>
          <w:rFonts w:ascii="Times New Roman" w:hAnsi="Times New Roman" w:cs="Times New Roman"/>
          <w:sz w:val="24"/>
          <w:szCs w:val="24"/>
        </w:rPr>
        <w:t xml:space="preserve">в соответствии с пунктом </w:t>
      </w:r>
      <w:r w:rsidR="00945269">
        <w:rPr>
          <w:rFonts w:ascii="Times New Roman" w:hAnsi="Times New Roman" w:cs="Times New Roman"/>
          <w:sz w:val="24"/>
          <w:szCs w:val="24"/>
        </w:rPr>
        <w:t>3.</w:t>
      </w:r>
      <w:r w:rsidR="00FA26DD">
        <w:rPr>
          <w:rFonts w:ascii="Times New Roman" w:hAnsi="Times New Roman" w:cs="Times New Roman"/>
          <w:sz w:val="24"/>
          <w:szCs w:val="24"/>
        </w:rPr>
        <w:t>7</w:t>
      </w:r>
      <w:r w:rsidR="00945269">
        <w:rPr>
          <w:rFonts w:ascii="Times New Roman" w:hAnsi="Times New Roman" w:cs="Times New Roman"/>
          <w:sz w:val="24"/>
          <w:szCs w:val="24"/>
        </w:rPr>
        <w:t xml:space="preserve">. Проекта Договора и </w:t>
      </w:r>
      <w:r w:rsidRPr="003A71BE">
        <w:rPr>
          <w:rFonts w:ascii="Times New Roman" w:hAnsi="Times New Roman" w:cs="Times New Roman"/>
          <w:sz w:val="24"/>
          <w:szCs w:val="24"/>
        </w:rPr>
        <w:t xml:space="preserve"> </w:t>
      </w:r>
      <w:r w:rsidR="00945269" w:rsidRPr="00945269">
        <w:rPr>
          <w:rFonts w:ascii="Times New Roman" w:hAnsi="Times New Roman" w:cs="Times New Roman"/>
          <w:sz w:val="24"/>
          <w:szCs w:val="24"/>
        </w:rPr>
        <w:t>в счет исполнения обязательств по заключенному договору  в соответствии с пунктом 5 статьи 448 Гражданского Кодекса РФ</w:t>
      </w:r>
      <w:r w:rsidR="00945269">
        <w:rPr>
          <w:rFonts w:ascii="Times New Roman" w:hAnsi="Times New Roman" w:cs="Times New Roman"/>
          <w:sz w:val="24"/>
          <w:szCs w:val="24"/>
        </w:rPr>
        <w:t>.</w:t>
      </w:r>
    </w:p>
    <w:p w:rsidR="00176956" w:rsidRDefault="00485CC4" w:rsidP="00FA4651">
      <w:pPr>
        <w:pStyle w:val="13"/>
        <w:shd w:val="clear" w:color="auto" w:fill="auto"/>
        <w:spacing w:before="0" w:after="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 xml:space="preserve">1.1.10. </w:t>
      </w:r>
      <w:r w:rsidR="002B3796" w:rsidRPr="008B6082">
        <w:rPr>
          <w:rFonts w:ascii="Times New Roman" w:hAnsi="Times New Roman" w:cs="Times New Roman"/>
          <w:b/>
          <w:i/>
          <w:sz w:val="24"/>
          <w:szCs w:val="24"/>
        </w:rPr>
        <w:t>Срок, в течение которого организатор аукциона вправе отказаться от проведения аукциона</w:t>
      </w:r>
      <w:r w:rsidR="002B3796">
        <w:rPr>
          <w:rFonts w:ascii="Times New Roman" w:hAnsi="Times New Roman" w:cs="Times New Roman"/>
          <w:b/>
          <w:sz w:val="24"/>
          <w:szCs w:val="24"/>
        </w:rPr>
        <w:t>:</w:t>
      </w:r>
    </w:p>
    <w:p w:rsidR="005105B5"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Организатор аукциона вправе отказаться от проведения аукциона не позднее, чем</w:t>
      </w:r>
      <w:r>
        <w:rPr>
          <w:rFonts w:ascii="Times New Roman" w:hAnsi="Times New Roman" w:cs="Times New Roman"/>
          <w:sz w:val="24"/>
          <w:szCs w:val="24"/>
        </w:rPr>
        <w:t xml:space="preserve"> </w:t>
      </w:r>
      <w:r w:rsidRPr="005105B5">
        <w:rPr>
          <w:rFonts w:ascii="Times New Roman" w:hAnsi="Times New Roman" w:cs="Times New Roman"/>
          <w:sz w:val="24"/>
          <w:szCs w:val="24"/>
        </w:rPr>
        <w:t xml:space="preserve">за </w:t>
      </w:r>
      <w:r>
        <w:rPr>
          <w:rFonts w:ascii="Times New Roman" w:hAnsi="Times New Roman" w:cs="Times New Roman"/>
          <w:sz w:val="24"/>
          <w:szCs w:val="24"/>
        </w:rPr>
        <w:t>3</w:t>
      </w:r>
      <w:r w:rsidRPr="005105B5">
        <w:rPr>
          <w:rFonts w:ascii="Times New Roman" w:hAnsi="Times New Roman" w:cs="Times New Roman"/>
          <w:sz w:val="24"/>
          <w:szCs w:val="24"/>
        </w:rPr>
        <w:t xml:space="preserve"> (</w:t>
      </w:r>
      <w:r>
        <w:rPr>
          <w:rFonts w:ascii="Times New Roman" w:hAnsi="Times New Roman" w:cs="Times New Roman"/>
          <w:sz w:val="24"/>
          <w:szCs w:val="24"/>
        </w:rPr>
        <w:t>три</w:t>
      </w:r>
      <w:r w:rsidRPr="005105B5">
        <w:rPr>
          <w:rFonts w:ascii="Times New Roman" w:hAnsi="Times New Roman" w:cs="Times New Roman"/>
          <w:sz w:val="24"/>
          <w:szCs w:val="24"/>
        </w:rPr>
        <w:t>) дн</w:t>
      </w:r>
      <w:r>
        <w:rPr>
          <w:rFonts w:ascii="Times New Roman" w:hAnsi="Times New Roman" w:cs="Times New Roman"/>
          <w:sz w:val="24"/>
          <w:szCs w:val="24"/>
        </w:rPr>
        <w:t>я</w:t>
      </w:r>
      <w:r w:rsidRPr="005105B5">
        <w:rPr>
          <w:rFonts w:ascii="Times New Roman" w:hAnsi="Times New Roman" w:cs="Times New Roman"/>
          <w:sz w:val="24"/>
          <w:szCs w:val="24"/>
        </w:rPr>
        <w:t xml:space="preserve"> до даты окончания срока подачи заявок на участие в аукционе.</w:t>
      </w:r>
    </w:p>
    <w:p w:rsidR="002B3796"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 xml:space="preserve">Извещение об отказе от проведения аукциона размещается на официальной Электронной торговой площадки Государственной корпорации «Ростех» www.etprf.ru в </w:t>
      </w:r>
      <w:r w:rsidRPr="005105B5">
        <w:rPr>
          <w:rFonts w:ascii="Times New Roman" w:hAnsi="Times New Roman" w:cs="Times New Roman"/>
          <w:sz w:val="24"/>
          <w:szCs w:val="24"/>
        </w:rPr>
        <w:lastRenderedPageBreak/>
        <w:t xml:space="preserve">течение одного дня с даты принятия решения об отказе от проведения аукциона. В течение 2 (двух) рабочих дней с даты принятия указанного решения, </w:t>
      </w:r>
      <w:r>
        <w:rPr>
          <w:rFonts w:ascii="Times New Roman" w:hAnsi="Times New Roman" w:cs="Times New Roman"/>
          <w:sz w:val="24"/>
          <w:szCs w:val="24"/>
        </w:rPr>
        <w:t>Специализированная организация</w:t>
      </w:r>
      <w:r w:rsidRPr="005105B5">
        <w:rPr>
          <w:rFonts w:ascii="Times New Roman" w:hAnsi="Times New Roman" w:cs="Times New Roman"/>
          <w:sz w:val="24"/>
          <w:szCs w:val="24"/>
        </w:rPr>
        <w:t xml:space="preserve"> направляет соответствующие уведомления всем </w:t>
      </w:r>
      <w:r w:rsidR="002063DC">
        <w:rPr>
          <w:rFonts w:ascii="Times New Roman" w:hAnsi="Times New Roman" w:cs="Times New Roman"/>
          <w:sz w:val="24"/>
          <w:szCs w:val="24"/>
        </w:rPr>
        <w:t>претендентам</w:t>
      </w:r>
      <w:r w:rsidRPr="005105B5">
        <w:rPr>
          <w:rFonts w:ascii="Times New Roman" w:hAnsi="Times New Roman" w:cs="Times New Roman"/>
          <w:sz w:val="24"/>
          <w:szCs w:val="24"/>
        </w:rPr>
        <w:t xml:space="preserve">. </w:t>
      </w:r>
    </w:p>
    <w:p w:rsidR="005105B5" w:rsidRDefault="005105B5" w:rsidP="00FA4651">
      <w:pPr>
        <w:pStyle w:val="13"/>
        <w:shd w:val="clear" w:color="auto" w:fill="auto"/>
        <w:spacing w:before="0" w:after="0" w:line="240" w:lineRule="auto"/>
        <w:ind w:firstLine="567"/>
        <w:jc w:val="both"/>
        <w:rPr>
          <w:rFonts w:ascii="Times New Roman" w:hAnsi="Times New Roman" w:cs="Times New Roman"/>
          <w:sz w:val="24"/>
          <w:szCs w:val="24"/>
        </w:rPr>
      </w:pPr>
    </w:p>
    <w:p w:rsidR="002B3796" w:rsidRDefault="005105B5" w:rsidP="00FA4651">
      <w:pPr>
        <w:pStyle w:val="13"/>
        <w:shd w:val="clear" w:color="auto" w:fill="auto"/>
        <w:spacing w:before="0" w:after="0" w:line="240" w:lineRule="auto"/>
        <w:ind w:firstLine="567"/>
        <w:jc w:val="both"/>
        <w:rPr>
          <w:rFonts w:ascii="Times New Roman" w:hAnsi="Times New Roman" w:cs="Times New Roman"/>
          <w:i/>
          <w:sz w:val="28"/>
          <w:szCs w:val="28"/>
        </w:rPr>
      </w:pPr>
      <w:r w:rsidRPr="005105B5">
        <w:rPr>
          <w:rFonts w:ascii="Times New Roman" w:hAnsi="Times New Roman" w:cs="Times New Roman"/>
          <w:b/>
          <w:i/>
          <w:sz w:val="24"/>
          <w:szCs w:val="24"/>
        </w:rPr>
        <w:t>1.1.</w:t>
      </w:r>
      <w:r w:rsidRPr="00994BA4">
        <w:rPr>
          <w:rFonts w:ascii="Times New Roman" w:hAnsi="Times New Roman" w:cs="Times New Roman"/>
          <w:b/>
          <w:i/>
          <w:sz w:val="24"/>
          <w:szCs w:val="24"/>
        </w:rPr>
        <w:t xml:space="preserve">11. </w:t>
      </w:r>
      <w:r w:rsidR="00994BA4" w:rsidRPr="00994BA4">
        <w:rPr>
          <w:rFonts w:ascii="Times New Roman" w:hAnsi="Times New Roman" w:cs="Times New Roman"/>
          <w:b/>
          <w:i/>
          <w:sz w:val="24"/>
          <w:szCs w:val="24"/>
        </w:rPr>
        <w:t>М</w:t>
      </w:r>
      <w:r w:rsidR="009973F3" w:rsidRPr="00994BA4">
        <w:rPr>
          <w:rFonts w:ascii="Times New Roman" w:hAnsi="Times New Roman" w:cs="Times New Roman"/>
          <w:b/>
          <w:i/>
          <w:sz w:val="24"/>
          <w:szCs w:val="24"/>
        </w:rPr>
        <w:t>есто, дата</w:t>
      </w:r>
      <w:r w:rsidR="009973F3" w:rsidRPr="008B6082">
        <w:rPr>
          <w:rFonts w:ascii="Times New Roman" w:hAnsi="Times New Roman" w:cs="Times New Roman"/>
          <w:b/>
          <w:i/>
          <w:sz w:val="24"/>
          <w:szCs w:val="24"/>
        </w:rPr>
        <w:t xml:space="preserve"> начала и дата окончания подачи заявок</w:t>
      </w:r>
      <w:r w:rsidR="002B3796" w:rsidRPr="008B6082">
        <w:rPr>
          <w:rFonts w:ascii="Times New Roman" w:hAnsi="Times New Roman" w:cs="Times New Roman"/>
          <w:i/>
          <w:sz w:val="28"/>
          <w:szCs w:val="28"/>
        </w:rPr>
        <w:t>:</w:t>
      </w:r>
    </w:p>
    <w:p w:rsidR="000E430B" w:rsidRPr="00035DB5" w:rsidRDefault="007D34F1" w:rsidP="00FA465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Место подачи заявок на участие в аукционе по адресу: </w:t>
      </w:r>
      <w:r w:rsidR="00342494" w:rsidRPr="00342494">
        <w:rPr>
          <w:rFonts w:ascii="Times New Roman" w:hAnsi="Times New Roman" w:cs="Times New Roman"/>
          <w:sz w:val="24"/>
          <w:szCs w:val="24"/>
        </w:rPr>
        <w:t>115114, г. Москва, ул. Летниковская, д.10 стр.4, Бизнес-Центр  «Святогор», корпус А</w:t>
      </w:r>
      <w:r w:rsidR="000E430B" w:rsidRPr="00035DB5">
        <w:rPr>
          <w:rFonts w:ascii="Times New Roman" w:hAnsi="Times New Roman" w:cs="Times New Roman"/>
          <w:sz w:val="24"/>
          <w:szCs w:val="24"/>
        </w:rPr>
        <w:t>.</w:t>
      </w:r>
      <w:r w:rsidRPr="00035DB5">
        <w:rPr>
          <w:rFonts w:ascii="Times New Roman" w:hAnsi="Times New Roman" w:cs="Times New Roman"/>
          <w:sz w:val="24"/>
          <w:szCs w:val="24"/>
        </w:rPr>
        <w:t xml:space="preserve"> </w:t>
      </w:r>
    </w:p>
    <w:p w:rsidR="000E430B" w:rsidRPr="008919BB" w:rsidRDefault="007D34F1" w:rsidP="00FA4651">
      <w:pPr>
        <w:pStyle w:val="13"/>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начала подачи заявок на участие в </w:t>
      </w:r>
      <w:r w:rsidRPr="00594239">
        <w:rPr>
          <w:rFonts w:ascii="Times New Roman" w:hAnsi="Times New Roman" w:cs="Times New Roman"/>
          <w:sz w:val="24"/>
          <w:szCs w:val="24"/>
        </w:rPr>
        <w:t>аукционе: «</w:t>
      </w:r>
      <w:r w:rsidR="00594239" w:rsidRPr="00594239">
        <w:rPr>
          <w:rFonts w:ascii="Times New Roman" w:hAnsi="Times New Roman" w:cs="Times New Roman"/>
          <w:sz w:val="24"/>
          <w:szCs w:val="24"/>
        </w:rPr>
        <w:t>12</w:t>
      </w:r>
      <w:r w:rsidRPr="00594239">
        <w:rPr>
          <w:rFonts w:ascii="Times New Roman" w:hAnsi="Times New Roman" w:cs="Times New Roman"/>
          <w:sz w:val="24"/>
          <w:szCs w:val="24"/>
        </w:rPr>
        <w:t>»</w:t>
      </w:r>
      <w:r w:rsidR="003043C1">
        <w:rPr>
          <w:rFonts w:ascii="Times New Roman" w:hAnsi="Times New Roman" w:cs="Times New Roman"/>
          <w:sz w:val="24"/>
          <w:szCs w:val="24"/>
        </w:rPr>
        <w:t xml:space="preserve"> </w:t>
      </w:r>
      <w:r w:rsidR="00402CB0" w:rsidRPr="00594239">
        <w:rPr>
          <w:rFonts w:ascii="Times New Roman" w:hAnsi="Times New Roman" w:cs="Times New Roman"/>
          <w:sz w:val="24"/>
          <w:szCs w:val="24"/>
        </w:rPr>
        <w:t>декабря</w:t>
      </w:r>
      <w:r w:rsidR="000E430B" w:rsidRPr="008919BB">
        <w:rPr>
          <w:rFonts w:ascii="Times New Roman" w:hAnsi="Times New Roman" w:cs="Times New Roman"/>
          <w:sz w:val="24"/>
          <w:szCs w:val="24"/>
        </w:rPr>
        <w:t xml:space="preserve"> </w:t>
      </w:r>
      <w:r w:rsidRPr="008919BB">
        <w:rPr>
          <w:rFonts w:ascii="Times New Roman" w:hAnsi="Times New Roman" w:cs="Times New Roman"/>
          <w:sz w:val="24"/>
          <w:szCs w:val="24"/>
        </w:rPr>
        <w:t>201</w:t>
      </w:r>
      <w:r w:rsidR="00342494" w:rsidRPr="008919BB">
        <w:rPr>
          <w:rFonts w:ascii="Times New Roman" w:hAnsi="Times New Roman" w:cs="Times New Roman"/>
          <w:sz w:val="24"/>
          <w:szCs w:val="24"/>
        </w:rPr>
        <w:t>9</w:t>
      </w:r>
      <w:r w:rsidR="000E430B" w:rsidRPr="008919BB">
        <w:rPr>
          <w:rFonts w:ascii="Times New Roman" w:hAnsi="Times New Roman" w:cs="Times New Roman"/>
          <w:sz w:val="24"/>
          <w:szCs w:val="24"/>
        </w:rPr>
        <w:t>г.</w:t>
      </w:r>
    </w:p>
    <w:p w:rsidR="007D34F1" w:rsidRDefault="007D34F1" w:rsidP="00FA4651">
      <w:pPr>
        <w:pStyle w:val="13"/>
        <w:spacing w:before="0" w:after="0" w:line="240" w:lineRule="auto"/>
        <w:ind w:firstLine="567"/>
        <w:jc w:val="both"/>
        <w:rPr>
          <w:rFonts w:ascii="Times New Roman" w:hAnsi="Times New Roman" w:cs="Times New Roman"/>
          <w:sz w:val="24"/>
          <w:szCs w:val="24"/>
        </w:rPr>
      </w:pPr>
      <w:r w:rsidRPr="008919BB">
        <w:rPr>
          <w:rFonts w:ascii="Times New Roman" w:hAnsi="Times New Roman" w:cs="Times New Roman"/>
          <w:sz w:val="24"/>
          <w:szCs w:val="24"/>
        </w:rPr>
        <w:t>Дата и время окончания подачи заявок на участие в аукционе: «</w:t>
      </w:r>
      <w:r w:rsidR="00B37490" w:rsidRPr="008919BB">
        <w:rPr>
          <w:rFonts w:ascii="Times New Roman" w:hAnsi="Times New Roman" w:cs="Times New Roman"/>
          <w:sz w:val="24"/>
          <w:szCs w:val="24"/>
        </w:rPr>
        <w:t>10</w:t>
      </w:r>
      <w:r w:rsidRPr="008919BB">
        <w:rPr>
          <w:rFonts w:ascii="Times New Roman" w:hAnsi="Times New Roman" w:cs="Times New Roman"/>
          <w:sz w:val="24"/>
          <w:szCs w:val="24"/>
        </w:rPr>
        <w:t>» час. «</w:t>
      </w:r>
      <w:r w:rsidR="00594239">
        <w:rPr>
          <w:rFonts w:ascii="Times New Roman" w:hAnsi="Times New Roman" w:cs="Times New Roman"/>
          <w:sz w:val="24"/>
          <w:szCs w:val="24"/>
        </w:rPr>
        <w:t>3</w:t>
      </w:r>
      <w:r w:rsidR="00402CB0">
        <w:rPr>
          <w:rFonts w:ascii="Times New Roman" w:hAnsi="Times New Roman" w:cs="Times New Roman"/>
          <w:sz w:val="24"/>
          <w:szCs w:val="24"/>
        </w:rPr>
        <w:t>0</w:t>
      </w:r>
      <w:r w:rsidRPr="008919BB">
        <w:rPr>
          <w:rFonts w:ascii="Times New Roman" w:hAnsi="Times New Roman" w:cs="Times New Roman"/>
          <w:sz w:val="24"/>
          <w:szCs w:val="24"/>
        </w:rPr>
        <w:t>» мин.</w:t>
      </w:r>
      <w:r w:rsidR="003043C1">
        <w:rPr>
          <w:rFonts w:ascii="Times New Roman" w:hAnsi="Times New Roman" w:cs="Times New Roman"/>
          <w:sz w:val="24"/>
          <w:szCs w:val="24"/>
        </w:rPr>
        <w:t> </w:t>
      </w:r>
      <w:r w:rsidRPr="008919BB">
        <w:rPr>
          <w:rFonts w:ascii="Times New Roman" w:hAnsi="Times New Roman" w:cs="Times New Roman"/>
          <w:sz w:val="24"/>
          <w:szCs w:val="24"/>
        </w:rPr>
        <w:t>(время московское) «</w:t>
      </w:r>
      <w:r w:rsidR="00EF4F94">
        <w:rPr>
          <w:rFonts w:ascii="Times New Roman" w:hAnsi="Times New Roman" w:cs="Times New Roman"/>
          <w:sz w:val="24"/>
          <w:szCs w:val="24"/>
        </w:rPr>
        <w:t>10</w:t>
      </w:r>
      <w:r w:rsidR="00342494" w:rsidRPr="008919BB">
        <w:rPr>
          <w:rFonts w:ascii="Times New Roman" w:hAnsi="Times New Roman" w:cs="Times New Roman"/>
          <w:sz w:val="24"/>
          <w:szCs w:val="24"/>
        </w:rPr>
        <w:t>»</w:t>
      </w:r>
      <w:r w:rsidR="003043C1">
        <w:rPr>
          <w:rFonts w:ascii="Times New Roman" w:hAnsi="Times New Roman" w:cs="Times New Roman"/>
          <w:sz w:val="24"/>
          <w:szCs w:val="24"/>
        </w:rPr>
        <w:t xml:space="preserve"> </w:t>
      </w:r>
      <w:r w:rsidR="00EF4F94">
        <w:rPr>
          <w:rFonts w:ascii="Times New Roman" w:hAnsi="Times New Roman" w:cs="Times New Roman"/>
          <w:sz w:val="24"/>
          <w:szCs w:val="24"/>
        </w:rPr>
        <w:t>января</w:t>
      </w:r>
      <w:r w:rsidR="00B37490" w:rsidRPr="008919BB">
        <w:rPr>
          <w:rFonts w:ascii="Times New Roman" w:hAnsi="Times New Roman" w:cs="Times New Roman"/>
          <w:sz w:val="24"/>
          <w:szCs w:val="24"/>
        </w:rPr>
        <w:t xml:space="preserve"> </w:t>
      </w:r>
      <w:r w:rsidRPr="008919BB">
        <w:rPr>
          <w:rFonts w:ascii="Times New Roman" w:hAnsi="Times New Roman" w:cs="Times New Roman"/>
          <w:sz w:val="24"/>
          <w:szCs w:val="24"/>
        </w:rPr>
        <w:t>20</w:t>
      </w:r>
      <w:r w:rsidR="00EF4F94">
        <w:rPr>
          <w:rFonts w:ascii="Times New Roman" w:hAnsi="Times New Roman" w:cs="Times New Roman"/>
          <w:sz w:val="24"/>
          <w:szCs w:val="24"/>
        </w:rPr>
        <w:t>20</w:t>
      </w:r>
      <w:r w:rsidRPr="008919BB">
        <w:rPr>
          <w:rFonts w:ascii="Times New Roman" w:hAnsi="Times New Roman" w:cs="Times New Roman"/>
          <w:sz w:val="24"/>
          <w:szCs w:val="24"/>
        </w:rPr>
        <w:t>г.</w:t>
      </w:r>
    </w:p>
    <w:p w:rsidR="00C52B40" w:rsidRPr="00035DB5" w:rsidRDefault="007D34F1"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Прием заявок осуществляется в рабочие дни с «</w:t>
      </w:r>
      <w:r w:rsidR="00C52B40" w:rsidRPr="00035DB5">
        <w:rPr>
          <w:rFonts w:ascii="Times New Roman" w:hAnsi="Times New Roman" w:cs="Times New Roman"/>
          <w:sz w:val="24"/>
          <w:szCs w:val="24"/>
        </w:rPr>
        <w:t>10</w:t>
      </w:r>
      <w:r w:rsidRPr="00035DB5">
        <w:rPr>
          <w:rFonts w:ascii="Times New Roman" w:hAnsi="Times New Roman" w:cs="Times New Roman"/>
          <w:sz w:val="24"/>
          <w:szCs w:val="24"/>
        </w:rPr>
        <w:t>» час. «</w:t>
      </w:r>
      <w:r w:rsidR="00C52B40" w:rsidRPr="00035DB5">
        <w:rPr>
          <w:rFonts w:ascii="Times New Roman" w:hAnsi="Times New Roman" w:cs="Times New Roman"/>
          <w:sz w:val="24"/>
          <w:szCs w:val="24"/>
        </w:rPr>
        <w:t>0</w:t>
      </w:r>
      <w:r w:rsidRPr="00035DB5">
        <w:rPr>
          <w:rFonts w:ascii="Times New Roman" w:hAnsi="Times New Roman" w:cs="Times New Roman"/>
          <w:sz w:val="24"/>
          <w:szCs w:val="24"/>
        </w:rPr>
        <w:t>0» минут (время моск.)</w:t>
      </w:r>
      <w:r w:rsidR="003043C1">
        <w:rPr>
          <w:rFonts w:ascii="Times New Roman" w:hAnsi="Times New Roman" w:cs="Times New Roman"/>
          <w:sz w:val="24"/>
          <w:szCs w:val="24"/>
        </w:rPr>
        <w:t xml:space="preserve"> </w:t>
      </w:r>
      <w:r w:rsidRPr="00035DB5">
        <w:rPr>
          <w:rFonts w:ascii="Times New Roman" w:hAnsi="Times New Roman" w:cs="Times New Roman"/>
          <w:sz w:val="24"/>
          <w:szCs w:val="24"/>
        </w:rPr>
        <w:t>до «1</w:t>
      </w:r>
      <w:r w:rsidR="00C52B40" w:rsidRPr="00035DB5">
        <w:rPr>
          <w:rFonts w:ascii="Times New Roman" w:hAnsi="Times New Roman" w:cs="Times New Roman"/>
          <w:sz w:val="24"/>
          <w:szCs w:val="24"/>
        </w:rPr>
        <w:t>8</w:t>
      </w:r>
      <w:r w:rsidRPr="00035DB5">
        <w:rPr>
          <w:rFonts w:ascii="Times New Roman" w:hAnsi="Times New Roman" w:cs="Times New Roman"/>
          <w:sz w:val="24"/>
          <w:szCs w:val="24"/>
        </w:rPr>
        <w:t>» час. «00» минут (время моск.)</w:t>
      </w:r>
      <w:r w:rsidR="00C52B40" w:rsidRPr="00035DB5">
        <w:rPr>
          <w:rFonts w:ascii="Times New Roman" w:hAnsi="Times New Roman" w:cs="Times New Roman"/>
          <w:sz w:val="24"/>
          <w:szCs w:val="24"/>
        </w:rPr>
        <w:t>.</w:t>
      </w:r>
      <w:r w:rsidR="00EF4F94" w:rsidRPr="00EF4F94">
        <w:t xml:space="preserve"> </w:t>
      </w:r>
      <w:r w:rsidR="00EF4F94">
        <w:t>«</w:t>
      </w:r>
      <w:r w:rsidR="00EF4F94" w:rsidRPr="00EF4F94">
        <w:rPr>
          <w:rFonts w:ascii="Times New Roman" w:hAnsi="Times New Roman" w:cs="Times New Roman"/>
          <w:sz w:val="24"/>
          <w:szCs w:val="24"/>
        </w:rPr>
        <w:t>10» января 2020г. (в день окончания приема заявок) заявки принимаются с 09:00 до 10:30 часов московского времени.</w:t>
      </w:r>
    </w:p>
    <w:p w:rsidR="00C52B40"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Заявки не принимаются в выходные и нерабочие праздничные дни.</w:t>
      </w:r>
      <w:r w:rsidRPr="00035DB5">
        <w:rPr>
          <w:rFonts w:ascii="Times New Roman" w:hAnsi="Times New Roman" w:cs="Times New Roman"/>
          <w:color w:val="000000"/>
          <w:sz w:val="24"/>
          <w:szCs w:val="24"/>
        </w:rPr>
        <w:t xml:space="preserve"> </w:t>
      </w:r>
      <w:r w:rsidRPr="00035DB5">
        <w:rPr>
          <w:rFonts w:ascii="Times New Roman" w:hAnsi="Times New Roman" w:cs="Times New Roman"/>
          <w:color w:val="000000"/>
          <w:sz w:val="24"/>
          <w:szCs w:val="24"/>
        </w:rPr>
        <w:br/>
        <w:t xml:space="preserve">В здании бизнес-центра действует пропускной режим. </w:t>
      </w:r>
      <w:r w:rsidRPr="00035DB5">
        <w:rPr>
          <w:rFonts w:ascii="Times New Roman" w:hAnsi="Times New Roman" w:cs="Times New Roman"/>
          <w:sz w:val="24"/>
          <w:szCs w:val="24"/>
        </w:rPr>
        <w:t>Для оформления пропуска Заявителю необходимо представить документ</w:t>
      </w:r>
      <w:r w:rsidR="008919BB">
        <w:rPr>
          <w:rFonts w:ascii="Times New Roman" w:hAnsi="Times New Roman" w:cs="Times New Roman"/>
          <w:sz w:val="24"/>
          <w:szCs w:val="24"/>
        </w:rPr>
        <w:t>,</w:t>
      </w:r>
      <w:r w:rsidRPr="00035DB5">
        <w:rPr>
          <w:rFonts w:ascii="Times New Roman" w:hAnsi="Times New Roman" w:cs="Times New Roman"/>
          <w:sz w:val="24"/>
          <w:szCs w:val="24"/>
        </w:rPr>
        <w:t xml:space="preserve"> удостоверяющий личность (пропуск оформляется на физическое лицо).</w:t>
      </w:r>
    </w:p>
    <w:p w:rsidR="005105B5"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Заявки на участие в аукционе, поданные позднее установленного срока, </w:t>
      </w:r>
      <w:r w:rsidRPr="00035DB5">
        <w:rPr>
          <w:rFonts w:ascii="Times New Roman" w:hAnsi="Times New Roman" w:cs="Times New Roman"/>
          <w:sz w:val="24"/>
          <w:szCs w:val="24"/>
        </w:rPr>
        <w:br/>
        <w:t>не</w:t>
      </w:r>
      <w:r w:rsidR="00221D41"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рассматриваются.</w:t>
      </w:r>
    </w:p>
    <w:p w:rsidR="003A5354" w:rsidRPr="00035DB5" w:rsidRDefault="003A5354" w:rsidP="00FA4651">
      <w:pPr>
        <w:pStyle w:val="13"/>
        <w:shd w:val="clear" w:color="auto" w:fill="auto"/>
        <w:spacing w:before="0" w:after="0" w:line="240" w:lineRule="auto"/>
        <w:ind w:firstLine="567"/>
        <w:jc w:val="both"/>
        <w:rPr>
          <w:rFonts w:ascii="Times New Roman" w:hAnsi="Times New Roman" w:cs="Times New Roman"/>
          <w:i/>
          <w:sz w:val="28"/>
          <w:szCs w:val="28"/>
        </w:rPr>
      </w:pPr>
    </w:p>
    <w:p w:rsidR="003A5354" w:rsidRPr="00035DB5" w:rsidRDefault="00C52B40" w:rsidP="00FA4651">
      <w:pPr>
        <w:tabs>
          <w:tab w:val="left" w:pos="426"/>
          <w:tab w:val="left" w:pos="851"/>
        </w:tabs>
        <w:suppressAutoHyphens/>
        <w:spacing w:before="100" w:after="100" w:line="240" w:lineRule="auto"/>
        <w:ind w:right="-40" w:firstLine="567"/>
        <w:jc w:val="both"/>
        <w:rPr>
          <w:rFonts w:ascii="Times New Roman" w:hAnsi="Times New Roman" w:cs="Times New Roman"/>
          <w:b/>
          <w:i/>
          <w:sz w:val="24"/>
          <w:szCs w:val="24"/>
        </w:rPr>
      </w:pPr>
      <w:r w:rsidRPr="00035DB5">
        <w:rPr>
          <w:rFonts w:ascii="Times New Roman" w:hAnsi="Times New Roman" w:cs="Times New Roman"/>
          <w:b/>
          <w:i/>
          <w:sz w:val="24"/>
          <w:szCs w:val="24"/>
        </w:rPr>
        <w:t xml:space="preserve">1.1.12. </w:t>
      </w:r>
      <w:r w:rsidR="003A5354" w:rsidRPr="00035DB5">
        <w:rPr>
          <w:rFonts w:ascii="Times New Roman" w:hAnsi="Times New Roman" w:cs="Times New Roman"/>
          <w:b/>
          <w:i/>
          <w:sz w:val="24"/>
          <w:szCs w:val="24"/>
        </w:rPr>
        <w:t>Дата, место и время проведения аукциона</w:t>
      </w:r>
    </w:p>
    <w:p w:rsidR="00C52B40" w:rsidRPr="00EF4F94"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Место проведения аукциона: </w:t>
      </w:r>
      <w:r w:rsidR="004E573D">
        <w:rPr>
          <w:rFonts w:ascii="Times New Roman" w:hAnsi="Times New Roman" w:cs="Times New Roman"/>
          <w:sz w:val="24"/>
          <w:szCs w:val="24"/>
        </w:rPr>
        <w:t>г.</w:t>
      </w:r>
      <w:r w:rsidR="00892BA3">
        <w:rPr>
          <w:rFonts w:ascii="Times New Roman" w:hAnsi="Times New Roman" w:cs="Times New Roman"/>
          <w:sz w:val="24"/>
          <w:szCs w:val="24"/>
        </w:rPr>
        <w:t xml:space="preserve"> </w:t>
      </w:r>
      <w:r w:rsidR="004E573D" w:rsidRPr="00EF4F94">
        <w:rPr>
          <w:rFonts w:ascii="Times New Roman" w:hAnsi="Times New Roman" w:cs="Times New Roman"/>
          <w:sz w:val="24"/>
          <w:szCs w:val="24"/>
        </w:rPr>
        <w:t>Москва, Кутузовский проспект, д. 34</w:t>
      </w:r>
    </w:p>
    <w:p w:rsidR="00DE6048" w:rsidRPr="00EF4F94"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EF4F94">
        <w:rPr>
          <w:rFonts w:ascii="Times New Roman" w:hAnsi="Times New Roman" w:cs="Times New Roman"/>
          <w:sz w:val="24"/>
          <w:szCs w:val="24"/>
        </w:rPr>
        <w:t xml:space="preserve">Дата и время проведения аукциона: </w:t>
      </w:r>
      <w:r w:rsidRPr="00EF4F94">
        <w:rPr>
          <w:rFonts w:ascii="Times New Roman" w:hAnsi="Times New Roman" w:cs="Times New Roman"/>
          <w:b/>
          <w:sz w:val="24"/>
          <w:szCs w:val="24"/>
        </w:rPr>
        <w:t>«</w:t>
      </w:r>
      <w:r w:rsidR="00EF4F94" w:rsidRPr="00EF4F94">
        <w:rPr>
          <w:rFonts w:ascii="Times New Roman" w:hAnsi="Times New Roman" w:cs="Times New Roman"/>
          <w:b/>
          <w:sz w:val="24"/>
          <w:szCs w:val="24"/>
        </w:rPr>
        <w:t>13</w:t>
      </w:r>
      <w:r w:rsidRPr="00EF4F94">
        <w:rPr>
          <w:rFonts w:ascii="Times New Roman" w:hAnsi="Times New Roman" w:cs="Times New Roman"/>
          <w:b/>
          <w:sz w:val="24"/>
          <w:szCs w:val="24"/>
        </w:rPr>
        <w:t xml:space="preserve">» </w:t>
      </w:r>
      <w:r w:rsidR="004E573D" w:rsidRPr="00EF4F94">
        <w:rPr>
          <w:rFonts w:ascii="Times New Roman" w:hAnsi="Times New Roman" w:cs="Times New Roman"/>
          <w:b/>
          <w:sz w:val="24"/>
          <w:szCs w:val="24"/>
        </w:rPr>
        <w:t>января</w:t>
      </w:r>
      <w:r w:rsidR="008919BB" w:rsidRPr="00EF4F94">
        <w:rPr>
          <w:rFonts w:ascii="Times New Roman" w:hAnsi="Times New Roman" w:cs="Times New Roman"/>
          <w:b/>
          <w:sz w:val="24"/>
          <w:szCs w:val="24"/>
        </w:rPr>
        <w:t xml:space="preserve"> </w:t>
      </w:r>
      <w:r w:rsidRPr="00EF4F94">
        <w:rPr>
          <w:rFonts w:ascii="Times New Roman" w:hAnsi="Times New Roman" w:cs="Times New Roman"/>
          <w:b/>
          <w:sz w:val="24"/>
          <w:szCs w:val="24"/>
        </w:rPr>
        <w:t>20</w:t>
      </w:r>
      <w:r w:rsidR="004E573D" w:rsidRPr="00EF4F94">
        <w:rPr>
          <w:rFonts w:ascii="Times New Roman" w:hAnsi="Times New Roman" w:cs="Times New Roman"/>
          <w:b/>
          <w:sz w:val="24"/>
          <w:szCs w:val="24"/>
        </w:rPr>
        <w:t>20</w:t>
      </w:r>
      <w:r w:rsidRPr="00EF4F94">
        <w:rPr>
          <w:rFonts w:ascii="Times New Roman" w:hAnsi="Times New Roman" w:cs="Times New Roman"/>
          <w:b/>
          <w:sz w:val="24"/>
          <w:szCs w:val="24"/>
        </w:rPr>
        <w:t>г.</w:t>
      </w:r>
      <w:r w:rsidRPr="00EF4F94">
        <w:rPr>
          <w:rFonts w:ascii="Times New Roman" w:hAnsi="Times New Roman" w:cs="Times New Roman"/>
          <w:sz w:val="24"/>
          <w:szCs w:val="24"/>
        </w:rPr>
        <w:t xml:space="preserve"> в </w:t>
      </w:r>
      <w:r w:rsidRPr="00EF4F94">
        <w:rPr>
          <w:rFonts w:ascii="Times New Roman" w:hAnsi="Times New Roman" w:cs="Times New Roman"/>
          <w:b/>
          <w:sz w:val="24"/>
          <w:szCs w:val="24"/>
        </w:rPr>
        <w:t>1</w:t>
      </w:r>
      <w:r w:rsidR="00C507DB" w:rsidRPr="00EF4F94">
        <w:rPr>
          <w:rFonts w:ascii="Times New Roman" w:hAnsi="Times New Roman" w:cs="Times New Roman"/>
          <w:b/>
          <w:sz w:val="24"/>
          <w:szCs w:val="24"/>
        </w:rPr>
        <w:t>3</w:t>
      </w:r>
      <w:r w:rsidRPr="00EF4F94">
        <w:rPr>
          <w:rFonts w:ascii="Times New Roman" w:hAnsi="Times New Roman" w:cs="Times New Roman"/>
          <w:b/>
          <w:sz w:val="24"/>
          <w:szCs w:val="24"/>
        </w:rPr>
        <w:t>:00</w:t>
      </w:r>
      <w:r w:rsidRPr="00EF4F94">
        <w:rPr>
          <w:rFonts w:ascii="Times New Roman" w:hAnsi="Times New Roman" w:cs="Times New Roman"/>
          <w:sz w:val="24"/>
          <w:szCs w:val="24"/>
        </w:rPr>
        <w:t xml:space="preserve"> по московскому времени.</w:t>
      </w:r>
    </w:p>
    <w:p w:rsidR="00C52B40" w:rsidRPr="00262A02"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EF4F94">
        <w:rPr>
          <w:rFonts w:ascii="Times New Roman" w:hAnsi="Times New Roman" w:cs="Times New Roman"/>
          <w:color w:val="000000"/>
          <w:sz w:val="24"/>
          <w:szCs w:val="24"/>
        </w:rPr>
        <w:t xml:space="preserve">В организации действует пропускной режим. </w:t>
      </w:r>
      <w:r w:rsidRPr="00EF4F94">
        <w:rPr>
          <w:rFonts w:ascii="Times New Roman" w:hAnsi="Times New Roman" w:cs="Times New Roman"/>
          <w:sz w:val="24"/>
          <w:szCs w:val="24"/>
        </w:rPr>
        <w:t xml:space="preserve">Для оформления пропуска Заявителю необходимо заранее, не менее, чем за 1 (один) </w:t>
      </w:r>
      <w:r w:rsidRPr="00262A02">
        <w:rPr>
          <w:rFonts w:ascii="Times New Roman" w:hAnsi="Times New Roman" w:cs="Times New Roman"/>
          <w:sz w:val="24"/>
          <w:szCs w:val="24"/>
        </w:rPr>
        <w:t xml:space="preserve">рабочий день, сообщить данные представителя Участника Организатору аукциона по телефону </w:t>
      </w:r>
      <w:r w:rsidRPr="00262A02">
        <w:rPr>
          <w:rFonts w:ascii="Times New Roman" w:hAnsi="Times New Roman" w:cs="Times New Roman"/>
          <w:color w:val="000000"/>
          <w:sz w:val="24"/>
          <w:szCs w:val="24"/>
        </w:rPr>
        <w:t>+7 (49</w:t>
      </w:r>
      <w:r w:rsidR="00892BA3" w:rsidRPr="00262A02">
        <w:rPr>
          <w:rFonts w:ascii="Times New Roman" w:hAnsi="Times New Roman" w:cs="Times New Roman"/>
          <w:color w:val="000000"/>
          <w:sz w:val="24"/>
          <w:szCs w:val="24"/>
        </w:rPr>
        <w:t>9</w:t>
      </w:r>
      <w:r w:rsidRPr="00262A02">
        <w:rPr>
          <w:rFonts w:ascii="Times New Roman" w:hAnsi="Times New Roman" w:cs="Times New Roman"/>
          <w:color w:val="000000"/>
          <w:sz w:val="24"/>
          <w:szCs w:val="24"/>
        </w:rPr>
        <w:t xml:space="preserve">) </w:t>
      </w:r>
      <w:r w:rsidR="00892BA3" w:rsidRPr="00262A02">
        <w:rPr>
          <w:rFonts w:ascii="Times New Roman" w:hAnsi="Times New Roman" w:cs="Times New Roman"/>
          <w:color w:val="000000"/>
          <w:sz w:val="24"/>
          <w:szCs w:val="24"/>
        </w:rPr>
        <w:t>7534004 д.4405</w:t>
      </w:r>
      <w:r w:rsidRPr="00262A02">
        <w:rPr>
          <w:rFonts w:ascii="Times New Roman" w:hAnsi="Times New Roman" w:cs="Times New Roman"/>
          <w:sz w:val="24"/>
          <w:szCs w:val="24"/>
        </w:rPr>
        <w:t xml:space="preserve"> (пропуск оформляется на физическое лицо).</w:t>
      </w:r>
    </w:p>
    <w:p w:rsidR="00F12F1B" w:rsidRPr="00035DB5" w:rsidRDefault="00F12F1B" w:rsidP="00FA4651">
      <w:pPr>
        <w:spacing w:line="240" w:lineRule="auto"/>
        <w:ind w:firstLine="567"/>
        <w:jc w:val="both"/>
        <w:rPr>
          <w:rFonts w:ascii="Times New Roman" w:hAnsi="Times New Roman" w:cs="Times New Roman"/>
          <w:sz w:val="24"/>
          <w:szCs w:val="24"/>
        </w:rPr>
      </w:pPr>
      <w:r w:rsidRPr="00262A02">
        <w:rPr>
          <w:rFonts w:ascii="Times New Roman" w:hAnsi="Times New Roman" w:cs="Times New Roman"/>
          <w:sz w:val="24"/>
          <w:szCs w:val="24"/>
        </w:rPr>
        <w:t>Начало регистрации заявителей, признанных участниками аукциона: в «</w:t>
      </w:r>
      <w:r w:rsidR="00C507DB" w:rsidRPr="00262A02">
        <w:rPr>
          <w:rFonts w:ascii="Times New Roman" w:hAnsi="Times New Roman" w:cs="Times New Roman"/>
          <w:sz w:val="24"/>
          <w:szCs w:val="24"/>
        </w:rPr>
        <w:t>12</w:t>
      </w:r>
      <w:r w:rsidRPr="00262A02">
        <w:rPr>
          <w:rFonts w:ascii="Times New Roman" w:hAnsi="Times New Roman" w:cs="Times New Roman"/>
          <w:sz w:val="24"/>
          <w:szCs w:val="24"/>
        </w:rPr>
        <w:t>» час.</w:t>
      </w:r>
      <w:r w:rsidRPr="00EF4F94">
        <w:rPr>
          <w:rFonts w:ascii="Times New Roman" w:hAnsi="Times New Roman" w:cs="Times New Roman"/>
          <w:sz w:val="24"/>
          <w:szCs w:val="24"/>
        </w:rPr>
        <w:t xml:space="preserve"> «30» мин. «</w:t>
      </w:r>
      <w:r w:rsidR="00EF4F94" w:rsidRPr="00EF4F94">
        <w:rPr>
          <w:rFonts w:ascii="Times New Roman" w:hAnsi="Times New Roman" w:cs="Times New Roman"/>
          <w:sz w:val="24"/>
          <w:szCs w:val="24"/>
        </w:rPr>
        <w:t>13</w:t>
      </w:r>
      <w:r w:rsidRPr="00EF4F94">
        <w:rPr>
          <w:rFonts w:ascii="Times New Roman" w:hAnsi="Times New Roman" w:cs="Times New Roman"/>
          <w:sz w:val="24"/>
          <w:szCs w:val="24"/>
        </w:rPr>
        <w:t>»</w:t>
      </w:r>
      <w:r w:rsidR="00C507DB" w:rsidRPr="00EF4F94">
        <w:rPr>
          <w:rFonts w:ascii="Times New Roman" w:hAnsi="Times New Roman" w:cs="Times New Roman"/>
          <w:sz w:val="24"/>
          <w:szCs w:val="24"/>
        </w:rPr>
        <w:t xml:space="preserve"> </w:t>
      </w:r>
      <w:r w:rsidR="004E573D" w:rsidRPr="00EF4F94">
        <w:rPr>
          <w:rFonts w:ascii="Times New Roman" w:hAnsi="Times New Roman" w:cs="Times New Roman"/>
          <w:sz w:val="24"/>
          <w:szCs w:val="24"/>
        </w:rPr>
        <w:t xml:space="preserve">января </w:t>
      </w:r>
      <w:r w:rsidRPr="00EF4F94">
        <w:rPr>
          <w:rFonts w:ascii="Times New Roman" w:hAnsi="Times New Roman" w:cs="Times New Roman"/>
          <w:sz w:val="24"/>
          <w:szCs w:val="24"/>
        </w:rPr>
        <w:t>20</w:t>
      </w:r>
      <w:r w:rsidR="004E573D" w:rsidRPr="00EF4F94">
        <w:rPr>
          <w:rFonts w:ascii="Times New Roman" w:hAnsi="Times New Roman" w:cs="Times New Roman"/>
          <w:sz w:val="24"/>
          <w:szCs w:val="24"/>
        </w:rPr>
        <w:t>20</w:t>
      </w:r>
      <w:r w:rsidRPr="00EF4F94">
        <w:rPr>
          <w:rFonts w:ascii="Times New Roman" w:hAnsi="Times New Roman" w:cs="Times New Roman"/>
          <w:sz w:val="24"/>
          <w:szCs w:val="24"/>
        </w:rPr>
        <w:t>г. В случае если участник аукциона намерен участвовать в аукционе через своих представителей, то указанные представители, должны представить на регистрацию доверенности на осуществление действий на аукционе</w:t>
      </w:r>
      <w:r w:rsidRPr="00035DB5">
        <w:rPr>
          <w:rFonts w:ascii="Times New Roman" w:hAnsi="Times New Roman" w:cs="Times New Roman"/>
          <w:sz w:val="24"/>
          <w:szCs w:val="24"/>
        </w:rPr>
        <w:t xml:space="preserve"> от лица заявителя </w:t>
      </w:r>
    </w:p>
    <w:p w:rsidR="00F12F1B" w:rsidRPr="00035DB5" w:rsidRDefault="00F12F1B" w:rsidP="00FA4651">
      <w:pPr>
        <w:tabs>
          <w:tab w:val="left" w:pos="567"/>
          <w:tab w:val="left" w:pos="993"/>
        </w:tabs>
        <w:spacing w:after="0" w:line="240" w:lineRule="auto"/>
        <w:ind w:firstLine="567"/>
        <w:jc w:val="both"/>
        <w:rPr>
          <w:rFonts w:ascii="Times New Roman" w:hAnsi="Times New Roman" w:cs="Times New Roman"/>
          <w:sz w:val="24"/>
          <w:szCs w:val="24"/>
        </w:rPr>
      </w:pPr>
    </w:p>
    <w:p w:rsidR="00F12F1B" w:rsidRPr="00035DB5" w:rsidRDefault="00F12F1B"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1.11.13. Порядок и срок отзыва заявок на участие в аукционе.</w:t>
      </w:r>
    </w:p>
    <w:p w:rsidR="00DE6048" w:rsidRPr="00DE6048" w:rsidRDefault="00DE604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w:t>
      </w:r>
      <w:r w:rsidRPr="00DE6048">
        <w:rPr>
          <w:rFonts w:ascii="Times New Roman" w:hAnsi="Times New Roman" w:cs="Times New Roman"/>
          <w:sz w:val="24"/>
          <w:szCs w:val="24"/>
        </w:rPr>
        <w:t xml:space="preserve">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F12F1B" w:rsidRDefault="00F12F1B" w:rsidP="00FA4651">
      <w:pPr>
        <w:spacing w:after="0" w:line="240" w:lineRule="auto"/>
        <w:ind w:firstLine="567"/>
        <w:jc w:val="both"/>
        <w:rPr>
          <w:rFonts w:ascii="Times New Roman" w:hAnsi="Times New Roman" w:cs="Times New Roman"/>
          <w:i/>
          <w:sz w:val="24"/>
          <w:szCs w:val="24"/>
        </w:rPr>
      </w:pPr>
      <w:r w:rsidRPr="00DE6048">
        <w:rPr>
          <w:rFonts w:ascii="Times New Roman" w:hAnsi="Times New Roman" w:cs="Times New Roman"/>
          <w:sz w:val="24"/>
          <w:szCs w:val="24"/>
        </w:rPr>
        <w:t xml:space="preserve">Заявитель в случае отзыва заявки на участие в аукционе должен направить в адрес Организатора аукциона </w:t>
      </w:r>
      <w:r w:rsidRPr="00DE6048">
        <w:rPr>
          <w:rFonts w:ascii="Times New Roman" w:hAnsi="Times New Roman" w:cs="Times New Roman"/>
          <w:i/>
          <w:sz w:val="24"/>
          <w:szCs w:val="24"/>
        </w:rPr>
        <w:t>Уведомление об отзыве заявки по прилагаемой форме (Приложение №5 к настоящей документации).</w:t>
      </w:r>
    </w:p>
    <w:p w:rsidR="00A47D36" w:rsidRDefault="00A47D36" w:rsidP="00FA4651">
      <w:pPr>
        <w:spacing w:after="0" w:line="240" w:lineRule="auto"/>
        <w:ind w:firstLine="567"/>
        <w:jc w:val="both"/>
        <w:rPr>
          <w:rFonts w:ascii="Times New Roman" w:hAnsi="Times New Roman" w:cs="Times New Roman"/>
          <w:i/>
          <w:sz w:val="24"/>
          <w:szCs w:val="24"/>
        </w:rPr>
      </w:pPr>
    </w:p>
    <w:p w:rsidR="00A47D36" w:rsidRDefault="00A47D36">
      <w:pPr>
        <w:rPr>
          <w:rFonts w:ascii="Times New Roman" w:hAnsi="Times New Roman" w:cs="Times New Roman"/>
          <w:i/>
          <w:sz w:val="24"/>
          <w:szCs w:val="24"/>
        </w:rPr>
      </w:pPr>
      <w:r>
        <w:rPr>
          <w:rFonts w:ascii="Times New Roman" w:hAnsi="Times New Roman" w:cs="Times New Roman"/>
          <w:i/>
          <w:sz w:val="24"/>
          <w:szCs w:val="24"/>
        </w:rPr>
        <w:br w:type="page"/>
      </w:r>
    </w:p>
    <w:p w:rsidR="00A47D36" w:rsidRPr="00DE6048" w:rsidRDefault="00A47D36" w:rsidP="00FA4651">
      <w:pPr>
        <w:spacing w:after="0" w:line="240" w:lineRule="auto"/>
        <w:ind w:firstLine="567"/>
        <w:jc w:val="both"/>
        <w:rPr>
          <w:rFonts w:ascii="Times New Roman" w:hAnsi="Times New Roman" w:cs="Times New Roman"/>
          <w:i/>
          <w:sz w:val="24"/>
          <w:szCs w:val="24"/>
        </w:rPr>
      </w:pPr>
    </w:p>
    <w:p w:rsidR="003121BE" w:rsidRPr="00262A02" w:rsidRDefault="00007BF3" w:rsidP="003121BE">
      <w:pPr>
        <w:rPr>
          <w:rFonts w:ascii="Times New Roman" w:eastAsia="Arial Narrow" w:hAnsi="Times New Roman" w:cs="Times New Roman"/>
          <w:b/>
          <w:sz w:val="28"/>
          <w:szCs w:val="28"/>
        </w:rPr>
      </w:pPr>
      <w:r w:rsidRPr="00262A02">
        <w:rPr>
          <w:rFonts w:ascii="Times New Roman" w:eastAsia="Arial Narrow" w:hAnsi="Times New Roman" w:cs="Times New Roman"/>
          <w:b/>
          <w:sz w:val="28"/>
          <w:szCs w:val="28"/>
        </w:rPr>
        <w:t>1</w:t>
      </w:r>
      <w:r w:rsidR="003121BE" w:rsidRPr="00262A02">
        <w:rPr>
          <w:rFonts w:ascii="Times New Roman" w:eastAsia="Arial Narrow" w:hAnsi="Times New Roman" w:cs="Times New Roman"/>
          <w:b/>
          <w:sz w:val="28"/>
          <w:szCs w:val="28"/>
        </w:rPr>
        <w:t>.</w:t>
      </w:r>
      <w:r w:rsidRPr="00262A02">
        <w:rPr>
          <w:rFonts w:ascii="Times New Roman" w:eastAsia="Arial Narrow" w:hAnsi="Times New Roman" w:cs="Times New Roman"/>
          <w:b/>
          <w:sz w:val="28"/>
          <w:szCs w:val="28"/>
        </w:rPr>
        <w:t>2</w:t>
      </w:r>
      <w:r w:rsidR="00892BA3" w:rsidRPr="00262A02">
        <w:rPr>
          <w:rFonts w:ascii="Times New Roman" w:eastAsia="Arial Narrow" w:hAnsi="Times New Roman" w:cs="Times New Roman"/>
          <w:b/>
          <w:sz w:val="28"/>
          <w:szCs w:val="28"/>
        </w:rPr>
        <w:t>.</w:t>
      </w:r>
      <w:r w:rsidR="00892BA3" w:rsidRPr="00262A02">
        <w:rPr>
          <w:rFonts w:ascii="Times New Roman" w:eastAsia="Arial Narrow" w:hAnsi="Times New Roman" w:cs="Times New Roman"/>
          <w:b/>
          <w:sz w:val="28"/>
          <w:szCs w:val="28"/>
        </w:rPr>
        <w:tab/>
        <w:t xml:space="preserve">Сведения </w:t>
      </w:r>
      <w:r w:rsidR="003121BE" w:rsidRPr="00262A02">
        <w:rPr>
          <w:rFonts w:ascii="Times New Roman" w:eastAsia="Arial Narrow" w:hAnsi="Times New Roman" w:cs="Times New Roman"/>
          <w:b/>
          <w:sz w:val="28"/>
          <w:szCs w:val="28"/>
        </w:rPr>
        <w:t>об объекте аренды.</w:t>
      </w:r>
    </w:p>
    <w:p w:rsidR="00DE6048" w:rsidRPr="00262A02" w:rsidRDefault="00DE6048" w:rsidP="00DE6048">
      <w:pPr>
        <w:tabs>
          <w:tab w:val="left" w:pos="426"/>
          <w:tab w:val="left" w:pos="851"/>
        </w:tabs>
        <w:suppressAutoHyphens/>
        <w:spacing w:before="100" w:after="100" w:line="240" w:lineRule="auto"/>
        <w:ind w:left="425" w:right="-40"/>
        <w:jc w:val="both"/>
        <w:rPr>
          <w:rFonts w:ascii="Times New Roman" w:hAnsi="Times New Roman" w:cs="Times New Roman"/>
          <w:sz w:val="24"/>
          <w:szCs w:val="24"/>
        </w:rPr>
      </w:pPr>
      <w:r w:rsidRPr="00262A02">
        <w:rPr>
          <w:rFonts w:ascii="Times New Roman" w:hAnsi="Times New Roman" w:cs="Times New Roman"/>
          <w:sz w:val="24"/>
          <w:szCs w:val="24"/>
        </w:rPr>
        <w:t>Количество лотов:</w:t>
      </w:r>
      <w:r w:rsidR="007119EE" w:rsidRPr="00262A02">
        <w:rPr>
          <w:rFonts w:ascii="Times New Roman" w:hAnsi="Times New Roman" w:cs="Times New Roman"/>
          <w:sz w:val="24"/>
          <w:szCs w:val="24"/>
        </w:rPr>
        <w:t xml:space="preserve"> </w:t>
      </w:r>
      <w:r w:rsidR="004E573D" w:rsidRPr="00262A02">
        <w:rPr>
          <w:rFonts w:ascii="Times New Roman" w:hAnsi="Times New Roman" w:cs="Times New Roman"/>
          <w:sz w:val="24"/>
          <w:szCs w:val="24"/>
        </w:rPr>
        <w:t>1</w:t>
      </w:r>
      <w:r w:rsidRPr="00262A02">
        <w:rPr>
          <w:rFonts w:ascii="Times New Roman" w:hAnsi="Times New Roman" w:cs="Times New Roman"/>
          <w:sz w:val="24"/>
          <w:szCs w:val="24"/>
        </w:rPr>
        <w:t>(</w:t>
      </w:r>
      <w:r w:rsidR="004E573D" w:rsidRPr="00262A02">
        <w:rPr>
          <w:rFonts w:ascii="Times New Roman" w:hAnsi="Times New Roman" w:cs="Times New Roman"/>
          <w:sz w:val="24"/>
          <w:szCs w:val="24"/>
        </w:rPr>
        <w:t>один</w:t>
      </w:r>
      <w:r w:rsidRPr="00262A02">
        <w:rPr>
          <w:rFonts w:ascii="Times New Roman" w:hAnsi="Times New Roman" w:cs="Times New Roman"/>
          <w:sz w:val="24"/>
          <w:szCs w:val="24"/>
        </w:rPr>
        <w:t>)</w:t>
      </w:r>
    </w:p>
    <w:tbl>
      <w:tblPr>
        <w:tblW w:w="10349" w:type="dxa"/>
        <w:tblInd w:w="-431" w:type="dxa"/>
        <w:tblLayout w:type="fixed"/>
        <w:tblLook w:val="04A0" w:firstRow="1" w:lastRow="0" w:firstColumn="1" w:lastColumn="0" w:noHBand="0" w:noVBand="1"/>
      </w:tblPr>
      <w:tblGrid>
        <w:gridCol w:w="710"/>
        <w:gridCol w:w="2410"/>
        <w:gridCol w:w="2268"/>
        <w:gridCol w:w="1701"/>
        <w:gridCol w:w="1701"/>
        <w:gridCol w:w="1559"/>
      </w:tblGrid>
      <w:tr w:rsidR="0002274A" w:rsidRPr="00262A02" w:rsidTr="00C507DB">
        <w:trPr>
          <w:trHeight w:val="67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262A02" w:rsidRDefault="0002274A" w:rsidP="0002274A">
            <w:pPr>
              <w:jc w:val="center"/>
              <w:rPr>
                <w:rFonts w:ascii="Times New Roman" w:hAnsi="Times New Roman" w:cs="Times New Roman"/>
                <w:b/>
                <w:bCs/>
                <w:color w:val="000000"/>
                <w:lang w:eastAsia="ru-RU"/>
              </w:rPr>
            </w:pPr>
            <w:r w:rsidRPr="00262A02">
              <w:rPr>
                <w:rFonts w:ascii="Times New Roman" w:hAnsi="Times New Roman" w:cs="Times New Roman"/>
                <w:b/>
                <w:bCs/>
                <w:color w:val="000000"/>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02274A" w:rsidRPr="00262A02" w:rsidRDefault="0002274A" w:rsidP="004E573D">
            <w:pPr>
              <w:jc w:val="center"/>
              <w:rPr>
                <w:rFonts w:ascii="Times New Roman" w:hAnsi="Times New Roman" w:cs="Times New Roman"/>
                <w:b/>
                <w:bCs/>
                <w:color w:val="000000"/>
                <w:lang w:eastAsia="ru-RU"/>
              </w:rPr>
            </w:pPr>
            <w:r w:rsidRPr="00262A02">
              <w:rPr>
                <w:rFonts w:ascii="Times New Roman" w:hAnsi="Times New Roman" w:cs="Times New Roman"/>
                <w:b/>
                <w:bCs/>
                <w:color w:val="000000"/>
                <w:lang w:eastAsia="ru-RU"/>
              </w:rPr>
              <w:t xml:space="preserve">Наименование </w:t>
            </w:r>
            <w:r w:rsidR="004E573D" w:rsidRPr="00262A02">
              <w:rPr>
                <w:rFonts w:ascii="Times New Roman" w:hAnsi="Times New Roman" w:cs="Times New Roman"/>
                <w:b/>
                <w:bCs/>
                <w:color w:val="000000"/>
                <w:lang w:eastAsia="ru-RU"/>
              </w:rPr>
              <w:t>объекта краткосрочного договора аренды</w:t>
            </w:r>
            <w:r w:rsidRPr="00262A02">
              <w:rPr>
                <w:rFonts w:ascii="Times New Roman" w:hAnsi="Times New Roman" w:cs="Times New Roman"/>
                <w:b/>
                <w:bCs/>
                <w:color w:val="000000"/>
                <w:lang w:eastAsia="ru-RU"/>
              </w:rPr>
              <w:t xml:space="preserve"> </w:t>
            </w:r>
          </w:p>
        </w:tc>
        <w:tc>
          <w:tcPr>
            <w:tcW w:w="2268" w:type="dxa"/>
            <w:tcBorders>
              <w:top w:val="single" w:sz="4" w:space="0" w:color="auto"/>
              <w:bottom w:val="single" w:sz="4" w:space="0" w:color="auto"/>
            </w:tcBorders>
            <w:shd w:val="clear" w:color="auto" w:fill="auto"/>
            <w:vAlign w:val="center"/>
          </w:tcPr>
          <w:p w:rsidR="0002274A" w:rsidRPr="00262A02" w:rsidRDefault="0002274A" w:rsidP="0002274A">
            <w:pPr>
              <w:spacing w:after="0" w:line="240" w:lineRule="auto"/>
              <w:jc w:val="center"/>
              <w:rPr>
                <w:rFonts w:ascii="Times New Roman" w:eastAsia="Times New Roman" w:hAnsi="Times New Roman" w:cs="Times New Roman"/>
                <w:b/>
                <w:lang w:eastAsia="ru-RU"/>
              </w:rPr>
            </w:pPr>
            <w:r w:rsidRPr="00262A02">
              <w:rPr>
                <w:rFonts w:ascii="Times New Roman" w:eastAsia="Times New Roman" w:hAnsi="Times New Roman" w:cs="Times New Roman"/>
                <w:b/>
                <w:lang w:eastAsia="ru-RU"/>
              </w:rPr>
              <w:t>Адрес (местонахождение) объекта недвижимости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B97" w:rsidRPr="00262A02" w:rsidRDefault="00B95B97" w:rsidP="00B95B97">
            <w:pPr>
              <w:spacing w:after="0"/>
              <w:jc w:val="center"/>
              <w:rPr>
                <w:rFonts w:ascii="Times New Roman" w:hAnsi="Times New Roman" w:cs="Times New Roman"/>
                <w:b/>
                <w:bCs/>
                <w:color w:val="000000"/>
                <w:sz w:val="20"/>
                <w:szCs w:val="20"/>
                <w:lang w:eastAsia="ru-RU"/>
              </w:rPr>
            </w:pPr>
            <w:r w:rsidRPr="00262A02">
              <w:rPr>
                <w:rFonts w:ascii="Times New Roman" w:hAnsi="Times New Roman" w:cs="Times New Roman"/>
                <w:b/>
                <w:bCs/>
                <w:color w:val="000000"/>
                <w:lang w:eastAsia="ru-RU"/>
              </w:rPr>
              <w:t>Начальная (</w:t>
            </w:r>
            <w:r w:rsidRPr="00262A02">
              <w:rPr>
                <w:rFonts w:ascii="Times New Roman" w:hAnsi="Times New Roman" w:cs="Times New Roman"/>
                <w:b/>
                <w:bCs/>
                <w:color w:val="000000"/>
                <w:sz w:val="20"/>
                <w:szCs w:val="20"/>
                <w:lang w:eastAsia="ru-RU"/>
              </w:rPr>
              <w:t>минимальная)</w:t>
            </w:r>
          </w:p>
          <w:p w:rsidR="0002274A" w:rsidRPr="00262A02" w:rsidRDefault="00B95B97" w:rsidP="00B95B97">
            <w:pPr>
              <w:spacing w:after="0"/>
              <w:jc w:val="center"/>
              <w:rPr>
                <w:rFonts w:ascii="Times New Roman" w:hAnsi="Times New Roman" w:cs="Times New Roman"/>
                <w:b/>
                <w:bCs/>
                <w:color w:val="000000"/>
                <w:lang w:eastAsia="ru-RU"/>
              </w:rPr>
            </w:pPr>
            <w:r w:rsidRPr="00262A02">
              <w:rPr>
                <w:rFonts w:ascii="Times New Roman" w:hAnsi="Times New Roman" w:cs="Times New Roman"/>
                <w:b/>
                <w:bCs/>
                <w:color w:val="000000"/>
                <w:sz w:val="20"/>
                <w:szCs w:val="20"/>
                <w:lang w:eastAsia="ru-RU"/>
              </w:rPr>
              <w:t>с</w:t>
            </w:r>
            <w:r w:rsidR="0002274A" w:rsidRPr="00262A02">
              <w:rPr>
                <w:rFonts w:ascii="Times New Roman" w:hAnsi="Times New Roman" w:cs="Times New Roman"/>
                <w:b/>
                <w:bCs/>
                <w:color w:val="000000"/>
                <w:sz w:val="20"/>
                <w:szCs w:val="20"/>
                <w:lang w:eastAsia="ru-RU"/>
              </w:rPr>
              <w:t>тоимость арендной платы в месяц (руб.)</w:t>
            </w:r>
            <w:r w:rsidRPr="00262A02">
              <w:rPr>
                <w:rFonts w:ascii="Times New Roman" w:hAnsi="Times New Roman" w:cs="Times New Roman"/>
                <w:b/>
                <w:bCs/>
                <w:color w:val="000000"/>
                <w:sz w:val="20"/>
                <w:szCs w:val="20"/>
                <w:lang w:eastAsia="ru-RU"/>
              </w:rPr>
              <w:t>*</w:t>
            </w:r>
          </w:p>
        </w:tc>
        <w:tc>
          <w:tcPr>
            <w:tcW w:w="1701" w:type="dxa"/>
            <w:tcBorders>
              <w:top w:val="single" w:sz="4" w:space="0" w:color="auto"/>
              <w:left w:val="nil"/>
              <w:bottom w:val="single" w:sz="4" w:space="0" w:color="auto"/>
              <w:right w:val="single" w:sz="4" w:space="0" w:color="auto"/>
            </w:tcBorders>
          </w:tcPr>
          <w:p w:rsidR="0002274A" w:rsidRPr="00262A02" w:rsidRDefault="00B95B97" w:rsidP="0002274A">
            <w:pPr>
              <w:jc w:val="center"/>
              <w:rPr>
                <w:rFonts w:ascii="Times New Roman" w:hAnsi="Times New Roman" w:cs="Times New Roman"/>
                <w:b/>
                <w:bCs/>
                <w:color w:val="000000"/>
                <w:lang w:eastAsia="ru-RU"/>
              </w:rPr>
            </w:pPr>
            <w:r w:rsidRPr="00262A02">
              <w:rPr>
                <w:rFonts w:ascii="Times New Roman" w:hAnsi="Times New Roman" w:cs="Times New Roman"/>
                <w:b/>
              </w:rPr>
              <w:t>Целевое назначение имущества, права на которое передаются по договору аренды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262A02" w:rsidRDefault="0002274A" w:rsidP="0002274A">
            <w:pPr>
              <w:jc w:val="center"/>
              <w:rPr>
                <w:rFonts w:ascii="Times New Roman" w:hAnsi="Times New Roman" w:cs="Times New Roman"/>
                <w:b/>
                <w:bCs/>
                <w:color w:val="000000"/>
                <w:lang w:eastAsia="ru-RU"/>
              </w:rPr>
            </w:pPr>
            <w:r w:rsidRPr="00262A02">
              <w:rPr>
                <w:rFonts w:ascii="Times New Roman" w:hAnsi="Times New Roman" w:cs="Times New Roman"/>
                <w:b/>
                <w:bCs/>
                <w:color w:val="000000"/>
                <w:lang w:eastAsia="ru-RU"/>
              </w:rPr>
              <w:t>Срок действия договора аренды</w:t>
            </w:r>
          </w:p>
        </w:tc>
      </w:tr>
      <w:tr w:rsidR="00A97DEF" w:rsidRPr="00262A02" w:rsidTr="003043C1">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A97DEF" w:rsidRPr="00262A02" w:rsidRDefault="00A97DEF" w:rsidP="003043C1">
            <w:pPr>
              <w:jc w:val="center"/>
              <w:rPr>
                <w:rFonts w:ascii="Times New Roman" w:hAnsi="Times New Roman" w:cs="Times New Roman"/>
                <w:color w:val="000000"/>
                <w:sz w:val="24"/>
                <w:szCs w:val="24"/>
                <w:lang w:eastAsia="ru-RU"/>
              </w:rPr>
            </w:pPr>
            <w:r w:rsidRPr="00262A02">
              <w:rPr>
                <w:rFonts w:ascii="Times New Roman" w:hAnsi="Times New Roman" w:cs="Times New Roman"/>
                <w:color w:val="000000"/>
                <w:sz w:val="24"/>
                <w:szCs w:val="24"/>
                <w:lang w:eastAsia="ru-RU"/>
              </w:rPr>
              <w:t>1</w:t>
            </w:r>
          </w:p>
        </w:tc>
        <w:tc>
          <w:tcPr>
            <w:tcW w:w="2410" w:type="dxa"/>
            <w:tcBorders>
              <w:top w:val="single" w:sz="4" w:space="0" w:color="auto"/>
              <w:bottom w:val="single" w:sz="4" w:space="0" w:color="auto"/>
              <w:right w:val="single" w:sz="4" w:space="0" w:color="auto"/>
            </w:tcBorders>
            <w:shd w:val="clear" w:color="auto" w:fill="auto"/>
            <w:vAlign w:val="center"/>
          </w:tcPr>
          <w:p w:rsidR="00A97DEF" w:rsidRPr="00262A02" w:rsidRDefault="004E573D" w:rsidP="003043C1">
            <w:pPr>
              <w:jc w:val="center"/>
              <w:rPr>
                <w:rFonts w:ascii="Times New Roman" w:hAnsi="Times New Roman" w:cs="Times New Roman"/>
                <w:color w:val="000000"/>
                <w:sz w:val="24"/>
                <w:szCs w:val="24"/>
                <w:lang w:eastAsia="ru-RU"/>
              </w:rPr>
            </w:pPr>
            <w:r w:rsidRPr="00262A02">
              <w:rPr>
                <w:rFonts w:ascii="Times New Roman" w:hAnsi="Times New Roman" w:cs="Times New Roman"/>
                <w:color w:val="000000"/>
                <w:sz w:val="24"/>
                <w:szCs w:val="24"/>
                <w:lang w:eastAsia="ru-RU"/>
              </w:rPr>
              <w:t>Нежилое помещение площадью 54,1 кв.м.</w:t>
            </w:r>
          </w:p>
        </w:tc>
        <w:tc>
          <w:tcPr>
            <w:tcW w:w="2268" w:type="dxa"/>
            <w:tcBorders>
              <w:top w:val="single" w:sz="4" w:space="0" w:color="auto"/>
              <w:left w:val="single" w:sz="4" w:space="0" w:color="auto"/>
              <w:bottom w:val="single" w:sz="4" w:space="0" w:color="auto"/>
            </w:tcBorders>
            <w:shd w:val="clear" w:color="auto" w:fill="auto"/>
            <w:vAlign w:val="center"/>
          </w:tcPr>
          <w:p w:rsidR="00A97DEF" w:rsidRPr="00262A02" w:rsidRDefault="004E573D" w:rsidP="003043C1">
            <w:pPr>
              <w:jc w:val="center"/>
              <w:rPr>
                <w:rFonts w:ascii="Times New Roman" w:hAnsi="Times New Roman" w:cs="Times New Roman"/>
                <w:color w:val="000000"/>
                <w:sz w:val="24"/>
                <w:szCs w:val="24"/>
                <w:lang w:eastAsia="ru-RU"/>
              </w:rPr>
            </w:pPr>
            <w:r w:rsidRPr="00262A02">
              <w:rPr>
                <w:rFonts w:ascii="Times New Roman" w:hAnsi="Times New Roman" w:cs="Times New Roman"/>
                <w:color w:val="000000"/>
                <w:sz w:val="24"/>
                <w:szCs w:val="24"/>
                <w:lang w:eastAsia="ru-RU"/>
              </w:rPr>
              <w:t>121170, г. Москва, Кутузовский проспект, дом  34, стр. №13, 2 этаж, пом. I, ком.2, 4, 8, 9</w:t>
            </w:r>
          </w:p>
        </w:tc>
        <w:tc>
          <w:tcPr>
            <w:tcW w:w="1701" w:type="dxa"/>
            <w:tcBorders>
              <w:top w:val="single" w:sz="4" w:space="0" w:color="auto"/>
              <w:left w:val="single" w:sz="4" w:space="0" w:color="auto"/>
              <w:bottom w:val="single" w:sz="4" w:space="0" w:color="auto"/>
              <w:right w:val="single" w:sz="4" w:space="0" w:color="auto"/>
            </w:tcBorders>
            <w:vAlign w:val="center"/>
          </w:tcPr>
          <w:p w:rsidR="00A97DEF" w:rsidRPr="00262A02" w:rsidRDefault="004E573D" w:rsidP="003043C1">
            <w:pPr>
              <w:spacing w:after="0" w:line="240" w:lineRule="auto"/>
              <w:jc w:val="center"/>
              <w:rPr>
                <w:rFonts w:ascii="Times New Roman" w:eastAsia="Times New Roman" w:hAnsi="Times New Roman" w:cs="Times New Roman"/>
                <w:sz w:val="24"/>
                <w:szCs w:val="24"/>
                <w:lang w:eastAsia="ru-RU"/>
              </w:rPr>
            </w:pPr>
            <w:r w:rsidRPr="00262A02">
              <w:rPr>
                <w:rFonts w:ascii="Times New Roman" w:eastAsia="Times New Roman" w:hAnsi="Times New Roman" w:cs="Times New Roman"/>
                <w:sz w:val="24"/>
                <w:szCs w:val="24"/>
                <w:lang w:eastAsia="ru-RU"/>
              </w:rPr>
              <w:t>84</w:t>
            </w:r>
            <w:r w:rsidR="003043C1" w:rsidRPr="00262A02">
              <w:rPr>
                <w:rFonts w:ascii="Times New Roman" w:eastAsia="Times New Roman" w:hAnsi="Times New Roman" w:cs="Times New Roman"/>
                <w:sz w:val="24"/>
                <w:szCs w:val="24"/>
                <w:lang w:eastAsia="ru-RU"/>
              </w:rPr>
              <w:t xml:space="preserve"> </w:t>
            </w:r>
            <w:r w:rsidRPr="00262A02">
              <w:rPr>
                <w:rFonts w:ascii="Times New Roman" w:eastAsia="Times New Roman" w:hAnsi="Times New Roman" w:cs="Times New Roman"/>
                <w:sz w:val="24"/>
                <w:szCs w:val="24"/>
                <w:lang w:eastAsia="ru-RU"/>
              </w:rPr>
              <w:t>727,00</w:t>
            </w:r>
          </w:p>
        </w:tc>
        <w:tc>
          <w:tcPr>
            <w:tcW w:w="1701" w:type="dxa"/>
            <w:tcBorders>
              <w:top w:val="single" w:sz="4" w:space="0" w:color="auto"/>
              <w:bottom w:val="single" w:sz="4" w:space="0" w:color="auto"/>
            </w:tcBorders>
            <w:shd w:val="clear" w:color="auto" w:fill="auto"/>
            <w:vAlign w:val="center"/>
          </w:tcPr>
          <w:p w:rsidR="00A97DEF" w:rsidRPr="00262A02" w:rsidRDefault="004E573D" w:rsidP="003043C1">
            <w:pPr>
              <w:spacing w:after="0" w:line="240" w:lineRule="auto"/>
              <w:jc w:val="center"/>
              <w:rPr>
                <w:rFonts w:ascii="Times New Roman" w:eastAsia="Times New Roman" w:hAnsi="Times New Roman" w:cs="Times New Roman"/>
                <w:sz w:val="24"/>
                <w:szCs w:val="24"/>
                <w:lang w:eastAsia="ru-RU"/>
              </w:rPr>
            </w:pPr>
            <w:r w:rsidRPr="00262A02">
              <w:rPr>
                <w:rFonts w:ascii="Times New Roman" w:eastAsia="Times New Roman" w:hAnsi="Times New Roman" w:cs="Times New Roman"/>
                <w:sz w:val="24"/>
                <w:szCs w:val="24"/>
                <w:lang w:eastAsia="ru-RU"/>
              </w:rPr>
              <w:t xml:space="preserve">под размещение </w:t>
            </w:r>
            <w:r w:rsidR="00EF4F94" w:rsidRPr="00262A02">
              <w:rPr>
                <w:rFonts w:ascii="Times New Roman" w:eastAsia="Times New Roman" w:hAnsi="Times New Roman" w:cs="Times New Roman"/>
                <w:sz w:val="24"/>
                <w:szCs w:val="24"/>
                <w:lang w:eastAsia="ru-RU"/>
              </w:rPr>
              <w:t>офиса</w:t>
            </w:r>
          </w:p>
        </w:tc>
        <w:tc>
          <w:tcPr>
            <w:tcW w:w="1559" w:type="dxa"/>
            <w:tcBorders>
              <w:top w:val="nil"/>
              <w:left w:val="single" w:sz="4" w:space="0" w:color="auto"/>
              <w:bottom w:val="single" w:sz="4" w:space="0" w:color="auto"/>
              <w:right w:val="single" w:sz="4" w:space="0" w:color="auto"/>
            </w:tcBorders>
            <w:shd w:val="clear" w:color="auto" w:fill="auto"/>
            <w:vAlign w:val="center"/>
          </w:tcPr>
          <w:p w:rsidR="00A97DEF" w:rsidRPr="00262A02" w:rsidRDefault="00A97DEF" w:rsidP="003043C1">
            <w:pPr>
              <w:jc w:val="center"/>
            </w:pPr>
            <w:r w:rsidRPr="00262A02">
              <w:rPr>
                <w:rFonts w:ascii="Times New Roman" w:hAnsi="Times New Roman" w:cs="Times New Roman"/>
                <w:color w:val="000000"/>
                <w:lang w:eastAsia="ru-RU"/>
              </w:rPr>
              <w:t>Договор заключается сроком на 11 (одиннадцать) месяцев</w:t>
            </w:r>
          </w:p>
        </w:tc>
      </w:tr>
    </w:tbl>
    <w:p w:rsidR="00811EB6" w:rsidRPr="00262A02" w:rsidRDefault="00B95B97" w:rsidP="00811EB6">
      <w:pPr>
        <w:pStyle w:val="a6"/>
        <w:ind w:left="0" w:firstLine="567"/>
        <w:jc w:val="both"/>
        <w:rPr>
          <w:rFonts w:ascii="Times New Roman" w:eastAsia="Arial Narrow" w:hAnsi="Times New Roman" w:cs="Times New Roman"/>
          <w:i/>
          <w:sz w:val="20"/>
          <w:szCs w:val="20"/>
        </w:rPr>
      </w:pPr>
      <w:r w:rsidRPr="00262A02">
        <w:rPr>
          <w:rFonts w:ascii="Times New Roman" w:eastAsia="Arial Narrow" w:hAnsi="Times New Roman" w:cs="Times New Roman"/>
          <w:b/>
          <w:i/>
          <w:sz w:val="20"/>
          <w:szCs w:val="20"/>
        </w:rPr>
        <w:t xml:space="preserve">* </w:t>
      </w:r>
      <w:r w:rsidRPr="00262A02">
        <w:rPr>
          <w:rFonts w:ascii="Times New Roman" w:eastAsia="Arial Narrow" w:hAnsi="Times New Roman" w:cs="Times New Roman"/>
          <w:i/>
          <w:sz w:val="20"/>
          <w:szCs w:val="20"/>
        </w:rPr>
        <w:t xml:space="preserve">Начальная (минимальная) стоимость арендной платы в месяц определена на основании </w:t>
      </w:r>
      <w:r w:rsidR="00811EB6" w:rsidRPr="00262A02">
        <w:rPr>
          <w:rFonts w:ascii="Times New Roman" w:eastAsia="Arial Narrow" w:hAnsi="Times New Roman" w:cs="Times New Roman"/>
          <w:i/>
          <w:sz w:val="20"/>
          <w:szCs w:val="20"/>
        </w:rPr>
        <w:t>отчета об оценке величины арендной платы (ставки), подготовленного независимым оценщиком.</w:t>
      </w:r>
    </w:p>
    <w:p w:rsidR="004E573D" w:rsidRPr="00262A02" w:rsidRDefault="004E573D" w:rsidP="005C398F">
      <w:pPr>
        <w:keepNext/>
        <w:keepLines/>
        <w:spacing w:after="0" w:line="27" w:lineRule="atLeast"/>
        <w:ind w:right="-138" w:firstLine="567"/>
        <w:jc w:val="both"/>
        <w:rPr>
          <w:rFonts w:ascii="Times New Roman" w:hAnsi="Times New Roman" w:cs="Times New Roman"/>
          <w:b/>
          <w:bCs/>
          <w:sz w:val="24"/>
          <w:szCs w:val="24"/>
        </w:rPr>
      </w:pPr>
    </w:p>
    <w:p w:rsidR="00B37490" w:rsidRPr="00262A02" w:rsidRDefault="00B37490" w:rsidP="005C398F">
      <w:pPr>
        <w:keepNext/>
        <w:keepLines/>
        <w:spacing w:after="0" w:line="27" w:lineRule="atLeast"/>
        <w:ind w:right="-138" w:firstLine="567"/>
        <w:jc w:val="both"/>
        <w:rPr>
          <w:rFonts w:ascii="Times New Roman" w:hAnsi="Times New Roman" w:cs="Times New Roman"/>
          <w:b/>
          <w:bCs/>
          <w:sz w:val="24"/>
          <w:szCs w:val="24"/>
        </w:rPr>
      </w:pPr>
      <w:r w:rsidRPr="00262A02">
        <w:rPr>
          <w:rFonts w:ascii="Times New Roman" w:hAnsi="Times New Roman" w:cs="Times New Roman"/>
          <w:b/>
          <w:bCs/>
          <w:sz w:val="24"/>
          <w:szCs w:val="24"/>
        </w:rPr>
        <w:t>Описание имущества и его технические характеристики (состояние, наличие водопровода, канализации, горячей воды, отопления, электрическая мощность, и т.п.):</w:t>
      </w:r>
    </w:p>
    <w:p w:rsidR="00EF4F94" w:rsidRPr="00262A02" w:rsidRDefault="00EF4F94" w:rsidP="005C398F">
      <w:pPr>
        <w:keepNext/>
        <w:keepLines/>
        <w:spacing w:after="0" w:line="276" w:lineRule="auto"/>
        <w:ind w:firstLine="567"/>
        <w:jc w:val="both"/>
        <w:rPr>
          <w:rFonts w:ascii="Times New Roman" w:hAnsi="Times New Roman"/>
          <w:sz w:val="24"/>
          <w:szCs w:val="24"/>
        </w:rPr>
      </w:pPr>
      <w:r w:rsidRPr="00262A02">
        <w:rPr>
          <w:rFonts w:ascii="Times New Roman" w:hAnsi="Times New Roman"/>
          <w:sz w:val="24"/>
          <w:szCs w:val="24"/>
        </w:rPr>
        <w:t>-состояние помещений в удовлетворительном состоянии,</w:t>
      </w:r>
    </w:p>
    <w:p w:rsidR="00B37490" w:rsidRPr="00262A02" w:rsidRDefault="005C398F" w:rsidP="005C398F">
      <w:pPr>
        <w:keepNext/>
        <w:keepLines/>
        <w:spacing w:after="0" w:line="276" w:lineRule="auto"/>
        <w:ind w:firstLine="567"/>
        <w:jc w:val="both"/>
        <w:rPr>
          <w:rFonts w:ascii="Times New Roman" w:hAnsi="Times New Roman"/>
          <w:sz w:val="24"/>
          <w:szCs w:val="24"/>
        </w:rPr>
      </w:pPr>
      <w:r w:rsidRPr="00262A02">
        <w:rPr>
          <w:rFonts w:ascii="Times New Roman" w:hAnsi="Times New Roman"/>
          <w:sz w:val="24"/>
          <w:szCs w:val="24"/>
        </w:rPr>
        <w:t>-</w:t>
      </w:r>
      <w:r w:rsidR="00B37490" w:rsidRPr="00262A02">
        <w:rPr>
          <w:rFonts w:ascii="Times New Roman" w:hAnsi="Times New Roman"/>
          <w:sz w:val="24"/>
          <w:szCs w:val="24"/>
        </w:rPr>
        <w:t>наличие электроснабжения</w:t>
      </w:r>
      <w:r w:rsidR="00EF4F94" w:rsidRPr="00262A02">
        <w:rPr>
          <w:rFonts w:ascii="Times New Roman" w:hAnsi="Times New Roman"/>
          <w:sz w:val="24"/>
          <w:szCs w:val="24"/>
        </w:rPr>
        <w:t>, водоснабжения</w:t>
      </w:r>
      <w:r w:rsidR="00B37490" w:rsidRPr="00262A02">
        <w:rPr>
          <w:rFonts w:ascii="Times New Roman" w:hAnsi="Times New Roman"/>
          <w:sz w:val="24"/>
          <w:szCs w:val="24"/>
        </w:rPr>
        <w:t xml:space="preserve"> </w:t>
      </w:r>
      <w:r w:rsidR="00EF4F94" w:rsidRPr="00262A02">
        <w:rPr>
          <w:rFonts w:ascii="Times New Roman" w:hAnsi="Times New Roman"/>
          <w:sz w:val="24"/>
          <w:szCs w:val="24"/>
        </w:rPr>
        <w:t>, отопления</w:t>
      </w:r>
      <w:r w:rsidR="00B37490" w:rsidRPr="00262A02">
        <w:rPr>
          <w:rFonts w:ascii="Times New Roman" w:hAnsi="Times New Roman"/>
          <w:sz w:val="24"/>
          <w:szCs w:val="24"/>
        </w:rPr>
        <w:t xml:space="preserve">- есть;  </w:t>
      </w:r>
      <w:r w:rsidR="00EF4F94" w:rsidRPr="00262A02">
        <w:rPr>
          <w:rFonts w:ascii="Times New Roman" w:hAnsi="Times New Roman"/>
          <w:sz w:val="24"/>
          <w:szCs w:val="24"/>
        </w:rPr>
        <w:t>мощность 10кВт/час на комнату,</w:t>
      </w:r>
    </w:p>
    <w:p w:rsidR="00B37490" w:rsidRPr="00262A02" w:rsidRDefault="005C398F" w:rsidP="005C398F">
      <w:pPr>
        <w:keepNext/>
        <w:keepLines/>
        <w:spacing w:after="0" w:line="276" w:lineRule="auto"/>
        <w:ind w:firstLine="567"/>
        <w:jc w:val="both"/>
        <w:rPr>
          <w:rFonts w:ascii="Times New Roman" w:hAnsi="Times New Roman"/>
          <w:sz w:val="24"/>
          <w:szCs w:val="24"/>
        </w:rPr>
      </w:pPr>
      <w:r w:rsidRPr="00262A02">
        <w:rPr>
          <w:rFonts w:ascii="Times New Roman" w:hAnsi="Times New Roman"/>
          <w:sz w:val="24"/>
          <w:szCs w:val="24"/>
        </w:rPr>
        <w:t>-</w:t>
      </w:r>
      <w:r w:rsidR="00B37490" w:rsidRPr="00262A02">
        <w:rPr>
          <w:rFonts w:ascii="Times New Roman" w:hAnsi="Times New Roman"/>
          <w:sz w:val="24"/>
          <w:szCs w:val="24"/>
        </w:rPr>
        <w:t>помещение в нежилом здании, стены панельные</w:t>
      </w:r>
      <w:r w:rsidRPr="00262A02">
        <w:rPr>
          <w:rFonts w:ascii="Times New Roman" w:hAnsi="Times New Roman"/>
          <w:sz w:val="24"/>
          <w:szCs w:val="24"/>
        </w:rPr>
        <w:t>.</w:t>
      </w:r>
    </w:p>
    <w:p w:rsidR="00EF4F94" w:rsidRPr="00262A02" w:rsidRDefault="00EF4F94" w:rsidP="005C398F">
      <w:pPr>
        <w:keepNext/>
        <w:keepLines/>
        <w:spacing w:after="0" w:line="276" w:lineRule="auto"/>
        <w:ind w:firstLine="567"/>
        <w:jc w:val="both"/>
        <w:rPr>
          <w:rFonts w:ascii="Times New Roman" w:hAnsi="Times New Roman"/>
          <w:sz w:val="24"/>
          <w:szCs w:val="24"/>
        </w:rPr>
      </w:pPr>
      <w:r w:rsidRPr="00262A02">
        <w:rPr>
          <w:rFonts w:ascii="Times New Roman" w:hAnsi="Times New Roman"/>
          <w:sz w:val="24"/>
          <w:szCs w:val="24"/>
        </w:rPr>
        <w:t>-наличие санузла на этаже,</w:t>
      </w:r>
    </w:p>
    <w:p w:rsidR="00EF4F94" w:rsidRPr="00262A02" w:rsidRDefault="00EF4F94" w:rsidP="005C398F">
      <w:pPr>
        <w:keepNext/>
        <w:keepLines/>
        <w:spacing w:after="0" w:line="276" w:lineRule="auto"/>
        <w:ind w:firstLine="567"/>
        <w:jc w:val="both"/>
        <w:rPr>
          <w:rFonts w:ascii="Times New Roman" w:hAnsi="Times New Roman"/>
          <w:sz w:val="24"/>
          <w:szCs w:val="24"/>
        </w:rPr>
      </w:pPr>
    </w:p>
    <w:p w:rsidR="00B37490" w:rsidRPr="00262A02" w:rsidRDefault="00B37490" w:rsidP="005C398F">
      <w:pPr>
        <w:keepNext/>
        <w:keepLines/>
        <w:spacing w:after="0" w:line="27" w:lineRule="atLeast"/>
        <w:ind w:firstLine="567"/>
        <w:jc w:val="both"/>
        <w:rPr>
          <w:rFonts w:ascii="Times New Roman" w:hAnsi="Times New Roman" w:cs="Times New Roman"/>
          <w:b/>
          <w:bCs/>
          <w:sz w:val="24"/>
          <w:szCs w:val="24"/>
        </w:rPr>
      </w:pPr>
      <w:r w:rsidRPr="00262A02">
        <w:rPr>
          <w:rFonts w:ascii="Times New Roman" w:hAnsi="Times New Roman"/>
          <w:b/>
          <w:sz w:val="24"/>
          <w:szCs w:val="24"/>
        </w:rPr>
        <w:t>Наличие обременения</w:t>
      </w:r>
      <w:r w:rsidRPr="00262A02">
        <w:rPr>
          <w:rFonts w:ascii="Times New Roman" w:hAnsi="Times New Roman"/>
          <w:sz w:val="24"/>
          <w:szCs w:val="24"/>
        </w:rPr>
        <w:t>: не зарегистрировано.</w:t>
      </w:r>
    </w:p>
    <w:p w:rsidR="00B37490" w:rsidRPr="00262A02" w:rsidRDefault="00B37490" w:rsidP="005C398F">
      <w:pPr>
        <w:keepNext/>
        <w:keepLines/>
        <w:autoSpaceDE w:val="0"/>
        <w:autoSpaceDN w:val="0"/>
        <w:adjustRightInd w:val="0"/>
        <w:spacing w:after="0" w:line="276" w:lineRule="auto"/>
        <w:ind w:firstLine="567"/>
        <w:jc w:val="both"/>
        <w:rPr>
          <w:rFonts w:ascii="Times New Roman" w:hAnsi="Times New Roman"/>
          <w:b/>
          <w:sz w:val="24"/>
          <w:szCs w:val="24"/>
        </w:rPr>
      </w:pPr>
      <w:r w:rsidRPr="00262A02">
        <w:rPr>
          <w:rFonts w:ascii="Times New Roman" w:hAnsi="Times New Roman"/>
          <w:b/>
          <w:sz w:val="24"/>
          <w:szCs w:val="24"/>
        </w:rPr>
        <w:t xml:space="preserve">Особые условия договора аренды: </w:t>
      </w:r>
    </w:p>
    <w:p w:rsidR="00B37490" w:rsidRPr="00262A02" w:rsidRDefault="005C398F" w:rsidP="005C398F">
      <w:pPr>
        <w:spacing w:after="0" w:line="276" w:lineRule="auto"/>
        <w:ind w:firstLine="567"/>
        <w:contextualSpacing/>
        <w:jc w:val="both"/>
        <w:rPr>
          <w:rFonts w:ascii="Times New Roman" w:hAnsi="Times New Roman" w:cs="Times New Roman"/>
          <w:sz w:val="24"/>
          <w:szCs w:val="24"/>
        </w:rPr>
      </w:pPr>
      <w:r w:rsidRPr="00262A02">
        <w:rPr>
          <w:rFonts w:ascii="Times New Roman" w:hAnsi="Times New Roman"/>
          <w:sz w:val="24"/>
          <w:szCs w:val="24"/>
        </w:rPr>
        <w:t>-</w:t>
      </w:r>
      <w:r w:rsidR="00B37490" w:rsidRPr="00262A02">
        <w:rPr>
          <w:rFonts w:ascii="Times New Roman" w:hAnsi="Times New Roman"/>
          <w:sz w:val="24"/>
          <w:szCs w:val="24"/>
        </w:rPr>
        <w:t>В организации действует пропускной режим.</w:t>
      </w:r>
    </w:p>
    <w:p w:rsidR="003043C1" w:rsidRPr="00262A02" w:rsidRDefault="005C398F" w:rsidP="005C398F">
      <w:pPr>
        <w:spacing w:after="0" w:line="276" w:lineRule="auto"/>
        <w:ind w:firstLine="567"/>
        <w:contextualSpacing/>
        <w:jc w:val="both"/>
        <w:rPr>
          <w:rFonts w:ascii="Times New Roman" w:hAnsi="Times New Roman" w:cs="Times New Roman"/>
          <w:sz w:val="24"/>
          <w:szCs w:val="24"/>
        </w:rPr>
      </w:pPr>
      <w:r w:rsidRPr="00262A02">
        <w:rPr>
          <w:rFonts w:ascii="Times New Roman" w:hAnsi="Times New Roman" w:cs="Times New Roman"/>
          <w:sz w:val="24"/>
          <w:szCs w:val="24"/>
        </w:rPr>
        <w:t>-</w:t>
      </w:r>
      <w:r w:rsidR="00B37490" w:rsidRPr="00262A02">
        <w:rPr>
          <w:rFonts w:ascii="Times New Roman" w:hAnsi="Times New Roman" w:cs="Times New Roman"/>
          <w:sz w:val="24"/>
          <w:szCs w:val="24"/>
        </w:rPr>
        <w:t>Необходимо участие арендатора в эксплуатационных расходах по зданию: уборка</w:t>
      </w:r>
      <w:r w:rsidR="00EF4F94" w:rsidRPr="00262A02">
        <w:rPr>
          <w:rFonts w:ascii="Times New Roman" w:hAnsi="Times New Roman" w:cs="Times New Roman"/>
          <w:sz w:val="24"/>
          <w:szCs w:val="24"/>
        </w:rPr>
        <w:t>.</w:t>
      </w:r>
    </w:p>
    <w:p w:rsidR="005C398F" w:rsidRPr="00262A02" w:rsidRDefault="003043C1" w:rsidP="005C398F">
      <w:pPr>
        <w:spacing w:after="0" w:line="276" w:lineRule="auto"/>
        <w:ind w:firstLine="567"/>
        <w:contextualSpacing/>
        <w:jc w:val="both"/>
        <w:rPr>
          <w:rFonts w:ascii="Times New Roman" w:hAnsi="Times New Roman" w:cs="Times New Roman"/>
          <w:sz w:val="24"/>
          <w:szCs w:val="24"/>
        </w:rPr>
      </w:pPr>
      <w:r w:rsidRPr="00262A02">
        <w:rPr>
          <w:rFonts w:ascii="Times New Roman" w:hAnsi="Times New Roman" w:cs="Times New Roman"/>
          <w:sz w:val="24"/>
          <w:szCs w:val="24"/>
        </w:rPr>
        <w:t xml:space="preserve">-Установка счетчиков энерго- и водопотребления за счет </w:t>
      </w:r>
      <w:r w:rsidR="00A4239E" w:rsidRPr="00262A02">
        <w:rPr>
          <w:rFonts w:ascii="Times New Roman" w:hAnsi="Times New Roman" w:cs="Times New Roman"/>
          <w:sz w:val="24"/>
          <w:szCs w:val="24"/>
        </w:rPr>
        <w:t>а</w:t>
      </w:r>
      <w:r w:rsidRPr="00262A02">
        <w:rPr>
          <w:rFonts w:ascii="Times New Roman" w:hAnsi="Times New Roman" w:cs="Times New Roman"/>
          <w:sz w:val="24"/>
          <w:szCs w:val="24"/>
        </w:rPr>
        <w:t>рендатора.</w:t>
      </w:r>
    </w:p>
    <w:p w:rsidR="00B37490" w:rsidRPr="00262A02" w:rsidRDefault="00B37490" w:rsidP="005C398F">
      <w:pPr>
        <w:spacing w:after="0" w:line="276" w:lineRule="auto"/>
        <w:ind w:firstLine="567"/>
        <w:contextualSpacing/>
        <w:jc w:val="both"/>
        <w:rPr>
          <w:rFonts w:ascii="Times New Roman" w:eastAsia="Arial Narrow" w:hAnsi="Times New Roman" w:cs="Times New Roman"/>
          <w:sz w:val="24"/>
          <w:szCs w:val="24"/>
        </w:rPr>
      </w:pPr>
      <w:r w:rsidRPr="00262A02">
        <w:rPr>
          <w:rFonts w:ascii="Times New Roman" w:eastAsia="Arial Narrow" w:hAnsi="Times New Roman" w:cs="Times New Roman"/>
          <w:sz w:val="24"/>
          <w:szCs w:val="24"/>
        </w:rPr>
        <w:t xml:space="preserve">По запросу заинтересованного лица Организатор </w:t>
      </w:r>
      <w:r w:rsidR="00A4239E" w:rsidRPr="00262A02">
        <w:rPr>
          <w:rFonts w:ascii="Times New Roman" w:eastAsia="Arial Narrow" w:hAnsi="Times New Roman" w:cs="Times New Roman"/>
          <w:sz w:val="24"/>
          <w:szCs w:val="24"/>
        </w:rPr>
        <w:t>торгов</w:t>
      </w:r>
      <w:r w:rsidRPr="00262A02">
        <w:rPr>
          <w:rFonts w:ascii="Times New Roman" w:eastAsia="Arial Narrow" w:hAnsi="Times New Roman" w:cs="Times New Roman"/>
          <w:sz w:val="24"/>
          <w:szCs w:val="24"/>
        </w:rPr>
        <w:t xml:space="preserve"> и</w:t>
      </w:r>
      <w:r w:rsidR="00E03D07" w:rsidRPr="00262A02">
        <w:rPr>
          <w:rFonts w:ascii="Times New Roman" w:eastAsia="Arial Narrow" w:hAnsi="Times New Roman" w:cs="Times New Roman"/>
          <w:sz w:val="24"/>
          <w:szCs w:val="24"/>
        </w:rPr>
        <w:t>/или</w:t>
      </w:r>
      <w:r w:rsidRPr="00262A02">
        <w:rPr>
          <w:rFonts w:ascii="Times New Roman" w:eastAsia="Arial Narrow" w:hAnsi="Times New Roman" w:cs="Times New Roman"/>
          <w:sz w:val="24"/>
          <w:szCs w:val="24"/>
        </w:rPr>
        <w:t xml:space="preserve"> Специализированная организация проведет осмотр арендуемых площадей на условиях в соответствии с пунктом 13</w:t>
      </w:r>
      <w:r w:rsidR="00892BA3" w:rsidRPr="00262A02">
        <w:rPr>
          <w:rFonts w:ascii="Times New Roman" w:eastAsia="Arial Narrow" w:hAnsi="Times New Roman" w:cs="Times New Roman"/>
          <w:sz w:val="24"/>
          <w:szCs w:val="24"/>
        </w:rPr>
        <w:t xml:space="preserve"> </w:t>
      </w:r>
      <w:r w:rsidRPr="00262A02">
        <w:rPr>
          <w:rFonts w:ascii="Times New Roman" w:eastAsia="Arial Narrow" w:hAnsi="Times New Roman" w:cs="Times New Roman"/>
          <w:sz w:val="24"/>
          <w:szCs w:val="24"/>
        </w:rPr>
        <w:t xml:space="preserve">Раздела </w:t>
      </w:r>
      <w:r w:rsidRPr="00262A02">
        <w:rPr>
          <w:rFonts w:ascii="Times New Roman" w:eastAsia="Arial Narrow" w:hAnsi="Times New Roman" w:cs="Times New Roman"/>
          <w:sz w:val="24"/>
          <w:szCs w:val="24"/>
          <w:lang w:val="en-US"/>
        </w:rPr>
        <w:t>VI</w:t>
      </w:r>
      <w:r w:rsidRPr="00262A02">
        <w:rPr>
          <w:rFonts w:ascii="Times New Roman" w:eastAsia="Arial Narrow" w:hAnsi="Times New Roman" w:cs="Times New Roman"/>
          <w:sz w:val="24"/>
          <w:szCs w:val="24"/>
        </w:rPr>
        <w:t xml:space="preserve"> «Информационная карта аукциона».</w:t>
      </w:r>
    </w:p>
    <w:p w:rsidR="00B37490" w:rsidRPr="00262A02" w:rsidRDefault="00B37490" w:rsidP="00CC5B67">
      <w:pPr>
        <w:keepNext/>
        <w:keepLines/>
        <w:spacing w:after="0" w:line="240" w:lineRule="auto"/>
        <w:rPr>
          <w:rFonts w:ascii="Times New Roman" w:hAnsi="Times New Roman" w:cs="Times New Roman"/>
          <w:sz w:val="24"/>
          <w:szCs w:val="24"/>
        </w:rPr>
      </w:pPr>
    </w:p>
    <w:p w:rsidR="00811EB6" w:rsidRPr="00CC5B67" w:rsidRDefault="00EF4F94" w:rsidP="00EF4F94">
      <w:pPr>
        <w:spacing w:after="0" w:line="240" w:lineRule="auto"/>
        <w:ind w:firstLine="567"/>
        <w:jc w:val="both"/>
        <w:rPr>
          <w:rFonts w:ascii="Times New Roman" w:eastAsia="Arial Narrow" w:hAnsi="Times New Roman" w:cs="Times New Roman"/>
          <w:sz w:val="24"/>
          <w:szCs w:val="24"/>
        </w:rPr>
      </w:pPr>
      <w:r w:rsidRPr="00262A02">
        <w:rPr>
          <w:rFonts w:ascii="Times New Roman" w:eastAsia="Arial Narrow" w:hAnsi="Times New Roman" w:cs="Times New Roman"/>
          <w:sz w:val="24"/>
          <w:szCs w:val="24"/>
        </w:rPr>
        <w:t>Свидетельств</w:t>
      </w:r>
      <w:r w:rsidR="00CC5B67" w:rsidRPr="00262A02">
        <w:rPr>
          <w:rFonts w:ascii="Times New Roman" w:eastAsia="Arial Narrow" w:hAnsi="Times New Roman" w:cs="Times New Roman"/>
          <w:sz w:val="24"/>
          <w:szCs w:val="24"/>
        </w:rPr>
        <w:t>о государственной регистрации права,</w:t>
      </w:r>
      <w:r w:rsidRPr="00262A02">
        <w:rPr>
          <w:rFonts w:ascii="Times New Roman" w:eastAsia="Arial Narrow" w:hAnsi="Times New Roman" w:cs="Times New Roman"/>
          <w:sz w:val="24"/>
          <w:szCs w:val="24"/>
        </w:rPr>
        <w:t xml:space="preserve"> </w:t>
      </w:r>
      <w:r w:rsidR="003043C1" w:rsidRPr="00262A02">
        <w:rPr>
          <w:rFonts w:ascii="Times New Roman" w:eastAsia="Arial Narrow" w:hAnsi="Times New Roman" w:cs="Times New Roman"/>
          <w:sz w:val="24"/>
          <w:szCs w:val="24"/>
        </w:rPr>
        <w:t>э</w:t>
      </w:r>
      <w:r w:rsidRPr="00262A02">
        <w:rPr>
          <w:rFonts w:ascii="Times New Roman" w:eastAsia="Arial Narrow" w:hAnsi="Times New Roman" w:cs="Times New Roman"/>
          <w:sz w:val="24"/>
          <w:szCs w:val="24"/>
        </w:rPr>
        <w:t>кспликация к поэтажному плану представлены в Приложениях к Проекту договора аренды.</w:t>
      </w:r>
    </w:p>
    <w:p w:rsidR="00B95B97" w:rsidRPr="00B95B97" w:rsidRDefault="00B95B97" w:rsidP="00811EB6">
      <w:pPr>
        <w:pStyle w:val="a6"/>
        <w:ind w:left="928"/>
        <w:jc w:val="both"/>
        <w:rPr>
          <w:rFonts w:ascii="Times New Roman" w:eastAsia="Arial Narrow" w:hAnsi="Times New Roman" w:cs="Times New Roman"/>
          <w:b/>
          <w:sz w:val="28"/>
          <w:szCs w:val="28"/>
        </w:rPr>
      </w:pPr>
      <w:r w:rsidRPr="00B95B97">
        <w:rPr>
          <w:rFonts w:ascii="Times New Roman" w:eastAsia="Arial Narrow" w:hAnsi="Times New Roman" w:cs="Times New Roman"/>
          <w:b/>
          <w:sz w:val="28"/>
          <w:szCs w:val="28"/>
        </w:rPr>
        <w:br w:type="page"/>
      </w:r>
    </w:p>
    <w:p w:rsidR="003121BE" w:rsidRPr="003121BE" w:rsidRDefault="00811EB6"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Условия участия в аукционе.</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 xml:space="preserve"> Требования к участникам аукциона</w:t>
      </w:r>
    </w:p>
    <w:p w:rsidR="00062993" w:rsidRDefault="00062993" w:rsidP="00352679">
      <w:pPr>
        <w:spacing w:after="0" w:line="276" w:lineRule="auto"/>
        <w:ind w:firstLine="567"/>
        <w:jc w:val="both"/>
        <w:rPr>
          <w:rFonts w:ascii="Times New Roman" w:hAnsi="Times New Roman" w:cs="Times New Roman"/>
          <w:sz w:val="24"/>
          <w:szCs w:val="24"/>
        </w:rPr>
      </w:pPr>
    </w:p>
    <w:p w:rsidR="00994BA4" w:rsidRDefault="00994BA4" w:rsidP="00FA4651">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 xml:space="preserve">Для принятия участия в </w:t>
      </w:r>
      <w:r w:rsidR="00221D41">
        <w:rPr>
          <w:rFonts w:ascii="Times New Roman" w:hAnsi="Times New Roman" w:cs="Times New Roman"/>
          <w:sz w:val="24"/>
          <w:szCs w:val="24"/>
        </w:rPr>
        <w:t xml:space="preserve">аукционе </w:t>
      </w:r>
      <w:r w:rsidRPr="00994BA4">
        <w:rPr>
          <w:rFonts w:ascii="Times New Roman" w:hAnsi="Times New Roman" w:cs="Times New Roman"/>
          <w:sz w:val="24"/>
          <w:szCs w:val="24"/>
        </w:rPr>
        <w:t>Претендент должен быть юридическим лицом с любой организационно-правовой формой, формой собственности и местом нахождения, физическим лицом, в том числе индивидуальным предпринимателем, или субъектом гражданского права, указанным в пункте 1 статьи 124 Гражданского кодекса Российской Федерации</w:t>
      </w:r>
      <w:r w:rsidR="00811EB6" w:rsidRPr="00811EB6">
        <w:rPr>
          <w:rFonts w:ascii="Times New Roman" w:hAnsi="Times New Roman" w:cs="Times New Roman"/>
          <w:sz w:val="24"/>
          <w:szCs w:val="24"/>
        </w:rPr>
        <w:t xml:space="preserve">. </w:t>
      </w:r>
    </w:p>
    <w:p w:rsidR="00811EB6" w:rsidRPr="00811EB6" w:rsidRDefault="00811EB6" w:rsidP="00FA4651">
      <w:pPr>
        <w:spacing w:after="0" w:line="240" w:lineRule="auto"/>
        <w:ind w:firstLine="567"/>
        <w:jc w:val="both"/>
        <w:rPr>
          <w:rFonts w:ascii="Times New Roman" w:hAnsi="Times New Roman" w:cs="Times New Roman"/>
          <w:sz w:val="24"/>
          <w:szCs w:val="24"/>
        </w:rPr>
      </w:pPr>
      <w:r w:rsidRPr="00811EB6">
        <w:rPr>
          <w:rFonts w:ascii="Times New Roman" w:hAnsi="Times New Roman" w:cs="Times New Roman"/>
          <w:sz w:val="24"/>
          <w:szCs w:val="24"/>
        </w:rPr>
        <w:t xml:space="preserve">Участники аукциона </w:t>
      </w:r>
      <w:r w:rsidR="00221D41">
        <w:rPr>
          <w:rFonts w:ascii="Times New Roman" w:hAnsi="Times New Roman" w:cs="Times New Roman"/>
          <w:sz w:val="24"/>
          <w:szCs w:val="24"/>
        </w:rPr>
        <w:t xml:space="preserve">(Претендент) </w:t>
      </w:r>
      <w:r w:rsidRPr="00811EB6">
        <w:rPr>
          <w:rFonts w:ascii="Times New Roman" w:hAnsi="Times New Roman" w:cs="Times New Roman"/>
          <w:sz w:val="24"/>
          <w:szCs w:val="24"/>
        </w:rPr>
        <w:t>имеют право выступать в отношениях, связанных с участием в аукционе, как непосредственно, так и через своих представителей. Полномочия представителей участников аукциона подтверждаются доверенностью, выданной и оформленной в соответствии с гражданским законодательством, или ее нотариально заверенной копией.</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Участник аукциона</w:t>
      </w:r>
      <w:r w:rsid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должен соответствовать следующим требованиям:</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r w:rsidR="00994BA4">
        <w:rPr>
          <w:rFonts w:ascii="Times New Roman" w:eastAsiaTheme="minorHAnsi" w:hAnsi="Times New Roman" w:cs="Times New Roman"/>
          <w:sz w:val="24"/>
          <w:szCs w:val="24"/>
        </w:rPr>
        <w:t>;</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непроведение ликвидации участника аукциона -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221D41">
        <w:rPr>
          <w:rFonts w:ascii="Times New Roman" w:eastAsiaTheme="minorHAnsi" w:hAnsi="Times New Roman" w:cs="Times New Roman"/>
          <w:sz w:val="24"/>
          <w:szCs w:val="24"/>
        </w:rPr>
        <w:t xml:space="preserve">конкурсного </w:t>
      </w:r>
      <w:r w:rsidRPr="00811EB6">
        <w:rPr>
          <w:rFonts w:ascii="Times New Roman" w:eastAsiaTheme="minorHAnsi" w:hAnsi="Times New Roman" w:cs="Times New Roman"/>
          <w:sz w:val="24"/>
          <w:szCs w:val="24"/>
        </w:rPr>
        <w:t>производства;</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неприостановление деятельности участника аукциона в порядке, предусмотренном Кодексом Российской Федерации об административных правонарушениях, </w:t>
      </w:r>
    </w:p>
    <w:p w:rsidR="00007BF3"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отсутствие у </w:t>
      </w:r>
      <w:r w:rsidR="00F96855" w:rsidRPr="00F96855">
        <w:rPr>
          <w:rFonts w:ascii="Times New Roman" w:eastAsiaTheme="minorHAnsi" w:hAnsi="Times New Roman" w:cs="Times New Roman"/>
          <w:sz w:val="24"/>
          <w:szCs w:val="24"/>
        </w:rPr>
        <w:t>Претендент</w:t>
      </w:r>
      <w:r w:rsidR="00F96855">
        <w:rPr>
          <w:rFonts w:ascii="Times New Roman" w:eastAsiaTheme="minorHAnsi" w:hAnsi="Times New Roman" w:cs="Times New Roman"/>
          <w:sz w:val="24"/>
          <w:szCs w:val="24"/>
        </w:rPr>
        <w:t>а</w:t>
      </w:r>
      <w:r w:rsidR="00F96855" w:rsidRPr="00F96855">
        <w:rPr>
          <w:rFonts w:ascii="Times New Roman" w:eastAsiaTheme="minorHAnsi" w:hAnsi="Times New Roman" w:cs="Times New Roman"/>
          <w:sz w:val="24"/>
          <w:szCs w:val="24"/>
        </w:rPr>
        <w:t xml:space="preserve"> </w:t>
      </w:r>
      <w:r w:rsidRPr="00811EB6">
        <w:rPr>
          <w:rFonts w:ascii="Times New Roman" w:eastAsiaTheme="minorHAnsi" w:hAnsi="Times New Roman" w:cs="Times New Roman"/>
          <w:sz w:val="24"/>
          <w:szCs w:val="24"/>
        </w:rPr>
        <w:t xml:space="preserve">–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w:t>
      </w:r>
      <w:r w:rsidR="00F96855" w:rsidRP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 xml:space="preserve">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w:t>
      </w:r>
      <w:r w:rsidR="00F96855">
        <w:rPr>
          <w:rFonts w:ascii="Times New Roman" w:eastAsiaTheme="minorHAnsi" w:hAnsi="Times New Roman" w:cs="Times New Roman"/>
          <w:sz w:val="24"/>
          <w:szCs w:val="24"/>
        </w:rPr>
        <w:t>торгов</w:t>
      </w:r>
      <w:r w:rsidRPr="00811EB6">
        <w:rPr>
          <w:rFonts w:ascii="Times New Roman" w:eastAsiaTheme="minorHAnsi" w:hAnsi="Times New Roman" w:cs="Times New Roman"/>
          <w:sz w:val="24"/>
          <w:szCs w:val="24"/>
        </w:rPr>
        <w:t>, и административного наказания в виде дисквалификации.</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t>Условия допуска к участию в аукционе</w:t>
      </w:r>
    </w:p>
    <w:p w:rsidR="00994BA4" w:rsidRPr="00994BA4" w:rsidRDefault="00994BA4" w:rsidP="005C398F">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Не допускаются к участию в Аукционе:</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2.2.1.</w:t>
      </w:r>
      <w:r w:rsidR="00994BA4" w:rsidRPr="00994BA4">
        <w:rPr>
          <w:rFonts w:ascii="Times New Roman" w:hAnsi="Times New Roman" w:cs="Times New Roman"/>
          <w:sz w:val="24"/>
          <w:szCs w:val="24"/>
        </w:rPr>
        <w:t>представленные документы не подтверждают права претендента быть арендатором в соответствии с законодательством Российской Федерации;</w:t>
      </w:r>
    </w:p>
    <w:p w:rsidR="00994BA4" w:rsidRPr="00994BA4" w:rsidRDefault="005C398F" w:rsidP="005C398F">
      <w:pPr>
        <w:pStyle w:val="ConsNormal"/>
        <w:widowControl/>
        <w:ind w:firstLine="567"/>
        <w:jc w:val="both"/>
        <w:rPr>
          <w:rFonts w:ascii="Times New Roman" w:hAnsi="Times New Roman" w:cs="Times New Roman"/>
          <w:sz w:val="24"/>
          <w:szCs w:val="24"/>
        </w:rPr>
      </w:pPr>
      <w:r>
        <w:rPr>
          <w:rFonts w:ascii="Times New Roman" w:hAnsi="Times New Roman" w:cs="Times New Roman"/>
          <w:sz w:val="24"/>
          <w:szCs w:val="24"/>
        </w:rPr>
        <w:t>2.2.2.</w:t>
      </w:r>
      <w:r w:rsidR="002578F0">
        <w:rPr>
          <w:rFonts w:ascii="Times New Roman" w:hAnsi="Times New Roman" w:cs="Times New Roman"/>
          <w:sz w:val="24"/>
          <w:szCs w:val="24"/>
        </w:rPr>
        <w:t xml:space="preserve"> </w:t>
      </w:r>
      <w:r w:rsidR="00994BA4" w:rsidRPr="00994BA4">
        <w:rPr>
          <w:rFonts w:ascii="Times New Roman" w:hAnsi="Times New Roman" w:cs="Times New Roman"/>
          <w:sz w:val="24"/>
          <w:szCs w:val="24"/>
        </w:rPr>
        <w:t xml:space="preserve">претендент, не представивший все необходимые </w:t>
      </w:r>
      <w:r w:rsidR="00994BA4" w:rsidRPr="00221D41">
        <w:rPr>
          <w:rFonts w:ascii="Times New Roman" w:hAnsi="Times New Roman" w:cs="Times New Roman"/>
          <w:sz w:val="24"/>
          <w:szCs w:val="24"/>
        </w:rPr>
        <w:t xml:space="preserve">документы в соответствии с пунктом </w:t>
      </w:r>
      <w:r w:rsidR="00B67096" w:rsidRPr="00221D41">
        <w:rPr>
          <w:rFonts w:ascii="Times New Roman" w:hAnsi="Times New Roman" w:cs="Times New Roman"/>
          <w:sz w:val="24"/>
          <w:szCs w:val="24"/>
        </w:rPr>
        <w:t>3.2.1</w:t>
      </w:r>
      <w:r w:rsidR="00994BA4" w:rsidRPr="00221D41">
        <w:rPr>
          <w:rFonts w:ascii="Times New Roman" w:hAnsi="Times New Roman" w:cs="Times New Roman"/>
          <w:sz w:val="24"/>
          <w:szCs w:val="24"/>
        </w:rPr>
        <w:t xml:space="preserve"> </w:t>
      </w:r>
      <w:r w:rsidR="00221D41" w:rsidRPr="00221D41">
        <w:rPr>
          <w:rFonts w:ascii="Times New Roman" w:hAnsi="Times New Roman" w:cs="Times New Roman"/>
          <w:sz w:val="24"/>
          <w:szCs w:val="24"/>
        </w:rPr>
        <w:t>части</w:t>
      </w:r>
      <w:r w:rsidR="00B67096" w:rsidRPr="00221D41">
        <w:rPr>
          <w:rFonts w:ascii="Times New Roman" w:hAnsi="Times New Roman" w:cs="Times New Roman"/>
          <w:sz w:val="24"/>
          <w:szCs w:val="24"/>
        </w:rPr>
        <w:t xml:space="preserve"> 3.2.</w:t>
      </w:r>
      <w:r w:rsidR="00221D41" w:rsidRPr="00221D41">
        <w:rPr>
          <w:rFonts w:ascii="Times New Roman" w:hAnsi="Times New Roman" w:cs="Times New Roman"/>
          <w:sz w:val="24"/>
          <w:szCs w:val="24"/>
        </w:rPr>
        <w:t xml:space="preserve"> Раздела </w:t>
      </w:r>
      <w:r w:rsidR="00221D41" w:rsidRPr="00221D41">
        <w:rPr>
          <w:rFonts w:ascii="Times New Roman" w:hAnsi="Times New Roman" w:cs="Times New Roman"/>
          <w:sz w:val="24"/>
          <w:szCs w:val="24"/>
          <w:lang w:val="en-US"/>
        </w:rPr>
        <w:t>III</w:t>
      </w:r>
      <w:r w:rsidR="00221D41" w:rsidRPr="00221D41">
        <w:rPr>
          <w:rFonts w:ascii="Times New Roman" w:hAnsi="Times New Roman" w:cs="Times New Roman"/>
          <w:sz w:val="24"/>
          <w:szCs w:val="24"/>
        </w:rPr>
        <w:t xml:space="preserve"> настоящей документации </w:t>
      </w:r>
      <w:r w:rsidR="00B67096" w:rsidRPr="00221D41">
        <w:rPr>
          <w:rFonts w:ascii="Times New Roman" w:hAnsi="Times New Roman" w:cs="Times New Roman"/>
          <w:sz w:val="24"/>
          <w:szCs w:val="24"/>
        </w:rPr>
        <w:t xml:space="preserve"> </w:t>
      </w:r>
      <w:r w:rsidR="00994BA4" w:rsidRPr="00221D41">
        <w:rPr>
          <w:rFonts w:ascii="Times New Roman" w:hAnsi="Times New Roman" w:cs="Times New Roman"/>
          <w:sz w:val="24"/>
          <w:szCs w:val="24"/>
        </w:rPr>
        <w:t xml:space="preserve"> или оформление</w:t>
      </w:r>
      <w:r w:rsidR="00994BA4" w:rsidRPr="00994BA4">
        <w:rPr>
          <w:rFonts w:ascii="Times New Roman" w:hAnsi="Times New Roman" w:cs="Times New Roman"/>
          <w:sz w:val="24"/>
          <w:szCs w:val="24"/>
        </w:rPr>
        <w:t xml:space="preserve"> указанных документов не соответствует законодательству Российской Федерации</w:t>
      </w:r>
      <w:r w:rsidR="00A97DEF">
        <w:rPr>
          <w:rFonts w:ascii="Times New Roman" w:hAnsi="Times New Roman" w:cs="Times New Roman"/>
          <w:sz w:val="24"/>
          <w:szCs w:val="24"/>
        </w:rPr>
        <w:t xml:space="preserve"> и требованиям аукционной документации</w:t>
      </w:r>
      <w:r w:rsidR="00994BA4" w:rsidRPr="00994BA4">
        <w:rPr>
          <w:rFonts w:ascii="Times New Roman" w:hAnsi="Times New Roman" w:cs="Times New Roman"/>
          <w:sz w:val="24"/>
          <w:szCs w:val="24"/>
        </w:rPr>
        <w:t>;</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2.2.3.</w:t>
      </w:r>
      <w:r w:rsidR="00994BA4" w:rsidRPr="00994BA4">
        <w:rPr>
          <w:rFonts w:ascii="Times New Roman" w:hAnsi="Times New Roman" w:cs="Times New Roman"/>
          <w:sz w:val="24"/>
          <w:szCs w:val="24"/>
        </w:rPr>
        <w:t>заявка подана лицом, не уполномоченным претендентом на осуществление таких действий;</w:t>
      </w:r>
    </w:p>
    <w:p w:rsidR="005C398F"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2.2.4.</w:t>
      </w:r>
      <w:r w:rsidR="00994BA4" w:rsidRPr="00994BA4">
        <w:rPr>
          <w:rFonts w:ascii="Times New Roman" w:hAnsi="Times New Roman" w:cs="Times New Roman"/>
          <w:sz w:val="24"/>
          <w:szCs w:val="24"/>
        </w:rPr>
        <w:t>не подтверждено поступление в установленный срок задатка на счет, указанный в Аукционной документации;</w:t>
      </w:r>
    </w:p>
    <w:p w:rsid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2.2.5.</w:t>
      </w:r>
      <w:r w:rsidR="00994BA4" w:rsidRPr="00994BA4">
        <w:rPr>
          <w:rFonts w:ascii="Times New Roman" w:hAnsi="Times New Roman" w:cs="Times New Roman"/>
          <w:sz w:val="24"/>
          <w:szCs w:val="24"/>
        </w:rPr>
        <w:t>претендент, представивший недостоверную информацию, которая может существенно повлиять на решение о допуске Претендента к участию в Аукционе</w:t>
      </w:r>
      <w:r w:rsidR="00994BA4">
        <w:rPr>
          <w:rFonts w:ascii="Times New Roman" w:hAnsi="Times New Roman" w:cs="Times New Roman"/>
          <w:sz w:val="24"/>
          <w:szCs w:val="24"/>
        </w:rPr>
        <w:t>.</w:t>
      </w:r>
    </w:p>
    <w:p w:rsidR="00352679" w:rsidRDefault="00352679" w:rsidP="005C398F">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br w:type="page"/>
      </w:r>
    </w:p>
    <w:p w:rsidR="00994BA4" w:rsidRDefault="00994BA4" w:rsidP="00994BA4">
      <w:pPr>
        <w:spacing w:after="0"/>
        <w:ind w:firstLine="720"/>
        <w:jc w:val="both"/>
        <w:rPr>
          <w:rFonts w:ascii="Times New Roman" w:hAnsi="Times New Roman" w:cs="Times New Roman"/>
          <w:b/>
          <w:sz w:val="28"/>
          <w:szCs w:val="28"/>
        </w:rPr>
      </w:pPr>
    </w:p>
    <w:p w:rsidR="003121BE" w:rsidRPr="003121BE" w:rsidRDefault="004E5E15" w:rsidP="00994BA4">
      <w:pPr>
        <w:spacing w:after="0"/>
        <w:ind w:firstLine="720"/>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I</w:t>
      </w:r>
      <w:r w:rsidR="00007BF3">
        <w:rPr>
          <w:rFonts w:ascii="Times New Roman" w:hAnsi="Times New Roman" w:cs="Times New Roman"/>
          <w:b/>
          <w:sz w:val="28"/>
          <w:szCs w:val="28"/>
          <w:lang w:val="en-US"/>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Подача и рассмотрение заявок. Проведение аукциона.</w:t>
      </w:r>
    </w:p>
    <w:p w:rsidR="003121BE" w:rsidRDefault="00007BF3" w:rsidP="003121BE">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Порядок</w:t>
      </w:r>
      <w:r w:rsidR="00EA0AB9">
        <w:rPr>
          <w:rFonts w:ascii="Times New Roman" w:hAnsi="Times New Roman" w:cs="Times New Roman"/>
          <w:b/>
          <w:sz w:val="28"/>
          <w:szCs w:val="28"/>
        </w:rPr>
        <w:t xml:space="preserve">, место, сроки </w:t>
      </w:r>
      <w:r w:rsidR="003121BE" w:rsidRPr="003121BE">
        <w:rPr>
          <w:rFonts w:ascii="Times New Roman" w:hAnsi="Times New Roman" w:cs="Times New Roman"/>
          <w:b/>
          <w:sz w:val="28"/>
          <w:szCs w:val="28"/>
        </w:rPr>
        <w:t xml:space="preserve"> подачи заявок на участие в аукционе</w:t>
      </w:r>
    </w:p>
    <w:p w:rsidR="004E5E15" w:rsidRDefault="004E5E15" w:rsidP="00994BA4">
      <w:pPr>
        <w:pStyle w:val="13"/>
        <w:spacing w:before="0" w:after="0" w:line="240" w:lineRule="auto"/>
        <w:ind w:firstLine="567"/>
        <w:jc w:val="both"/>
        <w:rPr>
          <w:rFonts w:ascii="Times New Roman" w:hAnsi="Times New Roman" w:cs="Times New Roman"/>
          <w:sz w:val="24"/>
          <w:szCs w:val="24"/>
        </w:rPr>
      </w:pP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должна быть подготовлена по форме, представленной в </w:t>
      </w:r>
      <w:r w:rsidRPr="005C398F">
        <w:rPr>
          <w:rFonts w:ascii="Times New Roman" w:hAnsi="Times New Roman" w:cs="Times New Roman"/>
          <w:i/>
          <w:sz w:val="24"/>
          <w:szCs w:val="24"/>
        </w:rPr>
        <w:t>Приложении</w:t>
      </w:r>
      <w:r w:rsidR="00AE7445"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w:t>
      </w:r>
      <w:r w:rsidR="00221D41" w:rsidRPr="005C398F">
        <w:rPr>
          <w:rFonts w:ascii="Times New Roman" w:hAnsi="Times New Roman" w:cs="Times New Roman"/>
          <w:i/>
          <w:sz w:val="24"/>
          <w:szCs w:val="24"/>
        </w:rPr>
        <w:t>1</w:t>
      </w:r>
      <w:r w:rsidRPr="005C398F">
        <w:rPr>
          <w:rFonts w:ascii="Times New Roman" w:hAnsi="Times New Roman" w:cs="Times New Roman"/>
          <w:i/>
          <w:sz w:val="24"/>
          <w:szCs w:val="24"/>
        </w:rPr>
        <w:t xml:space="preserve"> </w:t>
      </w:r>
      <w:r w:rsidR="005C398F" w:rsidRPr="005C398F">
        <w:rPr>
          <w:rFonts w:ascii="Times New Roman" w:hAnsi="Times New Roman" w:cs="Times New Roman"/>
          <w:i/>
          <w:sz w:val="24"/>
          <w:szCs w:val="24"/>
        </w:rPr>
        <w:t>Р</w:t>
      </w:r>
      <w:r w:rsidR="00221D41" w:rsidRPr="005C398F">
        <w:rPr>
          <w:rFonts w:ascii="Times New Roman" w:hAnsi="Times New Roman" w:cs="Times New Roman"/>
          <w:i/>
          <w:sz w:val="24"/>
          <w:szCs w:val="24"/>
        </w:rPr>
        <w:t xml:space="preserve">аздела </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Pr="00221D41">
        <w:rPr>
          <w:rFonts w:ascii="Times New Roman" w:hAnsi="Times New Roman" w:cs="Times New Roman"/>
          <w:sz w:val="24"/>
          <w:szCs w:val="24"/>
        </w:rPr>
        <w:t>, и содержать сведения и документы, указанные</w:t>
      </w:r>
      <w:r w:rsidRPr="007D34F1">
        <w:rPr>
          <w:rFonts w:ascii="Times New Roman" w:hAnsi="Times New Roman" w:cs="Times New Roman"/>
          <w:sz w:val="24"/>
          <w:szCs w:val="24"/>
        </w:rPr>
        <w:t xml:space="preserve"> в </w:t>
      </w:r>
      <w:r w:rsidRPr="005C398F">
        <w:rPr>
          <w:rFonts w:ascii="Times New Roman" w:hAnsi="Times New Roman" w:cs="Times New Roman"/>
          <w:i/>
          <w:sz w:val="24"/>
          <w:szCs w:val="24"/>
        </w:rPr>
        <w:t xml:space="preserve">части  </w:t>
      </w:r>
      <w:r w:rsidR="00EA0AB9" w:rsidRPr="005C398F">
        <w:rPr>
          <w:rFonts w:ascii="Times New Roman" w:hAnsi="Times New Roman" w:cs="Times New Roman"/>
          <w:i/>
          <w:sz w:val="24"/>
          <w:szCs w:val="24"/>
        </w:rPr>
        <w:t xml:space="preserve">3.2. раздела </w:t>
      </w:r>
      <w:r w:rsidR="00221D41" w:rsidRPr="005C398F">
        <w:rPr>
          <w:rFonts w:ascii="Times New Roman" w:hAnsi="Times New Roman" w:cs="Times New Roman"/>
          <w:i/>
          <w:sz w:val="24"/>
          <w:szCs w:val="24"/>
          <w:lang w:val="en-US"/>
        </w:rPr>
        <w:t>III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документации об аукционе</w:t>
      </w:r>
      <w:r w:rsidRPr="007D34F1">
        <w:rPr>
          <w:rFonts w:ascii="Times New Roman" w:hAnsi="Times New Roman" w:cs="Times New Roman"/>
          <w:sz w:val="24"/>
          <w:szCs w:val="24"/>
        </w:rPr>
        <w:t xml:space="preserve">. </w:t>
      </w:r>
      <w:r w:rsidR="00B67096" w:rsidRPr="00B67096">
        <w:rPr>
          <w:rFonts w:ascii="Times New Roman" w:hAnsi="Times New Roman" w:cs="Times New Roman"/>
          <w:sz w:val="24"/>
          <w:szCs w:val="24"/>
        </w:rPr>
        <w:t>Заявк</w:t>
      </w:r>
      <w:r w:rsidR="00B67096">
        <w:rPr>
          <w:rFonts w:ascii="Times New Roman" w:hAnsi="Times New Roman" w:cs="Times New Roman"/>
          <w:sz w:val="24"/>
          <w:szCs w:val="24"/>
        </w:rPr>
        <w:t>и</w:t>
      </w:r>
      <w:r w:rsidR="00B67096" w:rsidRPr="00B67096">
        <w:rPr>
          <w:rFonts w:ascii="Times New Roman" w:hAnsi="Times New Roman" w:cs="Times New Roman"/>
          <w:sz w:val="24"/>
          <w:szCs w:val="24"/>
        </w:rPr>
        <w:t>, не соответствующая форме Заявки</w:t>
      </w:r>
      <w:r w:rsidR="005C398F">
        <w:rPr>
          <w:rFonts w:ascii="Times New Roman" w:hAnsi="Times New Roman" w:cs="Times New Roman"/>
          <w:sz w:val="24"/>
          <w:szCs w:val="24"/>
        </w:rPr>
        <w:t xml:space="preserve">, приведенной в аукционной документации, </w:t>
      </w:r>
      <w:r w:rsidR="00B67096" w:rsidRPr="00B67096">
        <w:rPr>
          <w:rFonts w:ascii="Times New Roman" w:hAnsi="Times New Roman" w:cs="Times New Roman"/>
          <w:sz w:val="24"/>
          <w:szCs w:val="24"/>
        </w:rPr>
        <w:t xml:space="preserve"> Организатором </w:t>
      </w:r>
      <w:r w:rsidR="00221D41">
        <w:rPr>
          <w:rFonts w:ascii="Times New Roman" w:hAnsi="Times New Roman" w:cs="Times New Roman"/>
          <w:sz w:val="24"/>
          <w:szCs w:val="24"/>
        </w:rPr>
        <w:t>н</w:t>
      </w:r>
      <w:r w:rsidR="00B67096" w:rsidRPr="00B67096">
        <w:rPr>
          <w:rFonts w:ascii="Times New Roman" w:hAnsi="Times New Roman" w:cs="Times New Roman"/>
          <w:sz w:val="24"/>
          <w:szCs w:val="24"/>
        </w:rPr>
        <w:t>е рассматрива</w:t>
      </w:r>
      <w:r w:rsidR="00221D41">
        <w:rPr>
          <w:rFonts w:ascii="Times New Roman" w:hAnsi="Times New Roman" w:cs="Times New Roman"/>
          <w:sz w:val="24"/>
          <w:szCs w:val="24"/>
        </w:rPr>
        <w:t>ю</w:t>
      </w:r>
      <w:r w:rsidR="00B67096" w:rsidRPr="00B67096">
        <w:rPr>
          <w:rFonts w:ascii="Times New Roman" w:hAnsi="Times New Roman" w:cs="Times New Roman"/>
          <w:sz w:val="24"/>
          <w:szCs w:val="24"/>
        </w:rPr>
        <w:t>тся</w:t>
      </w:r>
      <w:r w:rsidR="00221D41">
        <w:rPr>
          <w:rFonts w:ascii="Times New Roman" w:hAnsi="Times New Roman" w:cs="Times New Roman"/>
          <w:sz w:val="24"/>
          <w:szCs w:val="24"/>
        </w:rPr>
        <w:t>.</w:t>
      </w:r>
    </w:p>
    <w:p w:rsidR="00994BA4" w:rsidRPr="007D34F1" w:rsidRDefault="00221D41" w:rsidP="00994BA4">
      <w:pPr>
        <w:pStyle w:val="13"/>
        <w:spacing w:before="0" w:after="0" w:line="240" w:lineRule="auto"/>
        <w:ind w:firstLine="567"/>
        <w:jc w:val="both"/>
        <w:rPr>
          <w:rFonts w:ascii="Times New Roman" w:hAnsi="Times New Roman" w:cs="Times New Roman"/>
          <w:sz w:val="24"/>
          <w:szCs w:val="24"/>
        </w:rPr>
      </w:pPr>
      <w:r w:rsidRPr="00221D41">
        <w:rPr>
          <w:rFonts w:ascii="Times New Roman" w:hAnsi="Times New Roman" w:cs="Times New Roman"/>
          <w:sz w:val="24"/>
          <w:szCs w:val="24"/>
        </w:rPr>
        <w:t xml:space="preserve">Претендент </w:t>
      </w:r>
      <w:r w:rsidR="00994BA4" w:rsidRPr="007D34F1">
        <w:rPr>
          <w:rFonts w:ascii="Times New Roman" w:hAnsi="Times New Roman" w:cs="Times New Roman"/>
          <w:sz w:val="24"/>
          <w:szCs w:val="24"/>
        </w:rPr>
        <w:t>вправе подать только одну заявку в отношении каждого предмета аукциона (лота).</w:t>
      </w:r>
      <w:r w:rsidR="00B67096" w:rsidRPr="00B67096">
        <w:t xml:space="preserve"> </w:t>
      </w:r>
      <w:r w:rsidR="00B67096" w:rsidRPr="00B67096">
        <w:rPr>
          <w:rFonts w:ascii="Times New Roman" w:hAnsi="Times New Roman" w:cs="Times New Roman"/>
          <w:sz w:val="24"/>
          <w:szCs w:val="24"/>
        </w:rPr>
        <w:t>В случае если Претендент подает более одной Заявки, а ранее поданная(ые) им Заявка(и) не отозваны, все Заявки такого Претендента по данному лоту не рассматриваются.</w:t>
      </w:r>
    </w:p>
    <w:p w:rsidR="00994BA4" w:rsidRPr="007D34F1"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подготовленная </w:t>
      </w:r>
      <w:r w:rsidR="00221D41" w:rsidRPr="00221D41">
        <w:rPr>
          <w:rFonts w:ascii="Times New Roman" w:hAnsi="Times New Roman" w:cs="Times New Roman"/>
          <w:sz w:val="24"/>
          <w:szCs w:val="24"/>
        </w:rPr>
        <w:t>Претендент</w:t>
      </w:r>
      <w:r w:rsidR="00221D41">
        <w:rPr>
          <w:rFonts w:ascii="Times New Roman" w:hAnsi="Times New Roman" w:cs="Times New Roman"/>
          <w:sz w:val="24"/>
          <w:szCs w:val="24"/>
        </w:rPr>
        <w:t>ом</w:t>
      </w:r>
      <w:r w:rsidRPr="007D34F1">
        <w:rPr>
          <w:rFonts w:ascii="Times New Roman" w:hAnsi="Times New Roman" w:cs="Times New Roman"/>
          <w:sz w:val="24"/>
          <w:szCs w:val="24"/>
        </w:rPr>
        <w:t xml:space="preserve">, а также вся корреспонденция и документация между </w:t>
      </w:r>
      <w:r w:rsidR="00221D41">
        <w:rPr>
          <w:rFonts w:ascii="Times New Roman" w:hAnsi="Times New Roman" w:cs="Times New Roman"/>
          <w:sz w:val="24"/>
          <w:szCs w:val="24"/>
        </w:rPr>
        <w:t xml:space="preserve">Претендентом </w:t>
      </w:r>
      <w:r w:rsidRPr="007D34F1">
        <w:rPr>
          <w:rFonts w:ascii="Times New Roman" w:hAnsi="Times New Roman" w:cs="Times New Roman"/>
          <w:sz w:val="24"/>
          <w:szCs w:val="24"/>
        </w:rPr>
        <w:t>и Организатором аукциона</w:t>
      </w:r>
      <w:r>
        <w:rPr>
          <w:rFonts w:ascii="Times New Roman" w:hAnsi="Times New Roman" w:cs="Times New Roman"/>
          <w:sz w:val="24"/>
          <w:szCs w:val="24"/>
        </w:rPr>
        <w:t xml:space="preserve"> и Специализированной организацией</w:t>
      </w:r>
      <w:r w:rsidRPr="007D34F1">
        <w:rPr>
          <w:rFonts w:ascii="Times New Roman" w:hAnsi="Times New Roman" w:cs="Times New Roman"/>
          <w:sz w:val="24"/>
          <w:szCs w:val="24"/>
        </w:rPr>
        <w:t>, должны быть составлены на русском языке.</w:t>
      </w:r>
    </w:p>
    <w:p w:rsidR="00221D41" w:rsidRDefault="00994BA4" w:rsidP="00221D4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Все листы заявки на участие в аукционе, все листы тома заявки на участие в аукционе должны быть прошиты и пронумерованы и содержать опись прилагаемых документов.  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указанного в заявке заявителя.</w:t>
      </w:r>
    </w:p>
    <w:p w:rsidR="00B67096" w:rsidRPr="00B67096" w:rsidRDefault="00B67096" w:rsidP="00221D41">
      <w:pPr>
        <w:pStyle w:val="13"/>
        <w:spacing w:before="0" w:after="0" w:line="240" w:lineRule="auto"/>
        <w:ind w:firstLine="567"/>
        <w:jc w:val="both"/>
        <w:rPr>
          <w:rFonts w:ascii="Times New Roman" w:hAnsi="Times New Roman" w:cs="Times New Roman"/>
          <w:sz w:val="24"/>
          <w:szCs w:val="24"/>
        </w:rPr>
      </w:pPr>
      <w:r w:rsidRPr="00B67096">
        <w:rPr>
          <w:rFonts w:ascii="Times New Roman" w:hAnsi="Times New Roman" w:cs="Times New Roman"/>
          <w:sz w:val="24"/>
          <w:szCs w:val="24"/>
        </w:rPr>
        <w:t xml:space="preserve">Заявка с рукописными исправлениями, дополнениями, потертостями и т.п. не принимается (не рассматривается). </w:t>
      </w: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Заявка под</w:t>
      </w:r>
      <w:r w:rsidR="00B67096">
        <w:rPr>
          <w:rFonts w:ascii="Times New Roman" w:hAnsi="Times New Roman" w:cs="Times New Roman"/>
          <w:sz w:val="24"/>
          <w:szCs w:val="24"/>
        </w:rPr>
        <w:t>ается  только</w:t>
      </w:r>
      <w:r w:rsidRPr="007D34F1">
        <w:rPr>
          <w:rFonts w:ascii="Times New Roman" w:hAnsi="Times New Roman" w:cs="Times New Roman"/>
          <w:sz w:val="24"/>
          <w:szCs w:val="24"/>
        </w:rPr>
        <w:t xml:space="preserve"> в письменной(печатной) форме</w:t>
      </w:r>
      <w:r>
        <w:rPr>
          <w:rFonts w:ascii="Times New Roman" w:hAnsi="Times New Roman" w:cs="Times New Roman"/>
          <w:sz w:val="24"/>
          <w:szCs w:val="24"/>
        </w:rPr>
        <w:t>.</w:t>
      </w:r>
      <w:r w:rsidRPr="00C52B40">
        <w:t xml:space="preserve"> </w:t>
      </w:r>
      <w:r w:rsidRPr="00C52B40">
        <w:rPr>
          <w:rFonts w:ascii="Times New Roman" w:hAnsi="Times New Roman" w:cs="Times New Roman"/>
          <w:sz w:val="24"/>
          <w:szCs w:val="24"/>
        </w:rPr>
        <w:t>Подача заявок на участие в аукционе в форме электронных документов не предусмотрена</w:t>
      </w:r>
      <w:r>
        <w:rPr>
          <w:rFonts w:ascii="Times New Roman" w:hAnsi="Times New Roman" w:cs="Times New Roman"/>
          <w:sz w:val="24"/>
          <w:szCs w:val="24"/>
        </w:rPr>
        <w:t>.</w:t>
      </w:r>
    </w:p>
    <w:p w:rsidR="00221D41" w:rsidRDefault="00221D41" w:rsidP="00994BA4">
      <w:pPr>
        <w:pStyle w:val="13"/>
        <w:spacing w:before="0" w:after="0" w:line="240" w:lineRule="auto"/>
        <w:ind w:firstLine="567"/>
        <w:jc w:val="both"/>
        <w:rPr>
          <w:rFonts w:ascii="Times New Roman" w:hAnsi="Times New Roman" w:cs="Times New Roman"/>
          <w:sz w:val="24"/>
          <w:szCs w:val="24"/>
        </w:rPr>
      </w:pPr>
    </w:p>
    <w:p w:rsidR="00994BA4" w:rsidRPr="005C398F" w:rsidRDefault="00994BA4" w:rsidP="00BE2ABE">
      <w:pPr>
        <w:pStyle w:val="13"/>
        <w:spacing w:before="0" w:after="0" w:line="240" w:lineRule="auto"/>
        <w:ind w:firstLine="567"/>
        <w:jc w:val="both"/>
        <w:rPr>
          <w:rFonts w:ascii="Times New Roman" w:hAnsi="Times New Roman" w:cs="Times New Roman"/>
          <w:i/>
          <w:sz w:val="24"/>
          <w:szCs w:val="24"/>
        </w:rPr>
      </w:pPr>
      <w:r w:rsidRPr="00B67096">
        <w:rPr>
          <w:rFonts w:ascii="Times New Roman" w:hAnsi="Times New Roman" w:cs="Times New Roman"/>
          <w:b/>
          <w:i/>
          <w:sz w:val="24"/>
          <w:szCs w:val="24"/>
        </w:rPr>
        <w:t>Место подачи заявок на участие в аукционе</w:t>
      </w:r>
      <w:r w:rsidR="00BE2ABE">
        <w:rPr>
          <w:rFonts w:ascii="Times New Roman" w:hAnsi="Times New Roman" w:cs="Times New Roman"/>
          <w:b/>
          <w:i/>
          <w:sz w:val="24"/>
          <w:szCs w:val="24"/>
        </w:rPr>
        <w:t>,</w:t>
      </w:r>
      <w:r w:rsidR="00BE2ABE" w:rsidRPr="00B67096">
        <w:rPr>
          <w:rFonts w:ascii="Times New Roman" w:hAnsi="Times New Roman" w:cs="Times New Roman"/>
          <w:b/>
          <w:i/>
          <w:sz w:val="24"/>
          <w:szCs w:val="24"/>
        </w:rPr>
        <w:t xml:space="preserve"> </w:t>
      </w:r>
      <w:r w:rsidR="00BE2ABE">
        <w:rPr>
          <w:rFonts w:ascii="Times New Roman" w:hAnsi="Times New Roman" w:cs="Times New Roman"/>
          <w:b/>
          <w:i/>
          <w:sz w:val="24"/>
          <w:szCs w:val="24"/>
        </w:rPr>
        <w:t>д</w:t>
      </w:r>
      <w:r w:rsidRPr="00B67096">
        <w:rPr>
          <w:rFonts w:ascii="Times New Roman" w:hAnsi="Times New Roman" w:cs="Times New Roman"/>
          <w:b/>
          <w:i/>
          <w:sz w:val="24"/>
          <w:szCs w:val="24"/>
        </w:rPr>
        <w:t>ата начала</w:t>
      </w:r>
      <w:r w:rsidR="00BE2ABE">
        <w:rPr>
          <w:rFonts w:ascii="Times New Roman" w:hAnsi="Times New Roman" w:cs="Times New Roman"/>
          <w:b/>
          <w:i/>
          <w:sz w:val="24"/>
          <w:szCs w:val="24"/>
        </w:rPr>
        <w:t xml:space="preserve"> и окончание</w:t>
      </w:r>
      <w:r w:rsidRPr="00B67096">
        <w:rPr>
          <w:rFonts w:ascii="Times New Roman" w:hAnsi="Times New Roman" w:cs="Times New Roman"/>
          <w:b/>
          <w:i/>
          <w:sz w:val="24"/>
          <w:szCs w:val="24"/>
        </w:rPr>
        <w:t xml:space="preserve"> подачи заявок на </w:t>
      </w:r>
      <w:r w:rsidRPr="00BE2ABE">
        <w:rPr>
          <w:rFonts w:ascii="Times New Roman" w:hAnsi="Times New Roman" w:cs="Times New Roman"/>
          <w:b/>
          <w:i/>
          <w:sz w:val="24"/>
          <w:szCs w:val="24"/>
        </w:rPr>
        <w:t>участие в аукционе</w:t>
      </w:r>
      <w:r w:rsidR="00BE2ABE">
        <w:rPr>
          <w:rFonts w:ascii="Times New Roman" w:hAnsi="Times New Roman" w:cs="Times New Roman"/>
          <w:b/>
          <w:i/>
          <w:sz w:val="24"/>
          <w:szCs w:val="24"/>
        </w:rPr>
        <w:t xml:space="preserve"> – </w:t>
      </w:r>
      <w:r w:rsidR="00BE2ABE" w:rsidRPr="005C398F">
        <w:rPr>
          <w:rFonts w:ascii="Times New Roman" w:hAnsi="Times New Roman" w:cs="Times New Roman"/>
          <w:i/>
          <w:sz w:val="24"/>
          <w:szCs w:val="24"/>
        </w:rPr>
        <w:t xml:space="preserve">в соответствии с пунктом 1.1.11. Раздела </w:t>
      </w:r>
      <w:r w:rsidR="00BE2ABE" w:rsidRPr="005C398F">
        <w:rPr>
          <w:rFonts w:ascii="Times New Roman" w:hAnsi="Times New Roman" w:cs="Times New Roman"/>
          <w:i/>
          <w:sz w:val="24"/>
          <w:szCs w:val="24"/>
          <w:lang w:val="en-US"/>
        </w:rPr>
        <w:t>I</w:t>
      </w:r>
      <w:r w:rsidR="00BE2ABE" w:rsidRPr="005C398F">
        <w:rPr>
          <w:rFonts w:ascii="Times New Roman" w:hAnsi="Times New Roman" w:cs="Times New Roman"/>
          <w:i/>
          <w:sz w:val="24"/>
          <w:szCs w:val="24"/>
        </w:rPr>
        <w:t xml:space="preserve"> </w:t>
      </w:r>
      <w:r w:rsidR="00BE2ABE" w:rsidRPr="005C398F">
        <w:rPr>
          <w:rFonts w:ascii="Times New Roman" w:hAnsi="Times New Roman" w:cs="Times New Roman"/>
          <w:b/>
          <w:i/>
          <w:sz w:val="24"/>
          <w:szCs w:val="24"/>
        </w:rPr>
        <w:t xml:space="preserve"> </w:t>
      </w:r>
      <w:r w:rsidR="00BE2ABE" w:rsidRPr="005C398F">
        <w:rPr>
          <w:rFonts w:ascii="Times New Roman" w:hAnsi="Times New Roman" w:cs="Times New Roman"/>
          <w:i/>
          <w:sz w:val="24"/>
          <w:szCs w:val="24"/>
        </w:rPr>
        <w:t>настоящей документации об аукционе.</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Прием заявок осуществляется в рабочие дни с «10» час. «00» минут (время моск.)до «18» час. «00» минут (время моск.).</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Заявки не принимаются в выходные и нерабочие праздничные дни.</w:t>
      </w:r>
      <w:r w:rsidRPr="005C398F">
        <w:rPr>
          <w:rFonts w:ascii="Times New Roman" w:hAnsi="Times New Roman" w:cs="Times New Roman"/>
          <w:color w:val="000000"/>
          <w:sz w:val="24"/>
          <w:szCs w:val="24"/>
        </w:rPr>
        <w:t xml:space="preserve"> </w:t>
      </w:r>
      <w:r w:rsidRPr="005C398F">
        <w:rPr>
          <w:rFonts w:ascii="Times New Roman" w:hAnsi="Times New Roman" w:cs="Times New Roman"/>
          <w:color w:val="000000"/>
          <w:sz w:val="24"/>
          <w:szCs w:val="24"/>
        </w:rPr>
        <w:br/>
        <w:t xml:space="preserve">В здании бизнес-центра действует пропускной режим. </w:t>
      </w:r>
      <w:r w:rsidRPr="005C398F">
        <w:rPr>
          <w:rFonts w:ascii="Times New Roman" w:hAnsi="Times New Roman" w:cs="Times New Roman"/>
          <w:sz w:val="24"/>
          <w:szCs w:val="24"/>
        </w:rPr>
        <w:t>Для оформления пропуска Заявителю необходимо представить документ</w:t>
      </w:r>
      <w:r w:rsidR="00B67096" w:rsidRPr="005C398F">
        <w:rPr>
          <w:rFonts w:ascii="Times New Roman" w:hAnsi="Times New Roman" w:cs="Times New Roman"/>
          <w:sz w:val="24"/>
          <w:szCs w:val="24"/>
        </w:rPr>
        <w:t>,</w:t>
      </w:r>
      <w:r w:rsidRPr="005C398F">
        <w:rPr>
          <w:rFonts w:ascii="Times New Roman" w:hAnsi="Times New Roman" w:cs="Times New Roman"/>
          <w:sz w:val="24"/>
          <w:szCs w:val="24"/>
        </w:rPr>
        <w:t xml:space="preserve"> удостоверяющий личность (пропуск оформляется на физическое лицо).</w:t>
      </w:r>
    </w:p>
    <w:p w:rsidR="003121BE"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 xml:space="preserve">Заявки на участие в аукционе, поданные позднее установленного срока, </w:t>
      </w:r>
      <w:r w:rsidRPr="005C398F">
        <w:rPr>
          <w:rFonts w:ascii="Times New Roman" w:hAnsi="Times New Roman" w:cs="Times New Roman"/>
          <w:sz w:val="24"/>
          <w:szCs w:val="24"/>
        </w:rPr>
        <w:br/>
        <w:t>не рассматриваются.</w:t>
      </w:r>
    </w:p>
    <w:p w:rsidR="00B67096" w:rsidRPr="005C398F" w:rsidRDefault="00B67096" w:rsidP="00FA4651">
      <w:pPr>
        <w:tabs>
          <w:tab w:val="left" w:pos="1134"/>
        </w:tabs>
        <w:spacing w:after="0" w:line="240" w:lineRule="auto"/>
        <w:ind w:firstLine="567"/>
        <w:jc w:val="both"/>
        <w:rPr>
          <w:rFonts w:ascii="Times New Roman" w:hAnsi="Times New Roman" w:cs="Times New Roman"/>
          <w:color w:val="000000"/>
          <w:sz w:val="24"/>
          <w:szCs w:val="24"/>
        </w:rPr>
      </w:pPr>
      <w:r w:rsidRPr="005C398F">
        <w:rPr>
          <w:rFonts w:ascii="Times New Roman" w:hAnsi="Times New Roman" w:cs="Times New Roman"/>
          <w:color w:val="000000"/>
          <w:sz w:val="24"/>
          <w:szCs w:val="24"/>
        </w:rPr>
        <w:t xml:space="preserve">Документы для участия в </w:t>
      </w:r>
      <w:r w:rsidR="00221D41" w:rsidRPr="005C398F">
        <w:rPr>
          <w:rFonts w:ascii="Times New Roman" w:hAnsi="Times New Roman" w:cs="Times New Roman"/>
          <w:color w:val="000000"/>
          <w:sz w:val="24"/>
          <w:szCs w:val="24"/>
        </w:rPr>
        <w:t>настоящем а</w:t>
      </w:r>
      <w:r w:rsidRPr="005C398F">
        <w:rPr>
          <w:rFonts w:ascii="Times New Roman" w:hAnsi="Times New Roman" w:cs="Times New Roman"/>
          <w:color w:val="000000"/>
          <w:sz w:val="24"/>
          <w:szCs w:val="24"/>
        </w:rPr>
        <w:t xml:space="preserve">укционе возврату не подлежат. Претендент самостоятельно несет все расходы и убытки, связанные с подготовкой и подачей Документов для участия в Аукционе, участием в Аукционе и заключением </w:t>
      </w:r>
      <w:r w:rsidR="00F755D6" w:rsidRPr="00F755D6">
        <w:rPr>
          <w:rFonts w:ascii="Times New Roman" w:hAnsi="Times New Roman" w:cs="Times New Roman"/>
          <w:color w:val="000000"/>
          <w:sz w:val="24"/>
          <w:szCs w:val="24"/>
        </w:rPr>
        <w:t xml:space="preserve">договора аренды объектов недвижимого имущества </w:t>
      </w:r>
      <w:r w:rsidRPr="005C398F">
        <w:rPr>
          <w:rFonts w:ascii="Times New Roman" w:hAnsi="Times New Roman" w:cs="Times New Roman"/>
          <w:color w:val="000000"/>
          <w:sz w:val="24"/>
          <w:szCs w:val="24"/>
        </w:rPr>
        <w:t xml:space="preserve">(в случае победы в Аукционе). Организатор </w:t>
      </w:r>
      <w:r w:rsidR="00A4239E">
        <w:rPr>
          <w:rFonts w:ascii="Times New Roman" w:eastAsia="Arial Narrow" w:hAnsi="Times New Roman" w:cs="Times New Roman"/>
          <w:sz w:val="24"/>
          <w:szCs w:val="24"/>
        </w:rPr>
        <w:t>торгов</w:t>
      </w:r>
      <w:r w:rsidR="00561105" w:rsidRPr="005C398F">
        <w:rPr>
          <w:rFonts w:ascii="Times New Roman" w:hAnsi="Times New Roman" w:cs="Times New Roman"/>
          <w:color w:val="000000"/>
          <w:sz w:val="24"/>
          <w:szCs w:val="24"/>
        </w:rPr>
        <w:t xml:space="preserve"> и Специализированная организация </w:t>
      </w:r>
      <w:r w:rsidRPr="005C398F">
        <w:rPr>
          <w:rFonts w:ascii="Times New Roman" w:hAnsi="Times New Roman" w:cs="Times New Roman"/>
          <w:color w:val="000000"/>
          <w:sz w:val="24"/>
          <w:szCs w:val="24"/>
        </w:rPr>
        <w:t>не несут никакой ответственности по расходам и убыткам, которые могут возникнуть в таких случаях.</w:t>
      </w:r>
    </w:p>
    <w:p w:rsidR="00B67096" w:rsidRPr="00EA0AB9" w:rsidRDefault="00B67096" w:rsidP="00FA4651">
      <w:pPr>
        <w:spacing w:line="240" w:lineRule="auto"/>
        <w:ind w:firstLine="720"/>
        <w:jc w:val="both"/>
        <w:rPr>
          <w:rFonts w:ascii="Times New Roman" w:hAnsi="Times New Roman" w:cs="Times New Roman"/>
          <w:color w:val="000000"/>
          <w:szCs w:val="28"/>
        </w:rPr>
      </w:pPr>
      <w:r w:rsidRPr="005C398F">
        <w:rPr>
          <w:rFonts w:ascii="Times New Roman" w:hAnsi="Times New Roman" w:cs="Times New Roman"/>
          <w:color w:val="000000"/>
          <w:sz w:val="24"/>
          <w:szCs w:val="24"/>
        </w:rPr>
        <w:t>Претендент не вправе изменять Заявку после даты и времени окончания приема Заявок. Соответствующие уведомления (обращения) Претендента Организатором не принимаются</w:t>
      </w:r>
      <w:r w:rsidRPr="00EA0AB9">
        <w:rPr>
          <w:rFonts w:ascii="Times New Roman" w:hAnsi="Times New Roman" w:cs="Times New Roman"/>
          <w:color w:val="000000"/>
          <w:szCs w:val="28"/>
        </w:rPr>
        <w:t xml:space="preserve"> (не рассматриваются).</w:t>
      </w:r>
    </w:p>
    <w:p w:rsidR="005C398F" w:rsidRDefault="005C398F">
      <w:pPr>
        <w:rPr>
          <w:rFonts w:ascii="Times New Roman" w:eastAsia="Arial Narrow" w:hAnsi="Times New Roman" w:cs="Times New Roman"/>
          <w:b/>
          <w:sz w:val="28"/>
          <w:szCs w:val="28"/>
        </w:rPr>
      </w:pPr>
      <w:r>
        <w:rPr>
          <w:rFonts w:ascii="Times New Roman" w:hAnsi="Times New Roman" w:cs="Times New Roman"/>
          <w:b/>
          <w:sz w:val="28"/>
          <w:szCs w:val="28"/>
        </w:rPr>
        <w:br w:type="page"/>
      </w:r>
    </w:p>
    <w:p w:rsidR="003121BE" w:rsidRPr="003121BE"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r>
      <w:r w:rsidR="00EA0AB9" w:rsidRPr="00EA0AB9">
        <w:rPr>
          <w:rFonts w:ascii="Times New Roman" w:hAnsi="Times New Roman" w:cs="Times New Roman"/>
          <w:b/>
          <w:sz w:val="28"/>
          <w:szCs w:val="28"/>
        </w:rPr>
        <w:t>Заявка и иные документы для участия в Аукционе</w:t>
      </w:r>
    </w:p>
    <w:p w:rsidR="00221D41" w:rsidRDefault="00221D41" w:rsidP="00FA4651">
      <w:pPr>
        <w:pStyle w:val="13"/>
        <w:shd w:val="clear" w:color="auto" w:fill="auto"/>
        <w:spacing w:before="0" w:after="0" w:line="240" w:lineRule="auto"/>
        <w:ind w:firstLine="567"/>
        <w:jc w:val="left"/>
        <w:rPr>
          <w:rFonts w:ascii="Times New Roman" w:hAnsi="Times New Roman" w:cs="Times New Roman"/>
          <w:sz w:val="24"/>
          <w:szCs w:val="24"/>
        </w:rPr>
      </w:pPr>
    </w:p>
    <w:p w:rsidR="005B2B4D" w:rsidRPr="005B2B4D" w:rsidRDefault="00E81621" w:rsidP="003043C1">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3.2.1. </w:t>
      </w:r>
      <w:r w:rsidR="005B2B4D" w:rsidRPr="005B2B4D">
        <w:rPr>
          <w:rFonts w:ascii="Times New Roman" w:hAnsi="Times New Roman" w:cs="Times New Roman"/>
          <w:sz w:val="24"/>
          <w:szCs w:val="24"/>
        </w:rPr>
        <w:t xml:space="preserve">Претенденты представляют следующие документы: </w:t>
      </w:r>
    </w:p>
    <w:p w:rsidR="005B2B4D" w:rsidRPr="005B2B4D" w:rsidRDefault="005B2B4D" w:rsidP="003043C1">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Заявк</w:t>
      </w:r>
      <w:r w:rsidR="00C31AB8">
        <w:rPr>
          <w:rFonts w:ascii="Times New Roman" w:hAnsi="Times New Roman" w:cs="Times New Roman"/>
          <w:sz w:val="24"/>
          <w:szCs w:val="24"/>
        </w:rPr>
        <w:t>у</w:t>
      </w:r>
      <w:r w:rsidRPr="005B2B4D">
        <w:rPr>
          <w:rFonts w:ascii="Times New Roman" w:hAnsi="Times New Roman" w:cs="Times New Roman"/>
          <w:sz w:val="24"/>
          <w:szCs w:val="24"/>
        </w:rPr>
        <w:t xml:space="preserve"> по форме, представленной в Приложении</w:t>
      </w:r>
      <w:r w:rsidR="00EF4077">
        <w:rPr>
          <w:rFonts w:ascii="Times New Roman" w:hAnsi="Times New Roman" w:cs="Times New Roman"/>
          <w:sz w:val="24"/>
          <w:szCs w:val="24"/>
        </w:rPr>
        <w:t xml:space="preserve"> </w:t>
      </w:r>
      <w:r w:rsidRPr="005B2B4D">
        <w:rPr>
          <w:rFonts w:ascii="Times New Roman" w:hAnsi="Times New Roman" w:cs="Times New Roman"/>
          <w:sz w:val="24"/>
          <w:szCs w:val="24"/>
        </w:rPr>
        <w:t>№</w:t>
      </w:r>
      <w:r w:rsidR="00221D41">
        <w:rPr>
          <w:rFonts w:ascii="Times New Roman" w:hAnsi="Times New Roman" w:cs="Times New Roman"/>
          <w:sz w:val="24"/>
          <w:szCs w:val="24"/>
        </w:rPr>
        <w:t>1</w:t>
      </w:r>
      <w:r w:rsidRPr="005B2B4D">
        <w:rPr>
          <w:rFonts w:ascii="Times New Roman" w:hAnsi="Times New Roman" w:cs="Times New Roman"/>
          <w:sz w:val="24"/>
          <w:szCs w:val="24"/>
        </w:rPr>
        <w:t xml:space="preserve"> </w:t>
      </w:r>
      <w:r w:rsidR="00221D41">
        <w:rPr>
          <w:rFonts w:ascii="Times New Roman" w:hAnsi="Times New Roman" w:cs="Times New Roman"/>
          <w:sz w:val="24"/>
          <w:szCs w:val="24"/>
        </w:rPr>
        <w:t>(</w:t>
      </w:r>
      <w:r w:rsidR="00221D41" w:rsidRPr="005C398F">
        <w:rPr>
          <w:rFonts w:ascii="Times New Roman" w:hAnsi="Times New Roman" w:cs="Times New Roman"/>
          <w:i/>
          <w:sz w:val="24"/>
          <w:szCs w:val="24"/>
        </w:rPr>
        <w:t>часть 7.1. Раздела</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00221D41">
        <w:rPr>
          <w:rFonts w:ascii="Times New Roman" w:hAnsi="Times New Roman" w:cs="Times New Roman"/>
          <w:sz w:val="24"/>
          <w:szCs w:val="24"/>
        </w:rPr>
        <w:t>)</w:t>
      </w:r>
      <w:r w:rsidRPr="005B2B4D">
        <w:rPr>
          <w:rFonts w:ascii="Times New Roman" w:hAnsi="Times New Roman" w:cs="Times New Roman"/>
          <w:sz w:val="24"/>
          <w:szCs w:val="24"/>
        </w:rPr>
        <w:t>;</w:t>
      </w:r>
    </w:p>
    <w:p w:rsidR="005B2B4D" w:rsidRDefault="005B2B4D" w:rsidP="003043C1">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платежный документ с отметкой банка об исполнении, подтверждающий внесение задатка претендентом в соответствии с документацией о торгах.</w:t>
      </w:r>
    </w:p>
    <w:p w:rsidR="005B2B4D" w:rsidRDefault="005B2B4D" w:rsidP="003043C1">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5B2B4D">
        <w:rPr>
          <w:rFonts w:ascii="Times New Roman" w:hAnsi="Times New Roman" w:cs="Times New Roman"/>
          <w:sz w:val="24"/>
          <w:szCs w:val="24"/>
        </w:rPr>
        <w:t xml:space="preserve">Физические лица </w:t>
      </w:r>
      <w:r w:rsidR="008F223B">
        <w:rPr>
          <w:rFonts w:ascii="Times New Roman" w:hAnsi="Times New Roman" w:cs="Times New Roman"/>
          <w:sz w:val="24"/>
          <w:szCs w:val="24"/>
        </w:rPr>
        <w:t>представляют</w:t>
      </w:r>
      <w:r>
        <w:rPr>
          <w:rFonts w:ascii="Times New Roman" w:hAnsi="Times New Roman" w:cs="Times New Roman"/>
          <w:sz w:val="24"/>
          <w:szCs w:val="24"/>
        </w:rPr>
        <w:t>:</w:t>
      </w:r>
    </w:p>
    <w:p w:rsidR="005B2B4D" w:rsidRPr="005B2B4D" w:rsidRDefault="00B643D2" w:rsidP="003043C1">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w:t>
      </w:r>
      <w:r w:rsidR="00B44903">
        <w:rPr>
          <w:rFonts w:ascii="Times New Roman" w:hAnsi="Times New Roman" w:cs="Times New Roman"/>
          <w:sz w:val="24"/>
          <w:szCs w:val="24"/>
        </w:rPr>
        <w:t xml:space="preserve"> </w:t>
      </w:r>
      <w:r w:rsidRPr="00B643D2">
        <w:rPr>
          <w:rFonts w:ascii="Times New Roman" w:hAnsi="Times New Roman" w:cs="Times New Roman"/>
          <w:sz w:val="24"/>
          <w:szCs w:val="24"/>
        </w:rPr>
        <w:t>копи</w:t>
      </w:r>
      <w:r w:rsidR="00C31AB8">
        <w:rPr>
          <w:rFonts w:ascii="Times New Roman" w:hAnsi="Times New Roman" w:cs="Times New Roman"/>
          <w:sz w:val="24"/>
          <w:szCs w:val="24"/>
        </w:rPr>
        <w:t>ю</w:t>
      </w:r>
      <w:r w:rsidRPr="00B643D2">
        <w:rPr>
          <w:rFonts w:ascii="Times New Roman" w:hAnsi="Times New Roman" w:cs="Times New Roman"/>
          <w:sz w:val="24"/>
          <w:szCs w:val="24"/>
        </w:rPr>
        <w:t xml:space="preserve"> общегражданского паспорта РФ (все страницы)</w:t>
      </w:r>
      <w:r w:rsidR="005B2B4D">
        <w:rPr>
          <w:rFonts w:ascii="Times New Roman" w:hAnsi="Times New Roman" w:cs="Times New Roman"/>
          <w:sz w:val="24"/>
          <w:szCs w:val="24"/>
        </w:rPr>
        <w:t xml:space="preserve"> </w:t>
      </w:r>
    </w:p>
    <w:p w:rsidR="00B44903" w:rsidRDefault="00834007" w:rsidP="003043C1">
      <w:pPr>
        <w:pStyle w:val="a6"/>
        <w:spacing w:line="240" w:lineRule="auto"/>
        <w:ind w:left="0" w:firstLine="567"/>
        <w:jc w:val="both"/>
        <w:rPr>
          <w:rFonts w:ascii="Times New Roman" w:hAnsi="Times New Roman" w:cs="Times New Roman"/>
          <w:sz w:val="24"/>
          <w:szCs w:val="24"/>
        </w:rPr>
      </w:pPr>
      <w:r w:rsidRPr="00B44903">
        <w:rPr>
          <w:rFonts w:ascii="Times New Roman" w:hAnsi="Times New Roman" w:cs="Times New Roman"/>
          <w:sz w:val="24"/>
          <w:szCs w:val="24"/>
        </w:rPr>
        <w:t xml:space="preserve">       </w:t>
      </w:r>
    </w:p>
    <w:p w:rsidR="00B44903" w:rsidRPr="00B44903" w:rsidRDefault="00303B7D" w:rsidP="003043C1">
      <w:pPr>
        <w:pStyle w:val="a6"/>
        <w:spacing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4)</w:t>
      </w:r>
      <w:r w:rsidR="00834007" w:rsidRPr="00B44903">
        <w:rPr>
          <w:rFonts w:ascii="Times New Roman" w:hAnsi="Times New Roman" w:cs="Times New Roman"/>
          <w:sz w:val="24"/>
          <w:szCs w:val="24"/>
        </w:rPr>
        <w:t xml:space="preserve"> </w:t>
      </w:r>
      <w:r w:rsidR="00B44903" w:rsidRPr="00B44903">
        <w:rPr>
          <w:rFonts w:ascii="Times New Roman" w:eastAsia="Calibri" w:hAnsi="Times New Roman" w:cs="Times New Roman"/>
          <w:sz w:val="24"/>
          <w:szCs w:val="24"/>
        </w:rPr>
        <w:t>Индивидуальные предприниматели дополнительно представляют следующие документы:</w:t>
      </w:r>
    </w:p>
    <w:p w:rsidR="00B643D2" w:rsidRPr="00B643D2" w:rsidRDefault="00303B7D" w:rsidP="003043C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B44903">
        <w:rPr>
          <w:rFonts w:ascii="Times New Roman" w:eastAsia="Calibri" w:hAnsi="Times New Roman" w:cs="Times New Roman"/>
          <w:sz w:val="24"/>
          <w:szCs w:val="24"/>
        </w:rPr>
        <w:t>.1.)</w:t>
      </w:r>
      <w:r w:rsidR="00B643D2">
        <w:rPr>
          <w:rFonts w:ascii="Times New Roman" w:eastAsia="Calibri" w:hAnsi="Times New Roman" w:cs="Times New Roman"/>
          <w:sz w:val="24"/>
          <w:szCs w:val="24"/>
        </w:rPr>
        <w:t xml:space="preserve"> </w:t>
      </w:r>
      <w:r w:rsidR="00B643D2" w:rsidRPr="00B643D2">
        <w:rPr>
          <w:rFonts w:ascii="Times New Roman" w:eastAsia="Calibri" w:hAnsi="Times New Roman" w:cs="Times New Roman"/>
          <w:sz w:val="24"/>
          <w:szCs w:val="24"/>
        </w:rPr>
        <w:t>копи</w:t>
      </w:r>
      <w:r w:rsidR="00C31AB8">
        <w:rPr>
          <w:rFonts w:ascii="Times New Roman" w:eastAsia="Calibri" w:hAnsi="Times New Roman" w:cs="Times New Roman"/>
          <w:sz w:val="24"/>
          <w:szCs w:val="24"/>
        </w:rPr>
        <w:t>ю</w:t>
      </w:r>
      <w:r w:rsidR="00B643D2" w:rsidRPr="00B643D2">
        <w:rPr>
          <w:rFonts w:ascii="Times New Roman" w:eastAsia="Calibri" w:hAnsi="Times New Roman" w:cs="Times New Roman"/>
          <w:sz w:val="24"/>
          <w:szCs w:val="24"/>
        </w:rPr>
        <w:t xml:space="preserve"> общегражданского паспорта РФ (все страницы);</w:t>
      </w:r>
    </w:p>
    <w:p w:rsidR="00B643D2" w:rsidRPr="00B643D2" w:rsidRDefault="00B643D2" w:rsidP="003043C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4.2.) </w:t>
      </w:r>
      <w:r w:rsidRPr="00B643D2">
        <w:rPr>
          <w:rFonts w:ascii="Times New Roman" w:eastAsia="Calibri" w:hAnsi="Times New Roman" w:cs="Times New Roman"/>
          <w:sz w:val="24"/>
          <w:szCs w:val="24"/>
        </w:rPr>
        <w:t>заверенн</w:t>
      </w:r>
      <w:r w:rsidR="00C31AB8">
        <w:rPr>
          <w:rFonts w:ascii="Times New Roman" w:eastAsia="Calibri" w:hAnsi="Times New Roman" w:cs="Times New Roman"/>
          <w:sz w:val="24"/>
          <w:szCs w:val="24"/>
        </w:rPr>
        <w:t>ую</w:t>
      </w:r>
      <w:r w:rsidRPr="00B643D2">
        <w:rPr>
          <w:rFonts w:ascii="Times New Roman" w:eastAsia="Calibri" w:hAnsi="Times New Roman" w:cs="Times New Roman"/>
          <w:sz w:val="24"/>
          <w:szCs w:val="24"/>
        </w:rPr>
        <w:t xml:space="preserve"> печатью</w:t>
      </w:r>
      <w:r w:rsidR="008002BB">
        <w:rPr>
          <w:rFonts w:ascii="Times New Roman" w:eastAsia="Calibri" w:hAnsi="Times New Roman" w:cs="Times New Roman"/>
          <w:sz w:val="24"/>
          <w:szCs w:val="24"/>
        </w:rPr>
        <w:t xml:space="preserve"> </w:t>
      </w:r>
      <w:r w:rsidR="00796DA7">
        <w:rPr>
          <w:rFonts w:ascii="Times New Roman" w:eastAsia="Calibri" w:hAnsi="Times New Roman" w:cs="Times New Roman"/>
          <w:sz w:val="24"/>
          <w:szCs w:val="24"/>
        </w:rPr>
        <w:t xml:space="preserve">(при наличии) </w:t>
      </w:r>
      <w:r w:rsidRPr="00B643D2">
        <w:rPr>
          <w:rFonts w:ascii="Times New Roman" w:eastAsia="Calibri" w:hAnsi="Times New Roman" w:cs="Times New Roman"/>
          <w:sz w:val="24"/>
          <w:szCs w:val="24"/>
        </w:rPr>
        <w:t xml:space="preserve"> и подписью </w:t>
      </w:r>
      <w:r w:rsidR="008F223B" w:rsidRPr="008F223B">
        <w:rPr>
          <w:rFonts w:ascii="Times New Roman" w:eastAsia="Calibri" w:hAnsi="Times New Roman" w:cs="Times New Roman"/>
          <w:sz w:val="24"/>
          <w:szCs w:val="24"/>
        </w:rPr>
        <w:t xml:space="preserve">индивидуального предпринимателя </w:t>
      </w:r>
      <w:r w:rsidRPr="00B643D2">
        <w:rPr>
          <w:rFonts w:ascii="Times New Roman" w:eastAsia="Calibri" w:hAnsi="Times New Roman" w:cs="Times New Roman"/>
          <w:sz w:val="24"/>
          <w:szCs w:val="24"/>
        </w:rPr>
        <w:t>копи</w:t>
      </w:r>
      <w:r w:rsidR="00C31AB8">
        <w:rPr>
          <w:rFonts w:ascii="Times New Roman" w:eastAsia="Calibri" w:hAnsi="Times New Roman" w:cs="Times New Roman"/>
          <w:sz w:val="24"/>
          <w:szCs w:val="24"/>
        </w:rPr>
        <w:t>ю</w:t>
      </w:r>
      <w:r w:rsidRPr="00B643D2">
        <w:rPr>
          <w:rFonts w:ascii="Times New Roman" w:eastAsia="Calibri" w:hAnsi="Times New Roman" w:cs="Times New Roman"/>
          <w:sz w:val="24"/>
          <w:szCs w:val="24"/>
        </w:rPr>
        <w:t xml:space="preserve"> свидетельства индивидуального предпринимателя (для зарегистрированных с 01.01.2017- лист записи ЕГРИП);</w:t>
      </w:r>
    </w:p>
    <w:p w:rsidR="00B643D2" w:rsidRPr="00B643D2" w:rsidRDefault="00B643D2" w:rsidP="003043C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4.3.) </w:t>
      </w:r>
      <w:r w:rsidRPr="00B643D2">
        <w:rPr>
          <w:rFonts w:ascii="Times New Roman" w:eastAsia="Calibri" w:hAnsi="Times New Roman" w:cs="Times New Roman"/>
          <w:sz w:val="24"/>
          <w:szCs w:val="24"/>
        </w:rPr>
        <w:t>заверенн</w:t>
      </w:r>
      <w:r w:rsidR="00C31AB8">
        <w:rPr>
          <w:rFonts w:ascii="Times New Roman" w:eastAsia="Calibri" w:hAnsi="Times New Roman" w:cs="Times New Roman"/>
          <w:sz w:val="24"/>
          <w:szCs w:val="24"/>
        </w:rPr>
        <w:t>ую</w:t>
      </w:r>
      <w:r w:rsidRPr="00B643D2">
        <w:rPr>
          <w:rFonts w:ascii="Times New Roman" w:eastAsia="Calibri" w:hAnsi="Times New Roman" w:cs="Times New Roman"/>
          <w:sz w:val="24"/>
          <w:szCs w:val="24"/>
        </w:rPr>
        <w:t xml:space="preserve"> печатью</w:t>
      </w:r>
      <w:r w:rsidR="00C31AB8">
        <w:rPr>
          <w:rFonts w:ascii="Times New Roman" w:eastAsia="Calibri" w:hAnsi="Times New Roman" w:cs="Times New Roman"/>
          <w:sz w:val="24"/>
          <w:szCs w:val="24"/>
        </w:rPr>
        <w:t xml:space="preserve"> </w:t>
      </w:r>
      <w:r>
        <w:rPr>
          <w:rFonts w:ascii="Times New Roman" w:eastAsia="Calibri" w:hAnsi="Times New Roman" w:cs="Times New Roman"/>
          <w:sz w:val="24"/>
          <w:szCs w:val="24"/>
        </w:rPr>
        <w:t>(при наличии)</w:t>
      </w:r>
      <w:r w:rsidRPr="00B643D2">
        <w:rPr>
          <w:rFonts w:ascii="Times New Roman" w:eastAsia="Calibri" w:hAnsi="Times New Roman" w:cs="Times New Roman"/>
          <w:sz w:val="24"/>
          <w:szCs w:val="24"/>
        </w:rPr>
        <w:t xml:space="preserve"> и подписью </w:t>
      </w:r>
      <w:r>
        <w:rPr>
          <w:rFonts w:ascii="Times New Roman" w:eastAsia="Calibri" w:hAnsi="Times New Roman" w:cs="Times New Roman"/>
          <w:sz w:val="24"/>
          <w:szCs w:val="24"/>
        </w:rPr>
        <w:t>индивидуального предпринимателя</w:t>
      </w:r>
      <w:r w:rsidRPr="00B643D2">
        <w:rPr>
          <w:rFonts w:ascii="Times New Roman" w:eastAsia="Calibri" w:hAnsi="Times New Roman" w:cs="Times New Roman"/>
          <w:sz w:val="24"/>
          <w:szCs w:val="24"/>
        </w:rPr>
        <w:t xml:space="preserve"> копи</w:t>
      </w:r>
      <w:r w:rsidR="00C31AB8">
        <w:rPr>
          <w:rFonts w:ascii="Times New Roman" w:eastAsia="Calibri" w:hAnsi="Times New Roman" w:cs="Times New Roman"/>
          <w:sz w:val="24"/>
          <w:szCs w:val="24"/>
        </w:rPr>
        <w:t>ю</w:t>
      </w:r>
      <w:r w:rsidRPr="00B643D2">
        <w:rPr>
          <w:rFonts w:ascii="Times New Roman" w:eastAsia="Calibri" w:hAnsi="Times New Roman" w:cs="Times New Roman"/>
          <w:sz w:val="24"/>
          <w:szCs w:val="24"/>
        </w:rPr>
        <w:t xml:space="preserve"> свидетельства о постановке на учет в налоговом органе;</w:t>
      </w:r>
    </w:p>
    <w:p w:rsidR="00561105" w:rsidRPr="00B44903" w:rsidRDefault="00B643D2" w:rsidP="003043C1">
      <w:pPr>
        <w:spacing w:after="0" w:line="240" w:lineRule="auto"/>
        <w:ind w:firstLine="567"/>
        <w:jc w:val="both"/>
        <w:rPr>
          <w:rFonts w:ascii="Times New Roman" w:hAnsi="Times New Roman" w:cs="Times New Roman"/>
          <w:sz w:val="24"/>
          <w:szCs w:val="24"/>
        </w:rPr>
      </w:pPr>
      <w:r>
        <w:rPr>
          <w:rFonts w:ascii="Times New Roman" w:eastAsia="Calibri" w:hAnsi="Times New Roman" w:cs="Times New Roman"/>
          <w:sz w:val="24"/>
          <w:szCs w:val="24"/>
        </w:rPr>
        <w:t>4.4.)</w:t>
      </w:r>
      <w:r w:rsidRPr="00B643D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B643D2">
        <w:rPr>
          <w:rFonts w:ascii="Times New Roman" w:eastAsia="Calibri" w:hAnsi="Times New Roman" w:cs="Times New Roman"/>
          <w:sz w:val="24"/>
          <w:szCs w:val="24"/>
        </w:rPr>
        <w:t>оригинал или заверенн</w:t>
      </w:r>
      <w:r w:rsidR="00C31AB8">
        <w:rPr>
          <w:rFonts w:ascii="Times New Roman" w:eastAsia="Calibri" w:hAnsi="Times New Roman" w:cs="Times New Roman"/>
          <w:sz w:val="24"/>
          <w:szCs w:val="24"/>
        </w:rPr>
        <w:t>ую</w:t>
      </w:r>
      <w:r w:rsidRPr="00B643D2">
        <w:rPr>
          <w:rFonts w:ascii="Times New Roman" w:eastAsia="Calibri" w:hAnsi="Times New Roman" w:cs="Times New Roman"/>
          <w:sz w:val="24"/>
          <w:szCs w:val="24"/>
        </w:rPr>
        <w:t xml:space="preserve"> печатью</w:t>
      </w:r>
      <w:r>
        <w:rPr>
          <w:rFonts w:ascii="Times New Roman" w:eastAsia="Calibri" w:hAnsi="Times New Roman" w:cs="Times New Roman"/>
          <w:sz w:val="24"/>
          <w:szCs w:val="24"/>
        </w:rPr>
        <w:t xml:space="preserve"> (при наличии)</w:t>
      </w:r>
      <w:r w:rsidRPr="00B643D2">
        <w:rPr>
          <w:rFonts w:ascii="Times New Roman" w:eastAsia="Calibri" w:hAnsi="Times New Roman" w:cs="Times New Roman"/>
          <w:sz w:val="24"/>
          <w:szCs w:val="24"/>
        </w:rPr>
        <w:t xml:space="preserve"> и подписью индивидуального предпринимателя копи</w:t>
      </w:r>
      <w:r w:rsidR="00C31AB8">
        <w:rPr>
          <w:rFonts w:ascii="Times New Roman" w:eastAsia="Calibri" w:hAnsi="Times New Roman" w:cs="Times New Roman"/>
          <w:sz w:val="24"/>
          <w:szCs w:val="24"/>
        </w:rPr>
        <w:t>ю</w:t>
      </w:r>
      <w:r w:rsidRPr="00B643D2">
        <w:rPr>
          <w:rFonts w:ascii="Times New Roman" w:eastAsia="Calibri" w:hAnsi="Times New Roman" w:cs="Times New Roman"/>
          <w:sz w:val="24"/>
          <w:szCs w:val="24"/>
        </w:rPr>
        <w:t xml:space="preserve"> выписки из единого государственного реестра индивидуальных предпринимателей, </w:t>
      </w:r>
      <w:r w:rsidRPr="00F052F3">
        <w:rPr>
          <w:rFonts w:ascii="Times New Roman" w:eastAsia="Calibri" w:hAnsi="Times New Roman" w:cs="Times New Roman"/>
          <w:b/>
          <w:sz w:val="24"/>
          <w:szCs w:val="24"/>
          <w:u w:val="single"/>
        </w:rPr>
        <w:t>выданн</w:t>
      </w:r>
      <w:r w:rsidR="00C31AB8">
        <w:rPr>
          <w:rFonts w:ascii="Times New Roman" w:eastAsia="Calibri" w:hAnsi="Times New Roman" w:cs="Times New Roman"/>
          <w:b/>
          <w:sz w:val="24"/>
          <w:szCs w:val="24"/>
          <w:u w:val="single"/>
        </w:rPr>
        <w:t>ую</w:t>
      </w:r>
      <w:r w:rsidRPr="00B643D2">
        <w:rPr>
          <w:rFonts w:ascii="Times New Roman" w:eastAsia="Calibri" w:hAnsi="Times New Roman" w:cs="Times New Roman"/>
          <w:sz w:val="24"/>
          <w:szCs w:val="24"/>
        </w:rPr>
        <w:t xml:space="preserve"> </w:t>
      </w:r>
      <w:r w:rsidR="00F052F3">
        <w:rPr>
          <w:rFonts w:ascii="Times New Roman" w:eastAsia="Calibri" w:hAnsi="Times New Roman" w:cs="Times New Roman"/>
          <w:sz w:val="24"/>
          <w:szCs w:val="24"/>
        </w:rPr>
        <w:t xml:space="preserve">налоговым органом </w:t>
      </w:r>
      <w:r w:rsidRPr="00B643D2">
        <w:rPr>
          <w:rFonts w:ascii="Times New Roman" w:eastAsia="Calibri" w:hAnsi="Times New Roman" w:cs="Times New Roman"/>
          <w:sz w:val="24"/>
          <w:szCs w:val="24"/>
        </w:rPr>
        <w:t>не позднее 6-ти месяцев, предшествующих дате подачи заявки</w:t>
      </w:r>
    </w:p>
    <w:p w:rsidR="00834007" w:rsidRDefault="00834007" w:rsidP="003043C1">
      <w:pPr>
        <w:pStyle w:val="13"/>
        <w:shd w:val="clear" w:color="auto" w:fill="auto"/>
        <w:spacing w:before="0" w:after="0" w:line="240" w:lineRule="auto"/>
        <w:ind w:firstLine="567"/>
        <w:jc w:val="both"/>
        <w:rPr>
          <w:rFonts w:ascii="Times New Roman" w:hAnsi="Times New Roman" w:cs="Times New Roman"/>
          <w:sz w:val="24"/>
          <w:szCs w:val="24"/>
        </w:rPr>
      </w:pPr>
    </w:p>
    <w:p w:rsidR="005B2B4D" w:rsidRPr="005B2B4D" w:rsidRDefault="00303B7D" w:rsidP="003043C1">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005C398F">
        <w:rPr>
          <w:rFonts w:ascii="Times New Roman" w:hAnsi="Times New Roman" w:cs="Times New Roman"/>
          <w:sz w:val="24"/>
          <w:szCs w:val="24"/>
        </w:rPr>
        <w:t xml:space="preserve"> </w:t>
      </w:r>
      <w:r w:rsidR="005B2B4D" w:rsidRPr="005B2B4D">
        <w:rPr>
          <w:rFonts w:ascii="Times New Roman" w:hAnsi="Times New Roman" w:cs="Times New Roman"/>
          <w:sz w:val="24"/>
          <w:szCs w:val="24"/>
        </w:rPr>
        <w:t xml:space="preserve">Юридические лица дополнительно представляют следующие документы: </w:t>
      </w:r>
    </w:p>
    <w:p w:rsidR="00ED2440" w:rsidRDefault="00B643D2" w:rsidP="003043C1">
      <w:pPr>
        <w:pStyle w:val="a6"/>
        <w:widowControl w:val="0"/>
        <w:tabs>
          <w:tab w:val="left" w:pos="0"/>
          <w:tab w:val="left" w:pos="318"/>
          <w:tab w:val="left" w:pos="1134"/>
          <w:tab w:val="left" w:pos="1701"/>
        </w:tabs>
        <w:spacing w:after="0" w:line="240" w:lineRule="auto"/>
        <w:ind w:left="0" w:firstLine="567"/>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5.1.)</w:t>
      </w:r>
      <w:r w:rsidR="00ED2440">
        <w:rPr>
          <w:rFonts w:ascii="Times New Roman" w:eastAsia="Times New Roman" w:hAnsi="Times New Roman" w:cs="Times New Roman"/>
          <w:color w:val="0D0D0D"/>
          <w:spacing w:val="-6"/>
          <w:sz w:val="24"/>
          <w:szCs w:val="24"/>
          <w:lang w:eastAsia="ru-RU"/>
        </w:rPr>
        <w:t xml:space="preserve"> </w:t>
      </w:r>
      <w:r w:rsidRPr="00B643D2">
        <w:rPr>
          <w:rFonts w:ascii="Times New Roman" w:eastAsia="Times New Roman" w:hAnsi="Times New Roman" w:cs="Times New Roman"/>
          <w:color w:val="0D0D0D"/>
          <w:spacing w:val="-6"/>
          <w:sz w:val="24"/>
          <w:szCs w:val="24"/>
          <w:lang w:eastAsia="ru-RU"/>
        </w:rPr>
        <w:t>заверенн</w:t>
      </w:r>
      <w:r w:rsidR="00C31AB8">
        <w:rPr>
          <w:rFonts w:ascii="Times New Roman" w:eastAsia="Times New Roman" w:hAnsi="Times New Roman" w:cs="Times New Roman"/>
          <w:color w:val="0D0D0D"/>
          <w:spacing w:val="-6"/>
          <w:sz w:val="24"/>
          <w:szCs w:val="24"/>
          <w:lang w:eastAsia="ru-RU"/>
        </w:rPr>
        <w:t>ую</w:t>
      </w:r>
      <w:r w:rsidRPr="00B643D2">
        <w:rPr>
          <w:rFonts w:ascii="Times New Roman" w:eastAsia="Times New Roman" w:hAnsi="Times New Roman" w:cs="Times New Roman"/>
          <w:color w:val="0D0D0D"/>
          <w:spacing w:val="-6"/>
          <w:sz w:val="24"/>
          <w:szCs w:val="24"/>
          <w:lang w:eastAsia="ru-RU"/>
        </w:rPr>
        <w:t xml:space="preserve"> печатью</w:t>
      </w:r>
      <w:r w:rsidR="008002BB">
        <w:rPr>
          <w:rFonts w:ascii="Times New Roman" w:eastAsia="Times New Roman" w:hAnsi="Times New Roman" w:cs="Times New Roman"/>
          <w:color w:val="0D0D0D"/>
          <w:spacing w:val="-6"/>
          <w:sz w:val="24"/>
          <w:szCs w:val="24"/>
          <w:lang w:eastAsia="ru-RU"/>
        </w:rPr>
        <w:t xml:space="preserve"> </w:t>
      </w:r>
      <w:r>
        <w:rPr>
          <w:rFonts w:ascii="Times New Roman" w:eastAsia="Times New Roman" w:hAnsi="Times New Roman" w:cs="Times New Roman"/>
          <w:color w:val="0D0D0D"/>
          <w:spacing w:val="-6"/>
          <w:sz w:val="24"/>
          <w:szCs w:val="24"/>
          <w:lang w:eastAsia="ru-RU"/>
        </w:rPr>
        <w:t>(при наличии)</w:t>
      </w:r>
      <w:r w:rsidRPr="00B643D2">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копии учредительных документов </w:t>
      </w:r>
      <w:r w:rsidR="00C31AB8">
        <w:rPr>
          <w:rFonts w:ascii="Times New Roman" w:eastAsia="Times New Roman" w:hAnsi="Times New Roman" w:cs="Times New Roman"/>
          <w:color w:val="0D0D0D"/>
          <w:spacing w:val="-6"/>
          <w:sz w:val="24"/>
          <w:szCs w:val="24"/>
          <w:lang w:eastAsia="ru-RU"/>
        </w:rPr>
        <w:t xml:space="preserve">, а также </w:t>
      </w:r>
      <w:r w:rsidRPr="00B643D2">
        <w:rPr>
          <w:rFonts w:ascii="Times New Roman" w:eastAsia="Times New Roman" w:hAnsi="Times New Roman" w:cs="Times New Roman"/>
          <w:color w:val="0D0D0D"/>
          <w:spacing w:val="-6"/>
          <w:sz w:val="24"/>
          <w:szCs w:val="24"/>
          <w:lang w:eastAsia="ru-RU"/>
        </w:rPr>
        <w:t xml:space="preserve">все изменения в </w:t>
      </w:r>
      <w:r w:rsidR="007410F1">
        <w:rPr>
          <w:rFonts w:ascii="Times New Roman" w:eastAsia="Times New Roman" w:hAnsi="Times New Roman" w:cs="Times New Roman"/>
          <w:color w:val="0D0D0D"/>
          <w:spacing w:val="-6"/>
          <w:sz w:val="24"/>
          <w:szCs w:val="24"/>
          <w:lang w:eastAsia="ru-RU"/>
        </w:rPr>
        <w:t>учредительные документы</w:t>
      </w:r>
      <w:r w:rsidR="00AE1849">
        <w:rPr>
          <w:rFonts w:ascii="Times New Roman" w:eastAsia="Times New Roman" w:hAnsi="Times New Roman" w:cs="Times New Roman"/>
          <w:color w:val="0D0D0D"/>
          <w:spacing w:val="-6"/>
          <w:sz w:val="24"/>
          <w:szCs w:val="24"/>
          <w:lang w:eastAsia="ru-RU"/>
        </w:rPr>
        <w:t>(при наличии)</w:t>
      </w:r>
      <w:r w:rsidRPr="00B643D2">
        <w:rPr>
          <w:rFonts w:ascii="Times New Roman" w:eastAsia="Times New Roman" w:hAnsi="Times New Roman" w:cs="Times New Roman"/>
          <w:color w:val="0D0D0D"/>
          <w:spacing w:val="-6"/>
          <w:sz w:val="24"/>
          <w:szCs w:val="24"/>
          <w:lang w:eastAsia="ru-RU"/>
        </w:rPr>
        <w:t>;</w:t>
      </w:r>
    </w:p>
    <w:p w:rsidR="008002BB" w:rsidRDefault="00ED2440" w:rsidP="003043C1">
      <w:pPr>
        <w:pStyle w:val="a6"/>
        <w:widowControl w:val="0"/>
        <w:tabs>
          <w:tab w:val="left" w:pos="0"/>
          <w:tab w:val="left" w:pos="318"/>
          <w:tab w:val="left" w:pos="1134"/>
          <w:tab w:val="left" w:pos="1701"/>
        </w:tabs>
        <w:spacing w:after="0" w:line="240" w:lineRule="auto"/>
        <w:ind w:left="0" w:firstLine="567"/>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5.2.)</w:t>
      </w:r>
      <w:r w:rsidR="008002BB">
        <w:rPr>
          <w:rFonts w:ascii="Times New Roman" w:eastAsia="Times New Roman" w:hAnsi="Times New Roman" w:cs="Times New Roman"/>
          <w:color w:val="0D0D0D"/>
          <w:spacing w:val="-6"/>
          <w:sz w:val="24"/>
          <w:szCs w:val="24"/>
          <w:lang w:eastAsia="ru-RU"/>
        </w:rPr>
        <w:t xml:space="preserve"> </w:t>
      </w:r>
      <w:r w:rsidR="00B643D2" w:rsidRPr="00ED2440">
        <w:rPr>
          <w:rFonts w:ascii="Times New Roman" w:eastAsia="Times New Roman" w:hAnsi="Times New Roman" w:cs="Times New Roman"/>
          <w:color w:val="0D0D0D"/>
          <w:spacing w:val="-6"/>
          <w:sz w:val="24"/>
          <w:szCs w:val="24"/>
          <w:lang w:eastAsia="ru-RU"/>
        </w:rPr>
        <w:t>оригинал или заверенн</w:t>
      </w:r>
      <w:r w:rsidR="00C31AB8">
        <w:rPr>
          <w:rFonts w:ascii="Times New Roman" w:eastAsia="Times New Roman" w:hAnsi="Times New Roman" w:cs="Times New Roman"/>
          <w:color w:val="0D0D0D"/>
          <w:spacing w:val="-6"/>
          <w:sz w:val="24"/>
          <w:szCs w:val="24"/>
          <w:lang w:eastAsia="ru-RU"/>
        </w:rPr>
        <w:t>ую</w:t>
      </w:r>
      <w:r w:rsidR="00B643D2" w:rsidRPr="00ED2440">
        <w:rPr>
          <w:rFonts w:ascii="Times New Roman" w:eastAsia="Times New Roman" w:hAnsi="Times New Roman" w:cs="Times New Roman"/>
          <w:color w:val="0D0D0D"/>
          <w:spacing w:val="-6"/>
          <w:sz w:val="24"/>
          <w:szCs w:val="24"/>
          <w:lang w:eastAsia="ru-RU"/>
        </w:rPr>
        <w:t xml:space="preserve"> печатью</w:t>
      </w:r>
      <w:r w:rsidR="008002BB">
        <w:rPr>
          <w:rFonts w:ascii="Times New Roman" w:eastAsia="Times New Roman" w:hAnsi="Times New Roman" w:cs="Times New Roman"/>
          <w:color w:val="0D0D0D"/>
          <w:spacing w:val="-6"/>
          <w:sz w:val="24"/>
          <w:szCs w:val="24"/>
          <w:lang w:eastAsia="ru-RU"/>
        </w:rPr>
        <w:t>(при наличии)</w:t>
      </w:r>
      <w:r w:rsidR="00B643D2" w:rsidRPr="00ED2440">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w:t>
      </w:r>
      <w:r w:rsidR="00C31AB8">
        <w:rPr>
          <w:rFonts w:ascii="Times New Roman" w:eastAsia="Times New Roman" w:hAnsi="Times New Roman" w:cs="Times New Roman"/>
          <w:color w:val="0D0D0D"/>
          <w:spacing w:val="-6"/>
          <w:sz w:val="24"/>
          <w:szCs w:val="24"/>
          <w:lang w:eastAsia="ru-RU"/>
        </w:rPr>
        <w:t>ю</w:t>
      </w:r>
      <w:r w:rsidR="00B643D2" w:rsidRPr="00ED2440">
        <w:rPr>
          <w:rFonts w:ascii="Times New Roman" w:eastAsia="Times New Roman" w:hAnsi="Times New Roman" w:cs="Times New Roman"/>
          <w:color w:val="0D0D0D"/>
          <w:spacing w:val="-6"/>
          <w:sz w:val="24"/>
          <w:szCs w:val="24"/>
          <w:lang w:eastAsia="ru-RU"/>
        </w:rPr>
        <w:t xml:space="preserve"> выписки из единого государственного реестра юридических лиц, </w:t>
      </w:r>
      <w:r w:rsidR="00B643D2" w:rsidRPr="00AE1849">
        <w:rPr>
          <w:rFonts w:ascii="Times New Roman" w:eastAsia="Times New Roman" w:hAnsi="Times New Roman" w:cs="Times New Roman"/>
          <w:b/>
          <w:color w:val="0D0D0D"/>
          <w:spacing w:val="-6"/>
          <w:sz w:val="24"/>
          <w:szCs w:val="24"/>
          <w:u w:val="single"/>
          <w:lang w:eastAsia="ru-RU"/>
        </w:rPr>
        <w:t>выданн</w:t>
      </w:r>
      <w:r w:rsidR="00C31AB8">
        <w:rPr>
          <w:rFonts w:ascii="Times New Roman" w:eastAsia="Times New Roman" w:hAnsi="Times New Roman" w:cs="Times New Roman"/>
          <w:b/>
          <w:color w:val="0D0D0D"/>
          <w:spacing w:val="-6"/>
          <w:sz w:val="24"/>
          <w:szCs w:val="24"/>
          <w:u w:val="single"/>
          <w:lang w:eastAsia="ru-RU"/>
        </w:rPr>
        <w:t>ую</w:t>
      </w:r>
      <w:r w:rsidR="00B643D2" w:rsidRPr="00ED2440">
        <w:rPr>
          <w:rFonts w:ascii="Times New Roman" w:eastAsia="Times New Roman" w:hAnsi="Times New Roman" w:cs="Times New Roman"/>
          <w:color w:val="0D0D0D"/>
          <w:spacing w:val="-6"/>
          <w:sz w:val="24"/>
          <w:szCs w:val="24"/>
          <w:lang w:eastAsia="ru-RU"/>
        </w:rPr>
        <w:t xml:space="preserve"> </w:t>
      </w:r>
      <w:r w:rsidR="00AE1849">
        <w:rPr>
          <w:rFonts w:ascii="Times New Roman" w:eastAsia="Times New Roman" w:hAnsi="Times New Roman" w:cs="Times New Roman"/>
          <w:color w:val="0D0D0D"/>
          <w:spacing w:val="-6"/>
          <w:sz w:val="24"/>
          <w:szCs w:val="24"/>
          <w:lang w:eastAsia="ru-RU"/>
        </w:rPr>
        <w:t xml:space="preserve"> налоговым органом </w:t>
      </w:r>
      <w:r w:rsidR="00B643D2" w:rsidRPr="00ED2440">
        <w:rPr>
          <w:rFonts w:ascii="Times New Roman" w:eastAsia="Times New Roman" w:hAnsi="Times New Roman" w:cs="Times New Roman"/>
          <w:color w:val="0D0D0D"/>
          <w:spacing w:val="-6"/>
          <w:sz w:val="24"/>
          <w:szCs w:val="24"/>
          <w:lang w:eastAsia="ru-RU"/>
        </w:rPr>
        <w:t>не позднее 6-ти месяцев, предшествующих дате подачи заявки;</w:t>
      </w:r>
    </w:p>
    <w:p w:rsidR="008002BB" w:rsidRDefault="008002BB" w:rsidP="003043C1">
      <w:pPr>
        <w:pStyle w:val="a6"/>
        <w:widowControl w:val="0"/>
        <w:tabs>
          <w:tab w:val="left" w:pos="0"/>
          <w:tab w:val="left" w:pos="318"/>
          <w:tab w:val="left" w:pos="1134"/>
          <w:tab w:val="left" w:pos="1701"/>
        </w:tabs>
        <w:spacing w:after="0" w:line="240" w:lineRule="auto"/>
        <w:ind w:left="0" w:firstLine="567"/>
        <w:jc w:val="both"/>
        <w:rPr>
          <w:rFonts w:ascii="Times New Roman" w:eastAsia="Times New Roman" w:hAnsi="Times New Roman" w:cs="Times New Roman"/>
          <w:color w:val="0D0D0D"/>
          <w:spacing w:val="-10"/>
          <w:sz w:val="24"/>
          <w:szCs w:val="24"/>
          <w:lang w:eastAsia="ru-RU"/>
        </w:rPr>
      </w:pPr>
      <w:r>
        <w:rPr>
          <w:rFonts w:ascii="Times New Roman" w:eastAsia="Times New Roman" w:hAnsi="Times New Roman" w:cs="Times New Roman"/>
          <w:color w:val="0D0D0D"/>
          <w:spacing w:val="-6"/>
          <w:sz w:val="24"/>
          <w:szCs w:val="24"/>
          <w:lang w:eastAsia="ru-RU"/>
        </w:rPr>
        <w:t xml:space="preserve">5.3.) </w:t>
      </w:r>
      <w:r w:rsidR="00B643D2" w:rsidRPr="008002BB">
        <w:rPr>
          <w:rFonts w:ascii="Times New Roman" w:eastAsia="Times New Roman" w:hAnsi="Times New Roman" w:cs="Times New Roman"/>
          <w:color w:val="0D0D0D"/>
          <w:spacing w:val="-10"/>
          <w:sz w:val="24"/>
          <w:szCs w:val="24"/>
          <w:lang w:eastAsia="ru-RU"/>
        </w:rPr>
        <w:t>заверенн</w:t>
      </w:r>
      <w:r w:rsidR="00C31AB8">
        <w:rPr>
          <w:rFonts w:ascii="Times New Roman" w:eastAsia="Times New Roman" w:hAnsi="Times New Roman" w:cs="Times New Roman"/>
          <w:color w:val="0D0D0D"/>
          <w:spacing w:val="-10"/>
          <w:sz w:val="24"/>
          <w:szCs w:val="24"/>
          <w:lang w:eastAsia="ru-RU"/>
        </w:rPr>
        <w:t>ую</w:t>
      </w:r>
      <w:r w:rsidR="00B643D2" w:rsidRPr="008002BB">
        <w:rPr>
          <w:rFonts w:ascii="Times New Roman" w:eastAsia="Times New Roman" w:hAnsi="Times New Roman" w:cs="Times New Roman"/>
          <w:color w:val="0D0D0D"/>
          <w:spacing w:val="-10"/>
          <w:sz w:val="24"/>
          <w:szCs w:val="24"/>
          <w:lang w:eastAsia="ru-RU"/>
        </w:rPr>
        <w:t xml:space="preserve"> печатью</w:t>
      </w:r>
      <w:r>
        <w:rPr>
          <w:rFonts w:ascii="Times New Roman" w:eastAsia="Times New Roman" w:hAnsi="Times New Roman" w:cs="Times New Roman"/>
          <w:color w:val="0D0D0D"/>
          <w:spacing w:val="-10"/>
          <w:sz w:val="24"/>
          <w:szCs w:val="24"/>
          <w:lang w:eastAsia="ru-RU"/>
        </w:rPr>
        <w:t xml:space="preserve"> (при наличии)</w:t>
      </w:r>
      <w:r w:rsidR="00B643D2" w:rsidRPr="008002BB">
        <w:rPr>
          <w:rFonts w:ascii="Times New Roman" w:eastAsia="Times New Roman" w:hAnsi="Times New Roman" w:cs="Times New Roman"/>
          <w:color w:val="0D0D0D"/>
          <w:spacing w:val="-10"/>
          <w:sz w:val="24"/>
          <w:szCs w:val="24"/>
          <w:lang w:eastAsia="ru-RU"/>
        </w:rPr>
        <w:t xml:space="preserve"> организации и подписью руководителя копи</w:t>
      </w:r>
      <w:r w:rsidR="00C31AB8">
        <w:rPr>
          <w:rFonts w:ascii="Times New Roman" w:eastAsia="Times New Roman" w:hAnsi="Times New Roman" w:cs="Times New Roman"/>
          <w:color w:val="0D0D0D"/>
          <w:spacing w:val="-10"/>
          <w:sz w:val="24"/>
          <w:szCs w:val="24"/>
          <w:lang w:eastAsia="ru-RU"/>
        </w:rPr>
        <w:t>ю</w:t>
      </w:r>
      <w:r w:rsidR="00B643D2" w:rsidRPr="008002BB">
        <w:rPr>
          <w:rFonts w:ascii="Times New Roman" w:eastAsia="Times New Roman" w:hAnsi="Times New Roman" w:cs="Times New Roman"/>
          <w:color w:val="0D0D0D"/>
          <w:spacing w:val="-10"/>
          <w:sz w:val="24"/>
          <w:szCs w:val="24"/>
          <w:lang w:eastAsia="ru-RU"/>
        </w:rPr>
        <w:t xml:space="preserve"> свидетельства о постановке на учет в налоговом органе</w:t>
      </w:r>
      <w:r w:rsidR="00AE1849">
        <w:rPr>
          <w:rFonts w:ascii="Times New Roman" w:eastAsia="Times New Roman" w:hAnsi="Times New Roman" w:cs="Times New Roman"/>
          <w:color w:val="0D0D0D"/>
          <w:spacing w:val="-10"/>
          <w:sz w:val="24"/>
          <w:szCs w:val="24"/>
          <w:lang w:eastAsia="ru-RU"/>
        </w:rPr>
        <w:t>,</w:t>
      </w:r>
      <w:r w:rsidR="00AE1849" w:rsidRPr="00AE1849">
        <w:t xml:space="preserve"> </w:t>
      </w:r>
      <w:r w:rsidR="00AE1849" w:rsidRPr="00AE1849">
        <w:rPr>
          <w:rFonts w:ascii="Times New Roman" w:eastAsia="Times New Roman" w:hAnsi="Times New Roman" w:cs="Times New Roman"/>
          <w:color w:val="0D0D0D"/>
          <w:spacing w:val="-10"/>
          <w:sz w:val="24"/>
          <w:szCs w:val="24"/>
          <w:lang w:eastAsia="ru-RU"/>
        </w:rPr>
        <w:t>свидетельств</w:t>
      </w:r>
      <w:r w:rsidR="00C31AB8">
        <w:rPr>
          <w:rFonts w:ascii="Times New Roman" w:eastAsia="Times New Roman" w:hAnsi="Times New Roman" w:cs="Times New Roman"/>
          <w:color w:val="0D0D0D"/>
          <w:spacing w:val="-10"/>
          <w:sz w:val="24"/>
          <w:szCs w:val="24"/>
          <w:lang w:eastAsia="ru-RU"/>
        </w:rPr>
        <w:t>а</w:t>
      </w:r>
      <w:r w:rsidR="00AE1849" w:rsidRPr="00AE1849">
        <w:rPr>
          <w:rFonts w:ascii="Times New Roman" w:eastAsia="Times New Roman" w:hAnsi="Times New Roman" w:cs="Times New Roman"/>
          <w:color w:val="0D0D0D"/>
          <w:spacing w:val="-10"/>
          <w:sz w:val="24"/>
          <w:szCs w:val="24"/>
          <w:lang w:eastAsia="ru-RU"/>
        </w:rPr>
        <w:t xml:space="preserve"> о государственной регистрации </w:t>
      </w:r>
      <w:r w:rsidR="00AE1849">
        <w:rPr>
          <w:rFonts w:ascii="Times New Roman" w:eastAsia="Times New Roman" w:hAnsi="Times New Roman" w:cs="Times New Roman"/>
          <w:color w:val="0D0D0D"/>
          <w:spacing w:val="-10"/>
          <w:sz w:val="24"/>
          <w:szCs w:val="24"/>
          <w:lang w:eastAsia="ru-RU"/>
        </w:rPr>
        <w:t>юридического лица</w:t>
      </w:r>
      <w:r w:rsidR="00AE1849" w:rsidRPr="00AE1849">
        <w:rPr>
          <w:rFonts w:ascii="Times New Roman" w:eastAsia="Times New Roman" w:hAnsi="Times New Roman" w:cs="Times New Roman"/>
          <w:color w:val="0D0D0D"/>
          <w:spacing w:val="-10"/>
          <w:sz w:val="24"/>
          <w:szCs w:val="24"/>
          <w:lang w:eastAsia="ru-RU"/>
        </w:rPr>
        <w:t xml:space="preserve"> (для зарегистрированных с 01.01.2017- лист записи ЕГРЮЛ)</w:t>
      </w:r>
      <w:r w:rsidR="00AE1849">
        <w:rPr>
          <w:rFonts w:ascii="Times New Roman" w:eastAsia="Times New Roman" w:hAnsi="Times New Roman" w:cs="Times New Roman"/>
          <w:color w:val="0D0D0D"/>
          <w:spacing w:val="-10"/>
          <w:sz w:val="24"/>
          <w:szCs w:val="24"/>
          <w:lang w:eastAsia="ru-RU"/>
        </w:rPr>
        <w:t xml:space="preserve"> </w:t>
      </w:r>
      <w:r w:rsidR="00B643D2" w:rsidRPr="008002BB">
        <w:rPr>
          <w:rFonts w:ascii="Times New Roman" w:eastAsia="Times New Roman" w:hAnsi="Times New Roman" w:cs="Times New Roman"/>
          <w:color w:val="0D0D0D"/>
          <w:spacing w:val="-10"/>
          <w:sz w:val="24"/>
          <w:szCs w:val="24"/>
          <w:lang w:eastAsia="ru-RU"/>
        </w:rPr>
        <w:t>;</w:t>
      </w:r>
    </w:p>
    <w:p w:rsidR="003150A8" w:rsidRDefault="008002BB" w:rsidP="003043C1">
      <w:pPr>
        <w:pStyle w:val="a6"/>
        <w:widowControl w:val="0"/>
        <w:tabs>
          <w:tab w:val="left" w:pos="0"/>
          <w:tab w:val="left" w:pos="318"/>
          <w:tab w:val="left" w:pos="1134"/>
          <w:tab w:val="left" w:pos="1701"/>
        </w:tabs>
        <w:spacing w:after="0" w:line="240" w:lineRule="auto"/>
        <w:ind w:left="0" w:firstLine="567"/>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10"/>
          <w:sz w:val="24"/>
          <w:szCs w:val="24"/>
          <w:lang w:eastAsia="ru-RU"/>
        </w:rPr>
        <w:t xml:space="preserve">5.4.) </w:t>
      </w:r>
      <w:r w:rsidR="00B643D2" w:rsidRPr="008002BB">
        <w:rPr>
          <w:rFonts w:ascii="Times New Roman" w:eastAsia="Times New Roman" w:hAnsi="Times New Roman" w:cs="Times New Roman"/>
          <w:color w:val="0D0D0D"/>
          <w:spacing w:val="-6"/>
          <w:sz w:val="24"/>
          <w:szCs w:val="24"/>
          <w:lang w:eastAsia="ru-RU"/>
        </w:rPr>
        <w:t>копии документов, заверенные печатью</w:t>
      </w:r>
      <w:r>
        <w:rPr>
          <w:rFonts w:ascii="Times New Roman" w:eastAsia="Times New Roman" w:hAnsi="Times New Roman" w:cs="Times New Roman"/>
          <w:color w:val="0D0D0D"/>
          <w:spacing w:val="-6"/>
          <w:sz w:val="24"/>
          <w:szCs w:val="24"/>
          <w:lang w:eastAsia="ru-RU"/>
        </w:rPr>
        <w:t xml:space="preserve"> (при наличии)</w:t>
      </w:r>
      <w:r w:rsidR="00B643D2" w:rsidRPr="008002BB">
        <w:rPr>
          <w:rFonts w:ascii="Times New Roman" w:eastAsia="Times New Roman" w:hAnsi="Times New Roman" w:cs="Times New Roman"/>
          <w:color w:val="0D0D0D"/>
          <w:spacing w:val="-6"/>
          <w:sz w:val="24"/>
          <w:szCs w:val="24"/>
          <w:lang w:eastAsia="ru-RU"/>
        </w:rPr>
        <w:t xml:space="preserve">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w:t>
      </w:r>
    </w:p>
    <w:p w:rsidR="00B643D2" w:rsidRPr="00B643D2" w:rsidRDefault="003150A8" w:rsidP="003043C1">
      <w:pPr>
        <w:pStyle w:val="a6"/>
        <w:widowControl w:val="0"/>
        <w:tabs>
          <w:tab w:val="left" w:pos="0"/>
          <w:tab w:val="left" w:pos="318"/>
          <w:tab w:val="left" w:pos="1134"/>
          <w:tab w:val="left" w:pos="1701"/>
        </w:tabs>
        <w:spacing w:after="0" w:line="240" w:lineRule="auto"/>
        <w:ind w:left="0" w:firstLine="567"/>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 xml:space="preserve">5.5.) </w:t>
      </w:r>
      <w:r w:rsidR="00B643D2" w:rsidRPr="00B643D2">
        <w:rPr>
          <w:rFonts w:ascii="Times New Roman" w:eastAsia="Times New Roman" w:hAnsi="Times New Roman" w:cs="Times New Roman"/>
          <w:color w:val="0D0D0D"/>
          <w:spacing w:val="-6"/>
          <w:sz w:val="24"/>
          <w:szCs w:val="24"/>
          <w:lang w:eastAsia="ru-RU"/>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6C5B34" w:rsidRDefault="006C5B34" w:rsidP="003043C1">
      <w:pPr>
        <w:pStyle w:val="13"/>
        <w:shd w:val="clear" w:color="auto" w:fill="auto"/>
        <w:spacing w:before="0" w:after="0" w:line="240" w:lineRule="auto"/>
        <w:ind w:firstLine="567"/>
        <w:jc w:val="both"/>
        <w:rPr>
          <w:rFonts w:ascii="Times New Roman" w:hAnsi="Times New Roman" w:cs="Times New Roman"/>
          <w:sz w:val="24"/>
          <w:szCs w:val="24"/>
        </w:rPr>
      </w:pPr>
    </w:p>
    <w:p w:rsidR="00561105" w:rsidRDefault="005B2B4D" w:rsidP="003043C1">
      <w:pPr>
        <w:pStyle w:val="13"/>
        <w:numPr>
          <w:ilvl w:val="0"/>
          <w:numId w:val="30"/>
        </w:numPr>
        <w:shd w:val="clear" w:color="auto" w:fill="auto"/>
        <w:spacing w:before="0" w:after="0" w:line="240" w:lineRule="auto"/>
        <w:ind w:left="0" w:firstLine="567"/>
        <w:jc w:val="both"/>
        <w:rPr>
          <w:rFonts w:ascii="Times New Roman" w:hAnsi="Times New Roman" w:cs="Times New Roman"/>
          <w:sz w:val="24"/>
          <w:szCs w:val="24"/>
        </w:rPr>
      </w:pPr>
      <w:r w:rsidRPr="00970CA2">
        <w:rPr>
          <w:rFonts w:ascii="Times New Roman" w:hAnsi="Times New Roman" w:cs="Times New Roman"/>
          <w:sz w:val="24"/>
          <w:szCs w:val="24"/>
        </w:rPr>
        <w:t>оп</w:t>
      </w:r>
      <w:r w:rsidR="006C5B34">
        <w:rPr>
          <w:rFonts w:ascii="Times New Roman" w:hAnsi="Times New Roman" w:cs="Times New Roman"/>
          <w:sz w:val="24"/>
          <w:szCs w:val="24"/>
        </w:rPr>
        <w:t>ись представленных документов.</w:t>
      </w:r>
    </w:p>
    <w:p w:rsidR="008F223B" w:rsidRDefault="008F223B" w:rsidP="003043C1">
      <w:pPr>
        <w:pStyle w:val="13"/>
        <w:shd w:val="clear" w:color="auto" w:fill="auto"/>
        <w:spacing w:before="0" w:after="0" w:line="240" w:lineRule="auto"/>
        <w:ind w:firstLine="567"/>
        <w:jc w:val="both"/>
        <w:rPr>
          <w:rFonts w:ascii="Times New Roman" w:hAnsi="Times New Roman" w:cs="Times New Roman"/>
          <w:sz w:val="24"/>
          <w:szCs w:val="24"/>
        </w:rPr>
      </w:pPr>
    </w:p>
    <w:p w:rsidR="005B2B4D" w:rsidRDefault="00EF4077" w:rsidP="003043C1">
      <w:pPr>
        <w:pStyle w:val="13"/>
        <w:shd w:val="clear" w:color="auto" w:fill="auto"/>
        <w:spacing w:before="0" w:after="0" w:line="240" w:lineRule="auto"/>
        <w:ind w:firstLine="567"/>
        <w:jc w:val="both"/>
        <w:rPr>
          <w:rFonts w:ascii="Times New Roman" w:hAnsi="Times New Roman" w:cs="Times New Roman"/>
        </w:rPr>
      </w:pPr>
      <w:r w:rsidRPr="00561105">
        <w:rPr>
          <w:rFonts w:ascii="Times New Roman" w:hAnsi="Times New Roman" w:cs="Times New Roman"/>
          <w:i/>
        </w:rPr>
        <w:t>*</w:t>
      </w:r>
      <w:r w:rsidR="006C5B34" w:rsidRPr="00561105">
        <w:rPr>
          <w:rFonts w:ascii="Times New Roman" w:hAnsi="Times New Roman" w:cs="Times New Roman"/>
          <w:i/>
        </w:rPr>
        <w:t xml:space="preserve">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доверенности(для физических лиц).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r w:rsidR="006C5B34" w:rsidRPr="00561105">
        <w:rPr>
          <w:rFonts w:ascii="Times New Roman" w:hAnsi="Times New Roman" w:cs="Times New Roman"/>
        </w:rPr>
        <w:t>.</w:t>
      </w:r>
    </w:p>
    <w:p w:rsidR="00616AD2" w:rsidRDefault="00616AD2" w:rsidP="003043C1">
      <w:pPr>
        <w:pStyle w:val="13"/>
        <w:shd w:val="clear" w:color="auto" w:fill="auto"/>
        <w:spacing w:before="0" w:after="0" w:line="240" w:lineRule="auto"/>
        <w:ind w:firstLine="567"/>
        <w:jc w:val="both"/>
        <w:rPr>
          <w:rFonts w:ascii="Times New Roman" w:hAnsi="Times New Roman" w:cs="Times New Roman"/>
        </w:rPr>
      </w:pPr>
    </w:p>
    <w:p w:rsidR="003150A8" w:rsidRDefault="003150A8" w:rsidP="003043C1">
      <w:pPr>
        <w:pStyle w:val="13"/>
        <w:shd w:val="clear" w:color="auto" w:fill="auto"/>
        <w:spacing w:before="0" w:after="0" w:line="240" w:lineRule="auto"/>
        <w:ind w:firstLine="567"/>
        <w:jc w:val="both"/>
        <w:rPr>
          <w:rFonts w:ascii="Times New Roman" w:hAnsi="Times New Roman" w:cs="Times New Roman"/>
          <w:i/>
        </w:rPr>
      </w:pPr>
      <w:r>
        <w:rPr>
          <w:rFonts w:ascii="Times New Roman" w:hAnsi="Times New Roman" w:cs="Times New Roman"/>
        </w:rPr>
        <w:t xml:space="preserve">** </w:t>
      </w:r>
      <w:r w:rsidR="00616AD2" w:rsidRPr="00616AD2">
        <w:rPr>
          <w:rFonts w:ascii="Times New Roman" w:hAnsi="Times New Roman" w:cs="Times New Roman"/>
          <w:i/>
        </w:rPr>
        <w:t xml:space="preserve">Если в составе заявки и/или любых иных документах </w:t>
      </w:r>
      <w:r w:rsidR="00616AD2">
        <w:rPr>
          <w:rFonts w:ascii="Times New Roman" w:hAnsi="Times New Roman" w:cs="Times New Roman"/>
          <w:i/>
        </w:rPr>
        <w:t>претендентом</w:t>
      </w:r>
      <w:r w:rsidR="00616AD2" w:rsidRPr="00616AD2">
        <w:rPr>
          <w:rFonts w:ascii="Times New Roman" w:hAnsi="Times New Roman" w:cs="Times New Roman"/>
          <w:i/>
        </w:rPr>
        <w:t xml:space="preserve"> предоставляются сведения конфиденциального характера - персональные данные (согласно п. 1 ст. 3 Федерального закона от 27 июля 2006 года № 152-ФЗ «О персональных данных») сотрудников участника или </w:t>
      </w:r>
      <w:r w:rsidR="00616AD2" w:rsidRPr="00616AD2">
        <w:rPr>
          <w:rFonts w:ascii="Times New Roman" w:hAnsi="Times New Roman" w:cs="Times New Roman"/>
          <w:i/>
        </w:rPr>
        <w:lastRenderedPageBreak/>
        <w:t xml:space="preserve">иных физических лиц, к заявке прилагаются согласия всех соответствующих субъектов персональных данных (физических лиц) на обработку их персональных данных, при этом каждое такое физическое лицо самостоятельно подписывает такое согласие. В отсутствие этого согласия </w:t>
      </w:r>
      <w:r w:rsidR="00616AD2">
        <w:rPr>
          <w:rFonts w:ascii="Times New Roman" w:hAnsi="Times New Roman" w:cs="Times New Roman"/>
          <w:i/>
        </w:rPr>
        <w:t xml:space="preserve">Аукционная </w:t>
      </w:r>
      <w:r w:rsidR="00616AD2" w:rsidRPr="00616AD2">
        <w:rPr>
          <w:rFonts w:ascii="Times New Roman" w:hAnsi="Times New Roman" w:cs="Times New Roman"/>
          <w:i/>
        </w:rPr>
        <w:t xml:space="preserve">комиссия </w:t>
      </w:r>
      <w:r w:rsidR="00616AD2">
        <w:rPr>
          <w:rFonts w:ascii="Times New Roman" w:hAnsi="Times New Roman" w:cs="Times New Roman"/>
          <w:i/>
        </w:rPr>
        <w:t xml:space="preserve">Организатора торгов </w:t>
      </w:r>
      <w:r w:rsidR="00616AD2" w:rsidRPr="00616AD2">
        <w:rPr>
          <w:rFonts w:ascii="Times New Roman" w:hAnsi="Times New Roman" w:cs="Times New Roman"/>
          <w:i/>
        </w:rPr>
        <w:t>не будет рассматривать документы(копии) в отношении указанных сотрудников</w:t>
      </w:r>
      <w:r w:rsidR="00616AD2">
        <w:rPr>
          <w:rFonts w:ascii="Times New Roman" w:hAnsi="Times New Roman" w:cs="Times New Roman"/>
          <w:i/>
        </w:rPr>
        <w:t>.</w:t>
      </w:r>
    </w:p>
    <w:p w:rsidR="00AE1849" w:rsidRDefault="00AE1849" w:rsidP="00FA4651">
      <w:pPr>
        <w:pStyle w:val="13"/>
        <w:shd w:val="clear" w:color="auto" w:fill="auto"/>
        <w:spacing w:before="0" w:after="0" w:line="240" w:lineRule="auto"/>
        <w:ind w:firstLine="0"/>
        <w:jc w:val="both"/>
        <w:rPr>
          <w:rFonts w:ascii="Times New Roman" w:hAnsi="Times New Roman" w:cs="Times New Roman"/>
          <w:i/>
        </w:rPr>
      </w:pPr>
    </w:p>
    <w:p w:rsidR="003121BE" w:rsidRDefault="003121BE" w:rsidP="00EF4077">
      <w:pPr>
        <w:rPr>
          <w:rFonts w:ascii="Times New Roman" w:hAnsi="Times New Roman" w:cs="Times New Roman"/>
          <w:b/>
          <w:sz w:val="28"/>
          <w:szCs w:val="28"/>
        </w:rPr>
      </w:pPr>
      <w:r w:rsidRPr="00EA0AB9">
        <w:rPr>
          <w:rFonts w:ascii="Times New Roman" w:hAnsi="Times New Roman" w:cs="Times New Roman"/>
          <w:b/>
          <w:sz w:val="28"/>
          <w:szCs w:val="28"/>
        </w:rPr>
        <w:br w:type="page"/>
      </w:r>
    </w:p>
    <w:p w:rsidR="00397A0B" w:rsidRDefault="00EF4077" w:rsidP="00397A0B">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Pr="003121BE">
        <w:rPr>
          <w:rFonts w:ascii="Times New Roman" w:hAnsi="Times New Roman" w:cs="Times New Roman"/>
          <w:b/>
          <w:sz w:val="28"/>
          <w:szCs w:val="28"/>
        </w:rPr>
        <w:t>.</w:t>
      </w:r>
      <w:r>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00397A0B">
        <w:rPr>
          <w:rFonts w:ascii="Times New Roman" w:hAnsi="Times New Roman" w:cs="Times New Roman"/>
          <w:b/>
          <w:sz w:val="28"/>
          <w:szCs w:val="28"/>
        </w:rPr>
        <w:t>Порядок рассмотрения заявок на участие в аукционе.</w:t>
      </w:r>
    </w:p>
    <w:p w:rsidR="00397A0B" w:rsidRPr="005C398F" w:rsidRDefault="004F3C5A" w:rsidP="00FA4651">
      <w:pPr>
        <w:pStyle w:val="13"/>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 xml:space="preserve">3.3.1. </w:t>
      </w:r>
      <w:r w:rsidR="00397A0B" w:rsidRPr="00397A0B">
        <w:rPr>
          <w:rFonts w:ascii="Times New Roman" w:eastAsia="Times New Roman" w:hAnsi="Times New Roman" w:cs="Times New Roman"/>
          <w:b/>
          <w:i/>
          <w:sz w:val="24"/>
          <w:szCs w:val="24"/>
          <w:lang w:eastAsia="ru-RU"/>
        </w:rPr>
        <w:t>Место, дата и время начала и окончания рассмотрения заявок на участие в аукционе</w:t>
      </w:r>
      <w:r w:rsidR="00397A0B" w:rsidRPr="00397A0B">
        <w:rPr>
          <w:rFonts w:ascii="Times New Roman" w:eastAsia="Times New Roman" w:hAnsi="Times New Roman" w:cs="Times New Roman"/>
          <w:sz w:val="24"/>
          <w:szCs w:val="24"/>
          <w:lang w:eastAsia="ru-RU"/>
        </w:rPr>
        <w:t xml:space="preserve"> указаны</w:t>
      </w:r>
      <w:r w:rsidR="00397A0B">
        <w:rPr>
          <w:rFonts w:ascii="Times New Roman" w:eastAsia="Times New Roman" w:hAnsi="Times New Roman" w:cs="Times New Roman"/>
          <w:sz w:val="24"/>
          <w:szCs w:val="24"/>
          <w:lang w:eastAsia="ru-RU"/>
        </w:rPr>
        <w:t xml:space="preserve"> в </w:t>
      </w:r>
      <w:r w:rsidR="00397A0B" w:rsidRPr="005C398F">
        <w:rPr>
          <w:rFonts w:ascii="Times New Roman" w:eastAsia="Times New Roman" w:hAnsi="Times New Roman" w:cs="Times New Roman"/>
          <w:i/>
          <w:sz w:val="24"/>
          <w:szCs w:val="24"/>
          <w:lang w:eastAsia="ru-RU"/>
        </w:rPr>
        <w:t xml:space="preserve">пункте 9 Раздела </w:t>
      </w:r>
      <w:r w:rsidR="00397A0B" w:rsidRPr="005C398F">
        <w:rPr>
          <w:rFonts w:ascii="Times New Roman" w:eastAsia="Times New Roman" w:hAnsi="Times New Roman" w:cs="Times New Roman"/>
          <w:i/>
          <w:sz w:val="24"/>
          <w:szCs w:val="24"/>
          <w:lang w:val="en-US" w:eastAsia="ru-RU"/>
        </w:rPr>
        <w:t>VI</w:t>
      </w:r>
      <w:r w:rsidR="00397A0B" w:rsidRPr="005C398F">
        <w:rPr>
          <w:rFonts w:ascii="Times New Roman" w:eastAsia="Times New Roman" w:hAnsi="Times New Roman" w:cs="Times New Roman"/>
          <w:i/>
          <w:sz w:val="24"/>
          <w:szCs w:val="24"/>
          <w:lang w:eastAsia="ru-RU"/>
        </w:rPr>
        <w:t xml:space="preserve"> «Информационная карта аукциона» аукционной документации.</w:t>
      </w:r>
    </w:p>
    <w:p w:rsidR="00397A0B" w:rsidRDefault="004F3C5A" w:rsidP="00FA4651">
      <w:pPr>
        <w:pStyle w:val="13"/>
        <w:spacing w:after="0" w:line="240" w:lineRule="auto"/>
        <w:ind w:firstLine="567"/>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3.3.2. </w:t>
      </w:r>
      <w:r w:rsidR="00397A0B" w:rsidRPr="00397A0B">
        <w:rPr>
          <w:rFonts w:ascii="Times New Roman" w:eastAsia="Times New Roman" w:hAnsi="Times New Roman" w:cs="Times New Roman"/>
          <w:b/>
          <w:i/>
          <w:sz w:val="24"/>
          <w:szCs w:val="24"/>
          <w:lang w:eastAsia="ru-RU"/>
        </w:rPr>
        <w:t>Порядок рассмотрения Заявок на участие в аукционе.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Аукционная комиссия рассматривает Заявки на участие в аукционе на предмет соответствия требованиям, установленным аукционной документацией, и соответствие Претендентов требованиям, установленным аукционной документацией.</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На основании результатов рассмотрения Заявок на участие в аукционе, аукционной комиссией принимается решение: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 допуске к участию в аукционе Претендента и о признании Претендента Участником аукциона;</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об отказе в допуске Претендента к участию в аукционе.</w:t>
      </w:r>
    </w:p>
    <w:p w:rsidR="00397A0B" w:rsidRPr="005C398F" w:rsidRDefault="00397A0B" w:rsidP="00FA4651">
      <w:pPr>
        <w:pStyle w:val="13"/>
        <w:spacing w:before="0" w:after="0" w:line="240" w:lineRule="auto"/>
        <w:ind w:firstLine="567"/>
        <w:jc w:val="both"/>
        <w:rPr>
          <w:rFonts w:ascii="Times New Roman" w:hAnsi="Times New Roman" w:cs="Times New Roman"/>
          <w:i/>
          <w:sz w:val="24"/>
          <w:szCs w:val="24"/>
        </w:rPr>
      </w:pPr>
      <w:r w:rsidRPr="00397A0B">
        <w:rPr>
          <w:rFonts w:ascii="Times New Roman" w:hAnsi="Times New Roman" w:cs="Times New Roman"/>
          <w:sz w:val="24"/>
          <w:szCs w:val="24"/>
        </w:rPr>
        <w:t xml:space="preserve">По результатам проведения рассмотрения заявок на участие в аукционе </w:t>
      </w:r>
      <w:r w:rsidRPr="00397A0B">
        <w:rPr>
          <w:rFonts w:ascii="Times New Roman" w:eastAsia="Times New Roman" w:hAnsi="Times New Roman" w:cs="Times New Roman"/>
          <w:sz w:val="24"/>
          <w:szCs w:val="24"/>
          <w:lang w:eastAsia="ru-RU"/>
        </w:rPr>
        <w:t xml:space="preserve">аукционная комиссия </w:t>
      </w:r>
      <w:r w:rsidRPr="00397A0B">
        <w:rPr>
          <w:rFonts w:ascii="Times New Roman" w:hAnsi="Times New Roman" w:cs="Times New Roman"/>
          <w:sz w:val="24"/>
          <w:szCs w:val="24"/>
        </w:rPr>
        <w:t>имеет право отклонить заявки в случаях</w:t>
      </w:r>
      <w:r w:rsidR="00561105">
        <w:rPr>
          <w:rFonts w:ascii="Times New Roman" w:hAnsi="Times New Roman" w:cs="Times New Roman"/>
          <w:sz w:val="24"/>
          <w:szCs w:val="24"/>
        </w:rPr>
        <w:t xml:space="preserve">, предусмотренных </w:t>
      </w:r>
      <w:r w:rsidR="00561105" w:rsidRPr="005C398F">
        <w:rPr>
          <w:rFonts w:ascii="Times New Roman" w:hAnsi="Times New Roman" w:cs="Times New Roman"/>
          <w:i/>
          <w:sz w:val="24"/>
          <w:szCs w:val="24"/>
        </w:rPr>
        <w:t xml:space="preserve">частью 2.2. </w:t>
      </w:r>
      <w:r w:rsidR="005C398F">
        <w:rPr>
          <w:rFonts w:ascii="Times New Roman" w:hAnsi="Times New Roman" w:cs="Times New Roman"/>
          <w:i/>
          <w:sz w:val="24"/>
          <w:szCs w:val="24"/>
        </w:rPr>
        <w:t>Р</w:t>
      </w:r>
      <w:r w:rsidR="00561105" w:rsidRPr="005C398F">
        <w:rPr>
          <w:rFonts w:ascii="Times New Roman" w:hAnsi="Times New Roman" w:cs="Times New Roman"/>
          <w:i/>
          <w:sz w:val="24"/>
          <w:szCs w:val="24"/>
        </w:rPr>
        <w:t xml:space="preserve">аздела </w:t>
      </w:r>
      <w:r w:rsidR="00561105" w:rsidRPr="005C398F">
        <w:rPr>
          <w:rFonts w:ascii="Times New Roman" w:hAnsi="Times New Roman" w:cs="Times New Roman"/>
          <w:i/>
          <w:sz w:val="24"/>
          <w:szCs w:val="24"/>
          <w:lang w:val="en-US"/>
        </w:rPr>
        <w:t>II</w:t>
      </w:r>
      <w:r w:rsidR="00561105" w:rsidRPr="005C398F">
        <w:rPr>
          <w:rFonts w:ascii="Times New Roman" w:hAnsi="Times New Roman" w:cs="Times New Roman"/>
          <w:i/>
          <w:sz w:val="24"/>
          <w:szCs w:val="24"/>
        </w:rPr>
        <w:t xml:space="preserve"> аукционной документации.</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Специализированной организацией на </w:t>
      </w:r>
      <w:r w:rsidR="00561105" w:rsidRPr="00561105">
        <w:rPr>
          <w:rFonts w:ascii="Times New Roman" w:eastAsia="Times New Roman" w:hAnsi="Times New Roman" w:cs="Times New Roman"/>
          <w:sz w:val="24"/>
          <w:szCs w:val="24"/>
          <w:lang w:eastAsia="ru-RU"/>
        </w:rPr>
        <w:t xml:space="preserve">официальной Электронной торговой площадке Государственной корпорации «Ростех» </w:t>
      </w:r>
      <w:hyperlink r:id="rId11" w:history="1">
        <w:r w:rsidR="00561105" w:rsidRPr="008236B0">
          <w:rPr>
            <w:rStyle w:val="ae"/>
            <w:rFonts w:ascii="Times New Roman" w:eastAsia="Times New Roman" w:hAnsi="Times New Roman" w:cs="Times New Roman"/>
            <w:sz w:val="24"/>
            <w:szCs w:val="24"/>
            <w:lang w:eastAsia="ru-RU"/>
          </w:rPr>
          <w:t>www.etprf.ru</w:t>
        </w:r>
      </w:hyperlink>
      <w:r w:rsidRPr="00397A0B">
        <w:rPr>
          <w:rFonts w:ascii="Times New Roman" w:eastAsia="Times New Roman" w:hAnsi="Times New Roman" w:cs="Times New Roman"/>
          <w:sz w:val="24"/>
          <w:szCs w:val="24"/>
          <w:lang w:eastAsia="ru-RU"/>
        </w:rPr>
        <w:t>, установленном настоящей аукционной документацией.</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 аукционе принято решение об отказе в допуске к участию в аукционе всех Претендентов, подавших Заявки на участие в аукционе, или о признании только одного Претендента, подавшего Заявку на участие в аукционе, Участником аукциона, аукцион признается несостоявшимся.</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По итогам проведения данного аукциона Договор аренды заключается с Единственным участником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В случае если аукцион признан несостоявшимся и только один </w:t>
      </w:r>
      <w:r w:rsidRPr="00397A0B">
        <w:rPr>
          <w:rFonts w:ascii="Times New Roman" w:hAnsi="Times New Roman" w:cs="Times New Roman"/>
          <w:sz w:val="24"/>
          <w:szCs w:val="24"/>
        </w:rPr>
        <w:t>Претендент</w:t>
      </w:r>
      <w:r w:rsidRPr="00397A0B">
        <w:rPr>
          <w:rFonts w:ascii="Times New Roman" w:eastAsia="Times New Roman" w:hAnsi="Times New Roman" w:cs="Times New Roman"/>
          <w:sz w:val="24"/>
          <w:szCs w:val="24"/>
          <w:lang w:eastAsia="ru-RU"/>
        </w:rPr>
        <w:t xml:space="preserve">, подавший Заявку на участие в аукционе, признан Участником аукциона, Организатор </w:t>
      </w:r>
      <w:r w:rsidR="00A4239E">
        <w:rPr>
          <w:rFonts w:ascii="Times New Roman" w:hAnsi="Times New Roman" w:cs="Times New Roman"/>
          <w:sz w:val="24"/>
          <w:szCs w:val="24"/>
        </w:rPr>
        <w:t>торгов</w:t>
      </w:r>
      <w:r w:rsidRPr="00397A0B">
        <w:rPr>
          <w:rFonts w:ascii="Times New Roman" w:eastAsia="Times New Roman" w:hAnsi="Times New Roman" w:cs="Times New Roman"/>
          <w:sz w:val="24"/>
          <w:szCs w:val="24"/>
          <w:lang w:eastAsia="ru-RU"/>
        </w:rPr>
        <w:t xml:space="preserve">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аукционной документации.</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С единственным участником аукциона Договор аренды заключается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bookmarkStart w:id="0" w:name="_Ref167179318"/>
      <w:bookmarkEnd w:id="0"/>
      <w:r w:rsidRPr="00397A0B">
        <w:rPr>
          <w:rFonts w:ascii="Times New Roman" w:eastAsia="Times New Roman" w:hAnsi="Times New Roman" w:cs="Times New Roman"/>
          <w:sz w:val="24"/>
          <w:szCs w:val="24"/>
          <w:lang w:eastAsia="ru-RU"/>
        </w:rPr>
        <w:t>Претендентам, подавшим Заявки на участие в аукционе и признанным участниками аукциона, и Претендентам,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несостоявшимся.</w:t>
      </w:r>
    </w:p>
    <w:p w:rsidR="00EF4077" w:rsidRPr="00EA0AB9" w:rsidRDefault="00EF4077" w:rsidP="00FA4651">
      <w:pPr>
        <w:spacing w:line="240" w:lineRule="auto"/>
        <w:rPr>
          <w:rFonts w:ascii="Times New Roman" w:eastAsia="Arial Narrow" w:hAnsi="Times New Roman" w:cs="Times New Roman"/>
          <w:b/>
          <w:sz w:val="28"/>
          <w:szCs w:val="28"/>
        </w:rPr>
      </w:pPr>
    </w:p>
    <w:p w:rsidR="00B67096"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w:t>
      </w:r>
      <w:r w:rsidR="00397A0B">
        <w:rPr>
          <w:rFonts w:ascii="Times New Roman" w:hAnsi="Times New Roman" w:cs="Times New Roman"/>
          <w:b/>
          <w:sz w:val="28"/>
          <w:szCs w:val="28"/>
        </w:rPr>
        <w:t>4</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Порядок проведения аукциона.</w:t>
      </w:r>
    </w:p>
    <w:p w:rsidR="005C398F" w:rsidRDefault="005C398F" w:rsidP="005C398F">
      <w:pPr>
        <w:pStyle w:val="13"/>
        <w:spacing w:before="0" w:after="0" w:line="240" w:lineRule="auto"/>
        <w:ind w:firstLine="567"/>
        <w:jc w:val="both"/>
        <w:rPr>
          <w:rFonts w:ascii="Times New Roman" w:eastAsia="Times New Roman" w:hAnsi="Times New Roman" w:cs="Times New Roman"/>
          <w:sz w:val="24"/>
          <w:szCs w:val="24"/>
          <w:lang w:eastAsia="ru-RU"/>
        </w:rPr>
      </w:pP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 xml:space="preserve">В аукционе могут участвовать только Претенденты, которые были признаны Участниками аукциона в соответствии с </w:t>
      </w:r>
      <w:r w:rsidR="00397A0B">
        <w:rPr>
          <w:rFonts w:ascii="Times New Roman" w:eastAsia="Times New Roman" w:hAnsi="Times New Roman" w:cs="Times New Roman"/>
          <w:sz w:val="24"/>
          <w:szCs w:val="24"/>
          <w:lang w:eastAsia="ru-RU"/>
        </w:rPr>
        <w:t xml:space="preserve">частью </w:t>
      </w:r>
      <w:r w:rsidR="00397A0B" w:rsidRPr="005C398F">
        <w:rPr>
          <w:rFonts w:ascii="Times New Roman" w:eastAsia="Times New Roman" w:hAnsi="Times New Roman" w:cs="Times New Roman"/>
          <w:i/>
          <w:sz w:val="24"/>
          <w:szCs w:val="24"/>
          <w:lang w:eastAsia="ru-RU"/>
        </w:rPr>
        <w:t xml:space="preserve">3.3. </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Порядок рассмотрения заявок на </w:t>
      </w:r>
      <w:r w:rsidR="00561105" w:rsidRPr="005C398F">
        <w:rPr>
          <w:rFonts w:ascii="Times New Roman" w:eastAsia="Times New Roman" w:hAnsi="Times New Roman" w:cs="Times New Roman"/>
          <w:i/>
          <w:sz w:val="24"/>
          <w:szCs w:val="24"/>
          <w:lang w:eastAsia="ru-RU"/>
        </w:rPr>
        <w:lastRenderedPageBreak/>
        <w:t>участие в аукционе</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Раздела </w:t>
      </w:r>
      <w:r w:rsidR="00561105" w:rsidRPr="005C398F">
        <w:rPr>
          <w:rFonts w:ascii="Times New Roman" w:eastAsia="Times New Roman" w:hAnsi="Times New Roman" w:cs="Times New Roman"/>
          <w:i/>
          <w:sz w:val="24"/>
          <w:szCs w:val="24"/>
          <w:lang w:val="en-US" w:eastAsia="ru-RU"/>
        </w:rPr>
        <w:t>III</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Настоящей документации об аукционе.</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 xml:space="preserve">Аукцион проводится Организатором </w:t>
      </w:r>
      <w:r w:rsidR="00A4239E">
        <w:rPr>
          <w:rFonts w:ascii="Times New Roman" w:hAnsi="Times New Roman" w:cs="Times New Roman"/>
          <w:sz w:val="24"/>
          <w:szCs w:val="24"/>
        </w:rPr>
        <w:t>торгов</w:t>
      </w:r>
      <w:r w:rsidRPr="00135DD2">
        <w:rPr>
          <w:rFonts w:ascii="Times New Roman" w:eastAsia="Times New Roman" w:hAnsi="Times New Roman" w:cs="Times New Roman"/>
          <w:sz w:val="24"/>
          <w:szCs w:val="24"/>
          <w:lang w:eastAsia="ru-RU"/>
        </w:rPr>
        <w:t xml:space="preserve"> в присутствии аукционной комиссии и участников аукциона (их представителей).</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выданную от имени Претендента.</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аукциона. Лицо не может быть представителем какого-либо Участника аукциона, если это лицо само по себе является Участником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открывает аукционист, избранный из состава аукционной комиссии.</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Аукцион проводится путем повышения начальной (минимальной) </w:t>
      </w:r>
      <w:r w:rsidR="007A702B">
        <w:rPr>
          <w:rFonts w:ascii="Times New Roman" w:eastAsia="Times New Roman" w:hAnsi="Times New Roman" w:cs="Times New Roman"/>
          <w:sz w:val="24"/>
          <w:szCs w:val="24"/>
          <w:lang w:eastAsia="ru-RU"/>
        </w:rPr>
        <w:t>арендной платы (цены лота)</w:t>
      </w:r>
      <w:r w:rsidRPr="005C398F">
        <w:rPr>
          <w:rFonts w:ascii="Times New Roman" w:eastAsia="Times New Roman" w:hAnsi="Times New Roman" w:cs="Times New Roman"/>
          <w:sz w:val="24"/>
          <w:szCs w:val="24"/>
          <w:lang w:eastAsia="ru-RU"/>
        </w:rPr>
        <w:t>, указанной в Извещении о проведении открытого аукциона, на "шаг аукциона".</w:t>
      </w:r>
    </w:p>
    <w:p w:rsidR="00EF4F94" w:rsidRPr="005C398F" w:rsidRDefault="00EF4F94"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EF4F94">
        <w:rPr>
          <w:rFonts w:ascii="Times New Roman" w:eastAsia="Times New Roman" w:hAnsi="Times New Roman" w:cs="Times New Roman"/>
          <w:sz w:val="24"/>
          <w:szCs w:val="24"/>
          <w:lang w:eastAsia="ru-RU"/>
        </w:rPr>
        <w:t xml:space="preserve">Шаг аукциона» устанавливается в размере 5 (пяти) процентов от начальной </w:t>
      </w:r>
      <w:r w:rsidR="007A702B" w:rsidRPr="007A702B">
        <w:rPr>
          <w:rFonts w:ascii="Times New Roman" w:eastAsia="Times New Roman" w:hAnsi="Times New Roman" w:cs="Times New Roman"/>
          <w:sz w:val="24"/>
          <w:szCs w:val="24"/>
          <w:lang w:eastAsia="ru-RU"/>
        </w:rPr>
        <w:t xml:space="preserve">минимальной) арендной </w:t>
      </w:r>
      <w:r w:rsidR="007A702B">
        <w:rPr>
          <w:rFonts w:ascii="Times New Roman" w:eastAsia="Times New Roman" w:hAnsi="Times New Roman" w:cs="Times New Roman"/>
          <w:sz w:val="24"/>
          <w:szCs w:val="24"/>
          <w:lang w:eastAsia="ru-RU"/>
        </w:rPr>
        <w:t>платы</w:t>
      </w:r>
      <w:r w:rsidRPr="00EF4F94">
        <w:rPr>
          <w:rFonts w:ascii="Times New Roman" w:eastAsia="Times New Roman" w:hAnsi="Times New Roman" w:cs="Times New Roman"/>
          <w:sz w:val="24"/>
          <w:szCs w:val="24"/>
          <w:lang w:eastAsia="ru-RU"/>
        </w:rPr>
        <w:t>(цены лота), указанной в извещении о проведении аукциона</w:t>
      </w:r>
      <w:r w:rsidR="007A702B">
        <w:rPr>
          <w:rFonts w:ascii="Times New Roman" w:eastAsia="Times New Roman" w:hAnsi="Times New Roman" w:cs="Times New Roman"/>
          <w:sz w:val="24"/>
          <w:szCs w:val="24"/>
          <w:lang w:eastAsia="ru-RU"/>
        </w:rPr>
        <w:t xml:space="preserve">. </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«Шаг аукциона» устанавливается в размере указанным </w:t>
      </w:r>
      <w:r w:rsidRPr="005C398F">
        <w:rPr>
          <w:rFonts w:ascii="Times New Roman" w:hAnsi="Times New Roman" w:cs="Times New Roman"/>
          <w:sz w:val="24"/>
          <w:szCs w:val="24"/>
        </w:rPr>
        <w:t xml:space="preserve">в части </w:t>
      </w:r>
      <w:r w:rsidR="00561105" w:rsidRPr="005C398F">
        <w:rPr>
          <w:rFonts w:ascii="Times New Roman" w:hAnsi="Times New Roman" w:cs="Times New Roman"/>
          <w:sz w:val="24"/>
          <w:szCs w:val="24"/>
          <w:lang w:val="en-US"/>
        </w:rPr>
        <w:t>VI</w:t>
      </w:r>
      <w:r w:rsidRPr="005C398F">
        <w:rPr>
          <w:rFonts w:ascii="Times New Roman" w:hAnsi="Times New Roman" w:cs="Times New Roman"/>
          <w:sz w:val="24"/>
          <w:szCs w:val="24"/>
        </w:rPr>
        <w:t xml:space="preserve"> «Информационная карта аукциона»</w:t>
      </w:r>
      <w:r w:rsidRPr="005C398F">
        <w:rPr>
          <w:rFonts w:ascii="Times New Roman" w:eastAsia="Times New Roman" w:hAnsi="Times New Roman" w:cs="Times New Roman"/>
          <w:sz w:val="24"/>
          <w:szCs w:val="24"/>
          <w:lang w:eastAsia="ru-RU"/>
        </w:rPr>
        <w:t xml:space="preserve">. </w:t>
      </w:r>
    </w:p>
    <w:p w:rsidR="00EF4F94" w:rsidRDefault="00EF4F94" w:rsidP="005C398F">
      <w:pPr>
        <w:pStyle w:val="13"/>
        <w:spacing w:before="0" w:after="0" w:line="240" w:lineRule="auto"/>
        <w:ind w:firstLine="567"/>
        <w:jc w:val="both"/>
        <w:rPr>
          <w:rFonts w:ascii="Times New Roman" w:hAnsi="Times New Roman" w:cs="Times New Roman"/>
          <w:color w:val="333333"/>
          <w:sz w:val="24"/>
          <w:szCs w:val="24"/>
        </w:rPr>
      </w:pPr>
      <w:r w:rsidRPr="00EF4F94">
        <w:rPr>
          <w:rFonts w:ascii="Times New Roman" w:hAnsi="Times New Roman" w:cs="Times New Roman"/>
          <w:color w:val="333333"/>
          <w:sz w:val="24"/>
          <w:szCs w:val="24"/>
        </w:rPr>
        <w:t xml:space="preserve">В случае если после троекратного объявления последнего предложения о цене </w:t>
      </w:r>
      <w:r w:rsidR="007A702B">
        <w:rPr>
          <w:rFonts w:ascii="Times New Roman" w:hAnsi="Times New Roman" w:cs="Times New Roman"/>
          <w:color w:val="333333"/>
          <w:sz w:val="24"/>
          <w:szCs w:val="24"/>
        </w:rPr>
        <w:t xml:space="preserve">арендной платы </w:t>
      </w:r>
      <w:r w:rsidRPr="00EF4F94">
        <w:rPr>
          <w:rFonts w:ascii="Times New Roman" w:hAnsi="Times New Roman" w:cs="Times New Roman"/>
          <w:color w:val="333333"/>
          <w:sz w:val="24"/>
          <w:szCs w:val="24"/>
        </w:rPr>
        <w:t xml:space="preserve">ни один из участников аукциона не заявил о своем намерении предложить более высокую цену </w:t>
      </w:r>
      <w:r w:rsidR="007A702B">
        <w:rPr>
          <w:rFonts w:ascii="Times New Roman" w:hAnsi="Times New Roman" w:cs="Times New Roman"/>
          <w:color w:val="333333"/>
          <w:sz w:val="24"/>
          <w:szCs w:val="24"/>
        </w:rPr>
        <w:t>арендной платы</w:t>
      </w:r>
      <w:r w:rsidRPr="00EF4F94">
        <w:rPr>
          <w:rFonts w:ascii="Times New Roman" w:hAnsi="Times New Roman" w:cs="Times New Roman"/>
          <w:color w:val="333333"/>
          <w:sz w:val="24"/>
          <w:szCs w:val="24"/>
        </w:rPr>
        <w:t>, аукционист обязан снизить «шаг аукциона» на 0,5 процента начальной</w:t>
      </w:r>
      <w:r w:rsidR="007A702B">
        <w:rPr>
          <w:rFonts w:ascii="Times New Roman" w:hAnsi="Times New Roman" w:cs="Times New Roman"/>
          <w:color w:val="333333"/>
          <w:sz w:val="24"/>
          <w:szCs w:val="24"/>
        </w:rPr>
        <w:t>(минимальной)</w:t>
      </w:r>
      <w:r w:rsidRPr="00EF4F94">
        <w:rPr>
          <w:rFonts w:ascii="Times New Roman" w:hAnsi="Times New Roman" w:cs="Times New Roman"/>
          <w:color w:val="333333"/>
          <w:sz w:val="24"/>
          <w:szCs w:val="24"/>
        </w:rPr>
        <w:t xml:space="preserve"> </w:t>
      </w:r>
      <w:r w:rsidR="007A702B">
        <w:rPr>
          <w:rFonts w:ascii="Times New Roman" w:hAnsi="Times New Roman" w:cs="Times New Roman"/>
          <w:color w:val="333333"/>
          <w:sz w:val="24"/>
          <w:szCs w:val="24"/>
        </w:rPr>
        <w:t xml:space="preserve">цены </w:t>
      </w:r>
      <w:r w:rsidRPr="00EF4F94">
        <w:rPr>
          <w:rFonts w:ascii="Times New Roman" w:hAnsi="Times New Roman" w:cs="Times New Roman"/>
          <w:color w:val="333333"/>
          <w:sz w:val="24"/>
          <w:szCs w:val="24"/>
        </w:rPr>
        <w:t xml:space="preserve">арендной платы (цены лота), но не ниже 0,5 процента начальной </w:t>
      </w:r>
      <w:r w:rsidR="007A702B">
        <w:rPr>
          <w:rFonts w:ascii="Times New Roman" w:hAnsi="Times New Roman" w:cs="Times New Roman"/>
          <w:color w:val="333333"/>
          <w:sz w:val="24"/>
          <w:szCs w:val="24"/>
        </w:rPr>
        <w:t xml:space="preserve">(минимальной) </w:t>
      </w:r>
      <w:r w:rsidRPr="00EF4F94">
        <w:rPr>
          <w:rFonts w:ascii="Times New Roman" w:hAnsi="Times New Roman" w:cs="Times New Roman"/>
          <w:color w:val="333333"/>
          <w:sz w:val="24"/>
          <w:szCs w:val="24"/>
        </w:rPr>
        <w:t>цены арендной платы (цены лота)</w:t>
      </w:r>
      <w:r>
        <w:rPr>
          <w:rFonts w:ascii="Times New Roman" w:hAnsi="Times New Roman" w:cs="Times New Roman"/>
          <w:color w:val="333333"/>
          <w:sz w:val="24"/>
          <w:szCs w:val="24"/>
        </w:rPr>
        <w:t>.</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Участник аукциона (представитель участника аукциона) после объявления аукционистом начальной (минимальной) цены </w:t>
      </w:r>
      <w:r w:rsidR="007A702B">
        <w:rPr>
          <w:rFonts w:ascii="Times New Roman" w:eastAsia="Times New Roman" w:hAnsi="Times New Roman" w:cs="Times New Roman"/>
          <w:sz w:val="24"/>
          <w:szCs w:val="24"/>
          <w:lang w:eastAsia="ru-RU"/>
        </w:rPr>
        <w:t>арендной платы</w:t>
      </w:r>
      <w:r w:rsidRPr="005C398F">
        <w:rPr>
          <w:rFonts w:ascii="Times New Roman" w:eastAsia="Times New Roman" w:hAnsi="Times New Roman" w:cs="Times New Roman"/>
          <w:sz w:val="24"/>
          <w:szCs w:val="24"/>
          <w:lang w:eastAsia="ru-RU"/>
        </w:rPr>
        <w:t xml:space="preserve"> и цены </w:t>
      </w:r>
      <w:r w:rsidR="007A702B">
        <w:rPr>
          <w:rFonts w:ascii="Times New Roman" w:eastAsia="Times New Roman" w:hAnsi="Times New Roman" w:cs="Times New Roman"/>
          <w:sz w:val="24"/>
          <w:szCs w:val="24"/>
          <w:lang w:eastAsia="ru-RU"/>
        </w:rPr>
        <w:t>арендной платы</w:t>
      </w:r>
      <w:r w:rsidRPr="005C398F">
        <w:rPr>
          <w:rFonts w:ascii="Times New Roman" w:eastAsia="Times New Roman" w:hAnsi="Times New Roman" w:cs="Times New Roman"/>
          <w:sz w:val="24"/>
          <w:szCs w:val="24"/>
          <w:lang w:eastAsia="ru-RU"/>
        </w:rPr>
        <w:t>, увеличенной в соответствии с "шагом аукциона", поднимает карточку в случае, если он согласен заключить договор по объявленной цене.</w:t>
      </w:r>
    </w:p>
    <w:p w:rsidR="00EF4F94" w:rsidRDefault="001B64DB" w:rsidP="00EF4F94">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Аукционист объявляет номер карточки Участника аукциона, который первым поднял карточку после объявления Аукционистом начальной (минимальной) цены </w:t>
      </w:r>
      <w:r w:rsidR="007A702B">
        <w:rPr>
          <w:rFonts w:ascii="Times New Roman" w:eastAsia="Times New Roman" w:hAnsi="Times New Roman" w:cs="Times New Roman"/>
          <w:sz w:val="24"/>
          <w:szCs w:val="24"/>
          <w:lang w:eastAsia="ru-RU"/>
        </w:rPr>
        <w:t>арендной платы</w:t>
      </w:r>
      <w:r w:rsidRPr="005C398F">
        <w:rPr>
          <w:rFonts w:ascii="Times New Roman" w:eastAsia="Times New Roman" w:hAnsi="Times New Roman" w:cs="Times New Roman"/>
          <w:sz w:val="24"/>
          <w:szCs w:val="24"/>
          <w:lang w:eastAsia="ru-RU"/>
        </w:rPr>
        <w:t xml:space="preserve"> и цены </w:t>
      </w:r>
      <w:r w:rsidR="007A702B">
        <w:rPr>
          <w:rFonts w:ascii="Times New Roman" w:eastAsia="Times New Roman" w:hAnsi="Times New Roman" w:cs="Times New Roman"/>
          <w:sz w:val="24"/>
          <w:szCs w:val="24"/>
          <w:lang w:eastAsia="ru-RU"/>
        </w:rPr>
        <w:t>арендной платы</w:t>
      </w:r>
      <w:r w:rsidRPr="005C398F">
        <w:rPr>
          <w:rFonts w:ascii="Times New Roman" w:eastAsia="Times New Roman" w:hAnsi="Times New Roman" w:cs="Times New Roman"/>
          <w:sz w:val="24"/>
          <w:szCs w:val="24"/>
          <w:lang w:eastAsia="ru-RU"/>
        </w:rPr>
        <w:t xml:space="preserve">, увеличенной в соответствии с "шагом аукциона", а также новую цену </w:t>
      </w:r>
      <w:r w:rsidR="007A702B">
        <w:rPr>
          <w:rFonts w:ascii="Times New Roman" w:eastAsia="Times New Roman" w:hAnsi="Times New Roman" w:cs="Times New Roman"/>
          <w:sz w:val="24"/>
          <w:szCs w:val="24"/>
          <w:lang w:eastAsia="ru-RU"/>
        </w:rPr>
        <w:t>арендной платы</w:t>
      </w:r>
      <w:r w:rsidRPr="005C398F">
        <w:rPr>
          <w:rFonts w:ascii="Times New Roman" w:eastAsia="Times New Roman" w:hAnsi="Times New Roman" w:cs="Times New Roman"/>
          <w:sz w:val="24"/>
          <w:szCs w:val="24"/>
          <w:lang w:eastAsia="ru-RU"/>
        </w:rPr>
        <w:t>, увеличенную в соответствии с "шагом аукциона".</w:t>
      </w:r>
    </w:p>
    <w:p w:rsidR="001B64DB" w:rsidRDefault="001B64DB" w:rsidP="00EF4F94">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Если после троекратного объявления последнего предложения </w:t>
      </w:r>
      <w:r w:rsidR="00C446B4">
        <w:rPr>
          <w:rFonts w:ascii="Times New Roman" w:eastAsia="Times New Roman" w:hAnsi="Times New Roman" w:cs="Times New Roman"/>
          <w:sz w:val="24"/>
          <w:szCs w:val="24"/>
          <w:lang w:eastAsia="ru-RU"/>
        </w:rPr>
        <w:t xml:space="preserve">о цене договора при шаге аукциона, сниженного до минимально возможного - </w:t>
      </w:r>
      <w:r w:rsidR="00C446B4" w:rsidRPr="00C446B4">
        <w:rPr>
          <w:rFonts w:ascii="Times New Roman" w:eastAsia="Times New Roman" w:hAnsi="Times New Roman" w:cs="Times New Roman"/>
          <w:sz w:val="24"/>
          <w:szCs w:val="24"/>
          <w:lang w:eastAsia="ru-RU"/>
        </w:rPr>
        <w:t xml:space="preserve">0,5 процента начальной (минимальной) цены </w:t>
      </w:r>
      <w:r w:rsidR="007A702B">
        <w:rPr>
          <w:rFonts w:ascii="Times New Roman" w:eastAsia="Times New Roman" w:hAnsi="Times New Roman" w:cs="Times New Roman"/>
          <w:sz w:val="24"/>
          <w:szCs w:val="24"/>
          <w:lang w:eastAsia="ru-RU"/>
        </w:rPr>
        <w:t>арендной платы</w:t>
      </w:r>
      <w:r w:rsidR="00C446B4">
        <w:rPr>
          <w:rFonts w:ascii="Times New Roman" w:eastAsia="Times New Roman" w:hAnsi="Times New Roman" w:cs="Times New Roman"/>
          <w:sz w:val="24"/>
          <w:szCs w:val="24"/>
          <w:lang w:eastAsia="ru-RU"/>
        </w:rPr>
        <w:t xml:space="preserve">, </w:t>
      </w:r>
      <w:r w:rsidRPr="005C398F">
        <w:rPr>
          <w:rFonts w:ascii="Times New Roman" w:eastAsia="Times New Roman" w:hAnsi="Times New Roman" w:cs="Times New Roman"/>
          <w:sz w:val="24"/>
          <w:szCs w:val="24"/>
          <w:lang w:eastAsia="ru-RU"/>
        </w:rPr>
        <w:t>ни один из Участников аукциона (представителей участника аукциона) не поднял карточку, аукцион считается оконченным.</w:t>
      </w:r>
    </w:p>
    <w:p w:rsidR="00C31AB8" w:rsidRPr="005C398F" w:rsidRDefault="00C31AB8"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Победителем аукциона признается лицо, предложившее наиболее высокую цену </w:t>
      </w:r>
      <w:r w:rsidR="007A702B">
        <w:rPr>
          <w:rFonts w:ascii="Times New Roman" w:eastAsia="Times New Roman" w:hAnsi="Times New Roman" w:cs="Times New Roman"/>
          <w:sz w:val="24"/>
          <w:szCs w:val="24"/>
          <w:lang w:eastAsia="ru-RU"/>
        </w:rPr>
        <w:t>арендной платы</w:t>
      </w:r>
      <w:r w:rsidRPr="005C398F">
        <w:rPr>
          <w:rFonts w:ascii="Times New Roman" w:eastAsia="Times New Roman" w:hAnsi="Times New Roman" w:cs="Times New Roman"/>
          <w:sz w:val="24"/>
          <w:szCs w:val="24"/>
          <w:lang w:eastAsia="ru-RU"/>
        </w:rPr>
        <w:t xml:space="preserve">. </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Организатор </w:t>
      </w:r>
      <w:r w:rsidR="00A4239E">
        <w:rPr>
          <w:rFonts w:ascii="Times New Roman" w:eastAsia="Arial Narrow" w:hAnsi="Times New Roman" w:cs="Times New Roman"/>
          <w:sz w:val="24"/>
          <w:szCs w:val="24"/>
        </w:rPr>
        <w:t>торгов</w:t>
      </w:r>
      <w:r w:rsidRPr="005C398F">
        <w:rPr>
          <w:rFonts w:ascii="Times New Roman" w:eastAsia="Times New Roman" w:hAnsi="Times New Roman" w:cs="Times New Roman"/>
          <w:sz w:val="24"/>
          <w:szCs w:val="24"/>
          <w:lang w:eastAsia="ru-RU"/>
        </w:rPr>
        <w:t xml:space="preserve"> вправе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Любой Участник аукциона имеет право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Представители Специализированной организации оформляют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Протокол об итогах аукциона размещается </w:t>
      </w:r>
      <w:r w:rsidR="00ED26E5" w:rsidRPr="005C398F">
        <w:rPr>
          <w:rFonts w:ascii="Times New Roman" w:eastAsia="Times New Roman" w:hAnsi="Times New Roman" w:cs="Times New Roman"/>
          <w:sz w:val="24"/>
          <w:szCs w:val="24"/>
          <w:lang w:eastAsia="ru-RU"/>
        </w:rPr>
        <w:t>Специализированной организацией на официальной Электронной торговой площадке Государственной корпорации «Ростех» www.etprf.ru</w:t>
      </w:r>
      <w:r w:rsidRPr="005C398F">
        <w:rPr>
          <w:rFonts w:ascii="Times New Roman" w:eastAsia="Times New Roman" w:hAnsi="Times New Roman" w:cs="Times New Roman"/>
          <w:sz w:val="24"/>
          <w:szCs w:val="24"/>
          <w:lang w:eastAsia="ru-RU"/>
        </w:rPr>
        <w:t>, в течение дня, следующего после дня подписания указанного протокола.</w:t>
      </w:r>
    </w:p>
    <w:p w:rsidR="006C5B34" w:rsidRPr="005C398F" w:rsidRDefault="006C5B34" w:rsidP="005C398F">
      <w:pPr>
        <w:rPr>
          <w:rFonts w:ascii="Times New Roman" w:eastAsia="Arial Narrow" w:hAnsi="Times New Roman" w:cs="Times New Roman"/>
          <w:b/>
          <w:sz w:val="24"/>
          <w:szCs w:val="24"/>
        </w:rPr>
      </w:pPr>
      <w:r w:rsidRPr="005C398F">
        <w:rPr>
          <w:rFonts w:ascii="Times New Roman" w:eastAsia="Arial Narrow" w:hAnsi="Times New Roman" w:cs="Times New Roman"/>
          <w:b/>
          <w:sz w:val="24"/>
          <w:szCs w:val="24"/>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lang w:val="en-US"/>
        </w:rPr>
        <w:t>I</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 xml:space="preserve">Заключение </w:t>
      </w:r>
      <w:r w:rsidR="00F755D6" w:rsidRPr="00F755D6">
        <w:rPr>
          <w:rFonts w:ascii="Times New Roman" w:hAnsi="Times New Roman" w:cs="Times New Roman"/>
          <w:b/>
          <w:sz w:val="28"/>
          <w:szCs w:val="28"/>
        </w:rPr>
        <w:t xml:space="preserve">договора аренды объектов недвижимого имущества </w:t>
      </w:r>
      <w:r w:rsidR="003121BE" w:rsidRPr="003121BE">
        <w:rPr>
          <w:rFonts w:ascii="Times New Roman" w:hAnsi="Times New Roman" w:cs="Times New Roman"/>
          <w:b/>
          <w:sz w:val="28"/>
          <w:szCs w:val="28"/>
        </w:rPr>
        <w:t>по результатам аукциона.</w:t>
      </w:r>
    </w:p>
    <w:p w:rsidR="006C5B34" w:rsidRDefault="006C5B34" w:rsidP="006C5B34">
      <w:pPr>
        <w:pStyle w:val="13"/>
        <w:shd w:val="clear" w:color="auto" w:fill="auto"/>
        <w:spacing w:before="0" w:after="0" w:line="240" w:lineRule="auto"/>
        <w:ind w:firstLine="0"/>
        <w:jc w:val="both"/>
        <w:rPr>
          <w:rFonts w:ascii="Times New Roman" w:hAnsi="Times New Roman" w:cs="Times New Roman"/>
          <w:b/>
          <w:i/>
          <w:sz w:val="24"/>
          <w:szCs w:val="24"/>
        </w:rPr>
      </w:pPr>
    </w:p>
    <w:p w:rsidR="00352679" w:rsidRPr="00352679" w:rsidRDefault="00352679" w:rsidP="00FA4651">
      <w:pPr>
        <w:spacing w:after="0" w:line="240" w:lineRule="auto"/>
        <w:ind w:firstLine="720"/>
        <w:jc w:val="both"/>
        <w:rPr>
          <w:rFonts w:ascii="Times New Roman" w:hAnsi="Times New Roman" w:cs="Times New Roman"/>
          <w:sz w:val="24"/>
          <w:szCs w:val="24"/>
        </w:rPr>
      </w:pPr>
      <w:r w:rsidRPr="00352679">
        <w:rPr>
          <w:rFonts w:ascii="Times New Roman" w:hAnsi="Times New Roman" w:cs="Times New Roman"/>
          <w:sz w:val="24"/>
          <w:szCs w:val="24"/>
        </w:rPr>
        <w:t xml:space="preserve">В течение 10 (десяти) дней с даты подведения результатов </w:t>
      </w:r>
      <w:r>
        <w:rPr>
          <w:rFonts w:ascii="Times New Roman" w:hAnsi="Times New Roman" w:cs="Times New Roman"/>
          <w:sz w:val="24"/>
          <w:szCs w:val="24"/>
        </w:rPr>
        <w:t>а</w:t>
      </w:r>
      <w:r w:rsidRPr="00352679">
        <w:rPr>
          <w:rFonts w:ascii="Times New Roman" w:hAnsi="Times New Roman" w:cs="Times New Roman"/>
          <w:sz w:val="24"/>
          <w:szCs w:val="24"/>
        </w:rPr>
        <w:t xml:space="preserve">укциона с победителем </w:t>
      </w:r>
      <w:r>
        <w:rPr>
          <w:rFonts w:ascii="Times New Roman" w:hAnsi="Times New Roman" w:cs="Times New Roman"/>
          <w:sz w:val="24"/>
          <w:szCs w:val="24"/>
        </w:rPr>
        <w:t>а</w:t>
      </w:r>
      <w:r w:rsidRPr="00352679">
        <w:rPr>
          <w:rFonts w:ascii="Times New Roman" w:hAnsi="Times New Roman" w:cs="Times New Roman"/>
          <w:sz w:val="24"/>
          <w:szCs w:val="24"/>
        </w:rPr>
        <w:t>укциона заключается договор аренды Объекта(ов) недвижимого имущества (далее – Договор) по форме приложения № </w:t>
      </w:r>
      <w:r>
        <w:rPr>
          <w:rFonts w:ascii="Times New Roman" w:hAnsi="Times New Roman" w:cs="Times New Roman"/>
          <w:sz w:val="24"/>
          <w:szCs w:val="24"/>
        </w:rPr>
        <w:t>5</w:t>
      </w:r>
      <w:r w:rsidRPr="00352679">
        <w:rPr>
          <w:rFonts w:ascii="Times New Roman" w:hAnsi="Times New Roman" w:cs="Times New Roman"/>
          <w:sz w:val="24"/>
          <w:szCs w:val="24"/>
        </w:rPr>
        <w:t xml:space="preserve"> </w:t>
      </w:r>
      <w:r>
        <w:rPr>
          <w:rFonts w:ascii="Times New Roman" w:hAnsi="Times New Roman" w:cs="Times New Roman"/>
          <w:sz w:val="24"/>
          <w:szCs w:val="24"/>
        </w:rPr>
        <w:t xml:space="preserve">Раздела </w:t>
      </w:r>
      <w:r>
        <w:rPr>
          <w:rFonts w:ascii="Times New Roman" w:hAnsi="Times New Roman" w:cs="Times New Roman"/>
          <w:sz w:val="24"/>
          <w:szCs w:val="24"/>
          <w:lang w:val="en-US"/>
        </w:rPr>
        <w:t>VII</w:t>
      </w:r>
      <w:r>
        <w:rPr>
          <w:rFonts w:ascii="Times New Roman" w:hAnsi="Times New Roman" w:cs="Times New Roman"/>
          <w:sz w:val="24"/>
          <w:szCs w:val="24"/>
        </w:rPr>
        <w:t xml:space="preserve"> </w:t>
      </w:r>
      <w:r w:rsidRPr="00352679">
        <w:rPr>
          <w:rFonts w:ascii="Times New Roman" w:hAnsi="Times New Roman" w:cs="Times New Roman"/>
          <w:sz w:val="24"/>
          <w:szCs w:val="24"/>
        </w:rPr>
        <w:t>Аукционной документации.</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Организатор вправе отказаться от заключения Договора в случае</w:t>
      </w:r>
      <w:r>
        <w:rPr>
          <w:rFonts w:ascii="Times New Roman" w:hAnsi="Times New Roman" w:cs="Times New Roman"/>
          <w:color w:val="000000"/>
          <w:sz w:val="24"/>
          <w:szCs w:val="24"/>
        </w:rPr>
        <w:t>,</w:t>
      </w:r>
      <w:r w:rsidRPr="00352679">
        <w:rPr>
          <w:rFonts w:ascii="Times New Roman" w:hAnsi="Times New Roman" w:cs="Times New Roman"/>
          <w:color w:val="000000"/>
          <w:sz w:val="24"/>
          <w:szCs w:val="24"/>
        </w:rPr>
        <w:t xml:space="preserve"> если победитель Аукциона в установленный срок уклоняется от заключения Договора.</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 xml:space="preserve">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w:t>
      </w:r>
      <w:r w:rsidR="00A4239E">
        <w:rPr>
          <w:rFonts w:ascii="Times New Roman" w:eastAsia="Arial Narrow" w:hAnsi="Times New Roman" w:cs="Times New Roman"/>
          <w:sz w:val="24"/>
          <w:szCs w:val="24"/>
        </w:rPr>
        <w:t>торгов</w:t>
      </w:r>
      <w:r w:rsidRPr="00352679">
        <w:rPr>
          <w:rFonts w:ascii="Times New Roman" w:hAnsi="Times New Roman" w:cs="Times New Roman"/>
          <w:color w:val="000000"/>
          <w:sz w:val="24"/>
          <w:szCs w:val="24"/>
        </w:rPr>
        <w:t xml:space="preserve"> и победитель утрачивает право на заключение указанного договора. </w:t>
      </w:r>
    </w:p>
    <w:p w:rsidR="003121BE" w:rsidRPr="00352679" w:rsidRDefault="00352679" w:rsidP="00FA4651">
      <w:pPr>
        <w:pStyle w:val="13"/>
        <w:shd w:val="clear" w:color="auto" w:fill="auto"/>
        <w:spacing w:before="0" w:after="0" w:line="240" w:lineRule="auto"/>
        <w:ind w:firstLine="567"/>
        <w:jc w:val="both"/>
        <w:rPr>
          <w:rFonts w:ascii="Times New Roman" w:hAnsi="Times New Roman" w:cs="Times New Roman"/>
          <w:b/>
          <w:sz w:val="24"/>
          <w:szCs w:val="24"/>
        </w:rPr>
      </w:pPr>
      <w:r w:rsidRPr="00352679">
        <w:rPr>
          <w:rFonts w:ascii="Times New Roman" w:hAnsi="Times New Roman" w:cs="Times New Roman"/>
          <w:color w:val="000000"/>
          <w:sz w:val="24"/>
          <w:szCs w:val="24"/>
        </w:rPr>
        <w:t xml:space="preserve">Организатор </w:t>
      </w:r>
      <w:r w:rsidR="00A4239E">
        <w:rPr>
          <w:rFonts w:ascii="Times New Roman" w:hAnsi="Times New Roman" w:cs="Times New Roman"/>
          <w:sz w:val="24"/>
          <w:szCs w:val="24"/>
        </w:rPr>
        <w:t>торгов</w:t>
      </w:r>
      <w:r w:rsidR="00A4239E" w:rsidRPr="00352679">
        <w:rPr>
          <w:rFonts w:ascii="Times New Roman" w:hAnsi="Times New Roman" w:cs="Times New Roman"/>
          <w:color w:val="000000"/>
          <w:sz w:val="24"/>
          <w:szCs w:val="24"/>
        </w:rPr>
        <w:t xml:space="preserve"> </w:t>
      </w:r>
      <w:r w:rsidRPr="00352679">
        <w:rPr>
          <w:rFonts w:ascii="Times New Roman" w:hAnsi="Times New Roman" w:cs="Times New Roman"/>
          <w:color w:val="000000"/>
          <w:sz w:val="24"/>
          <w:szCs w:val="24"/>
        </w:rPr>
        <w:t>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121BE" w:rsidRPr="003121BE" w:rsidRDefault="00CC5353" w:rsidP="00FA4651">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Последствия признания аукциона несостоявшимся.</w:t>
      </w:r>
    </w:p>
    <w:p w:rsidR="00232B0D" w:rsidRDefault="00232B0D" w:rsidP="00FA4651">
      <w:pPr>
        <w:spacing w:line="240" w:lineRule="auto"/>
        <w:ind w:firstLine="567"/>
        <w:jc w:val="both"/>
        <w:rPr>
          <w:rFonts w:ascii="Times New Roman" w:hAnsi="Times New Roman" w:cs="Times New Roman"/>
          <w:sz w:val="28"/>
          <w:szCs w:val="28"/>
        </w:rPr>
      </w:pPr>
    </w:p>
    <w:p w:rsidR="00232B0D" w:rsidRPr="00BA6D84" w:rsidRDefault="00352679" w:rsidP="00FA465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5.1.</w:t>
      </w:r>
      <w:r w:rsidR="00232B0D" w:rsidRPr="00BA6D84">
        <w:rPr>
          <w:rFonts w:ascii="Times New Roman" w:hAnsi="Times New Roman" w:cs="Times New Roman"/>
          <w:sz w:val="24"/>
          <w:szCs w:val="24"/>
        </w:rPr>
        <w:t>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3121BE" w:rsidRDefault="00BA6D84" w:rsidP="00FA4651">
      <w:pPr>
        <w:spacing w:line="240" w:lineRule="auto"/>
        <w:ind w:firstLine="567"/>
        <w:jc w:val="both"/>
        <w:rPr>
          <w:rFonts w:ascii="Times New Roman" w:hAnsi="Times New Roman" w:cs="Times New Roman"/>
          <w:b/>
          <w:sz w:val="28"/>
          <w:szCs w:val="28"/>
        </w:rPr>
      </w:pPr>
      <w:r w:rsidRPr="00BA6D84">
        <w:rPr>
          <w:rFonts w:ascii="Times New Roman" w:hAnsi="Times New Roman" w:cs="Times New Roman"/>
          <w:sz w:val="24"/>
          <w:szCs w:val="24"/>
        </w:rPr>
        <w:t xml:space="preserve">5.2. </w:t>
      </w:r>
      <w:r w:rsidR="00232B0D" w:rsidRPr="00BA6D84">
        <w:rPr>
          <w:rFonts w:ascii="Times New Roman" w:hAnsi="Times New Roman" w:cs="Times New Roman"/>
          <w:sz w:val="24"/>
          <w:szCs w:val="24"/>
        </w:rPr>
        <w:t xml:space="preserve">В случае признания торгов несостоявшимися, по основанию, не указанному в </w:t>
      </w:r>
      <w:r w:rsidR="00232B0D" w:rsidRPr="00FD67CE">
        <w:rPr>
          <w:rFonts w:ascii="Times New Roman" w:hAnsi="Times New Roman" w:cs="Times New Roman"/>
          <w:i/>
          <w:sz w:val="24"/>
          <w:szCs w:val="24"/>
        </w:rPr>
        <w:t xml:space="preserve">пункте 5.1. раздела </w:t>
      </w:r>
      <w:r w:rsidR="00232B0D" w:rsidRPr="00FD67CE">
        <w:rPr>
          <w:rFonts w:ascii="Times New Roman" w:hAnsi="Times New Roman" w:cs="Times New Roman"/>
          <w:i/>
          <w:sz w:val="24"/>
          <w:szCs w:val="24"/>
          <w:lang w:val="en-US"/>
        </w:rPr>
        <w:t>V</w:t>
      </w:r>
      <w:r w:rsidR="00232B0D" w:rsidRPr="00FD67CE">
        <w:rPr>
          <w:rFonts w:ascii="Times New Roman" w:hAnsi="Times New Roman" w:cs="Times New Roman"/>
          <w:i/>
          <w:sz w:val="24"/>
          <w:szCs w:val="24"/>
        </w:rPr>
        <w:t xml:space="preserve"> настоящей документации</w:t>
      </w:r>
      <w:r w:rsidR="00232B0D" w:rsidRPr="00BA6D84">
        <w:rPr>
          <w:rFonts w:ascii="Times New Roman" w:hAnsi="Times New Roman" w:cs="Times New Roman"/>
          <w:sz w:val="24"/>
          <w:szCs w:val="24"/>
        </w:rPr>
        <w:t xml:space="preserve">, Организатор </w:t>
      </w:r>
      <w:r w:rsidR="00A4239E">
        <w:rPr>
          <w:rFonts w:ascii="Times New Roman" w:eastAsia="Arial Narrow" w:hAnsi="Times New Roman" w:cs="Times New Roman"/>
          <w:sz w:val="24"/>
          <w:szCs w:val="24"/>
        </w:rPr>
        <w:t>торгов</w:t>
      </w:r>
      <w:r w:rsidR="00232B0D" w:rsidRPr="00BA6D84">
        <w:rPr>
          <w:rFonts w:ascii="Times New Roman" w:hAnsi="Times New Roman" w:cs="Times New Roman"/>
          <w:sz w:val="24"/>
          <w:szCs w:val="24"/>
        </w:rPr>
        <w:t xml:space="preserve"> вправе объявить о проведении новых торгов в установленном порядке.</w:t>
      </w:r>
      <w:r w:rsidR="00232B0D" w:rsidRPr="00BA6D84">
        <w:rPr>
          <w:rFonts w:ascii="Times New Roman" w:hAnsi="Times New Roman" w:cs="Times New Roman"/>
          <w:b/>
          <w:sz w:val="24"/>
          <w:szCs w:val="24"/>
        </w:rPr>
        <w:t xml:space="preserve"> </w:t>
      </w:r>
      <w:r w:rsidR="003121BE">
        <w:rPr>
          <w:rFonts w:ascii="Times New Roman" w:hAnsi="Times New Roman" w:cs="Times New Roman"/>
          <w:b/>
          <w:sz w:val="28"/>
          <w:szCs w:val="28"/>
        </w:rPr>
        <w:br w:type="page"/>
      </w:r>
    </w:p>
    <w:p w:rsidR="003121BE" w:rsidRPr="003121BE" w:rsidRDefault="00CC5353" w:rsidP="003043C1">
      <w:pPr>
        <w:pStyle w:val="13"/>
        <w:spacing w:after="0" w:line="240" w:lineRule="auto"/>
        <w:ind w:firstLine="0"/>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w:t>
      </w:r>
      <w:r w:rsidR="003121BE" w:rsidRPr="003121BE">
        <w:rPr>
          <w:rFonts w:ascii="Times New Roman" w:hAnsi="Times New Roman" w:cs="Times New Roman"/>
          <w:b/>
          <w:sz w:val="28"/>
          <w:szCs w:val="28"/>
        </w:rPr>
        <w:tab/>
        <w:t>Информационная карта аукциона.</w:t>
      </w:r>
    </w:p>
    <w:p w:rsidR="003043C1" w:rsidRDefault="003043C1" w:rsidP="003043C1">
      <w:pPr>
        <w:shd w:val="clear" w:color="auto" w:fill="FFFFFF"/>
        <w:spacing w:line="269" w:lineRule="exact"/>
        <w:ind w:firstLine="567"/>
        <w:jc w:val="both"/>
        <w:rPr>
          <w:rFonts w:ascii="Times New Roman" w:hAnsi="Times New Roman" w:cs="Times New Roman"/>
          <w:sz w:val="24"/>
          <w:szCs w:val="24"/>
        </w:rPr>
      </w:pPr>
    </w:p>
    <w:p w:rsidR="00572ED6" w:rsidRDefault="00572ED6" w:rsidP="003043C1">
      <w:pPr>
        <w:shd w:val="clear" w:color="auto" w:fill="FFFFFF"/>
        <w:spacing w:line="269" w:lineRule="exact"/>
        <w:ind w:firstLine="567"/>
        <w:jc w:val="both"/>
        <w:rPr>
          <w:rFonts w:ascii="Times New Roman" w:hAnsi="Times New Roman" w:cs="Times New Roman"/>
          <w:sz w:val="24"/>
          <w:szCs w:val="24"/>
        </w:rPr>
      </w:pPr>
      <w:r w:rsidRPr="00572ED6">
        <w:rPr>
          <w:rFonts w:ascii="Times New Roman" w:hAnsi="Times New Roman" w:cs="Times New Roman"/>
          <w:sz w:val="24"/>
          <w:szCs w:val="24"/>
        </w:rPr>
        <w:t xml:space="preserve">Нижеследующие </w:t>
      </w:r>
      <w:r w:rsidRPr="00572ED6">
        <w:rPr>
          <w:rFonts w:ascii="Times New Roman" w:hAnsi="Times New Roman" w:cs="Times New Roman"/>
          <w:b/>
          <w:sz w:val="24"/>
          <w:szCs w:val="24"/>
        </w:rPr>
        <w:t>конкретные</w:t>
      </w:r>
      <w:r w:rsidRPr="00572ED6">
        <w:rPr>
          <w:rFonts w:ascii="Times New Roman" w:hAnsi="Times New Roman" w:cs="Times New Roman"/>
          <w:sz w:val="24"/>
          <w:szCs w:val="24"/>
        </w:rPr>
        <w:t xml:space="preserve"> условия проведения открытого аукциона являются неотъемлемой частью настоящей документации об аукционе.</w:t>
      </w:r>
    </w:p>
    <w:p w:rsidR="003043C1" w:rsidRDefault="003043C1" w:rsidP="003043C1">
      <w:pPr>
        <w:shd w:val="clear" w:color="auto" w:fill="FFFFFF"/>
        <w:spacing w:line="269" w:lineRule="exact"/>
        <w:ind w:firstLine="567"/>
        <w:jc w:val="both"/>
        <w:rPr>
          <w:rFonts w:ascii="Times New Roman" w:hAnsi="Times New Roman" w:cs="Times New Roman"/>
          <w:sz w:val="24"/>
          <w:szCs w:val="24"/>
        </w:rPr>
      </w:pPr>
    </w:p>
    <w:tbl>
      <w:tblPr>
        <w:tblW w:w="10080" w:type="dxa"/>
        <w:tblInd w:w="-191" w:type="dxa"/>
        <w:tblLayout w:type="fixed"/>
        <w:tblLook w:val="0000" w:firstRow="0" w:lastRow="0" w:firstColumn="0" w:lastColumn="0" w:noHBand="0" w:noVBand="0"/>
      </w:tblPr>
      <w:tblGrid>
        <w:gridCol w:w="560"/>
        <w:gridCol w:w="2603"/>
        <w:gridCol w:w="6917"/>
      </w:tblGrid>
      <w:tr w:rsidR="007358B8" w:rsidRPr="007358B8" w:rsidTr="00FD67CE">
        <w:trPr>
          <w:trHeight w:val="545"/>
        </w:trPr>
        <w:tc>
          <w:tcPr>
            <w:tcW w:w="560"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 п/п</w:t>
            </w:r>
          </w:p>
        </w:tc>
        <w:tc>
          <w:tcPr>
            <w:tcW w:w="2603"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Наименование разделов</w:t>
            </w:r>
          </w:p>
        </w:tc>
        <w:tc>
          <w:tcPr>
            <w:tcW w:w="69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358B8" w:rsidRPr="007358B8" w:rsidRDefault="007358B8" w:rsidP="004F5A69">
            <w:pPr>
              <w:ind w:right="176"/>
              <w:jc w:val="center"/>
              <w:rPr>
                <w:rFonts w:ascii="Times New Roman" w:hAnsi="Times New Roman" w:cs="Times New Roman"/>
                <w:sz w:val="24"/>
                <w:szCs w:val="24"/>
              </w:rPr>
            </w:pPr>
            <w:r w:rsidRPr="007358B8">
              <w:rPr>
                <w:rFonts w:ascii="Times New Roman" w:hAnsi="Times New Roman" w:cs="Times New Roman"/>
                <w:b/>
                <w:sz w:val="24"/>
                <w:szCs w:val="24"/>
              </w:rPr>
              <w:t>Содержание разделов</w:t>
            </w:r>
          </w:p>
        </w:tc>
      </w:tr>
      <w:tr w:rsidR="007358B8" w:rsidRPr="007358B8" w:rsidTr="00AE7445">
        <w:trPr>
          <w:trHeight w:val="2112"/>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92BA3">
            <w:pPr>
              <w:spacing w:after="0"/>
              <w:jc w:val="center"/>
              <w:rPr>
                <w:rFonts w:ascii="Times New Roman" w:hAnsi="Times New Roman" w:cs="Times New Roman"/>
                <w:sz w:val="24"/>
                <w:szCs w:val="24"/>
              </w:rPr>
            </w:pPr>
            <w:r w:rsidRPr="007358B8">
              <w:rPr>
                <w:rFonts w:ascii="Times New Roman" w:hAnsi="Times New Roman" w:cs="Times New Roman"/>
                <w:b/>
                <w:sz w:val="24"/>
                <w:szCs w:val="24"/>
              </w:rPr>
              <w:t>Организатор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743" w:rsidRPr="00262A02" w:rsidRDefault="008A5743" w:rsidP="008A5743">
            <w:pPr>
              <w:snapToGrid w:val="0"/>
              <w:spacing w:after="0" w:line="240" w:lineRule="auto"/>
              <w:jc w:val="both"/>
              <w:rPr>
                <w:rFonts w:ascii="Times New Roman" w:hAnsi="Times New Roman" w:cs="Times New Roman"/>
                <w:sz w:val="24"/>
                <w:szCs w:val="24"/>
              </w:rPr>
            </w:pPr>
            <w:r w:rsidRPr="00262A02">
              <w:rPr>
                <w:rFonts w:ascii="Times New Roman" w:hAnsi="Times New Roman" w:cs="Times New Roman"/>
                <w:sz w:val="24"/>
                <w:szCs w:val="24"/>
              </w:rPr>
              <w:t xml:space="preserve">Акционерное общество «Концерн радиостроения «Вега» (далее - АО «Концерн «Вега», Организатор Торгов). </w:t>
            </w:r>
          </w:p>
          <w:p w:rsidR="008A5743" w:rsidRPr="00262A02" w:rsidRDefault="008A5743" w:rsidP="008A5743">
            <w:pPr>
              <w:snapToGrid w:val="0"/>
              <w:spacing w:after="0" w:line="240" w:lineRule="auto"/>
              <w:jc w:val="both"/>
              <w:rPr>
                <w:rFonts w:ascii="Times New Roman" w:hAnsi="Times New Roman" w:cs="Times New Roman"/>
                <w:sz w:val="24"/>
                <w:szCs w:val="24"/>
              </w:rPr>
            </w:pPr>
            <w:r w:rsidRPr="00262A02">
              <w:rPr>
                <w:rFonts w:ascii="Times New Roman" w:hAnsi="Times New Roman" w:cs="Times New Roman"/>
                <w:sz w:val="24"/>
                <w:szCs w:val="24"/>
              </w:rPr>
              <w:t>Адрес местонахождения: 121170, г. Москва, Кутузовский проспект, д. 34</w:t>
            </w:r>
          </w:p>
          <w:p w:rsidR="008A5743" w:rsidRPr="00262A02" w:rsidRDefault="008A5743" w:rsidP="008A5743">
            <w:pPr>
              <w:snapToGrid w:val="0"/>
              <w:spacing w:after="0" w:line="240" w:lineRule="auto"/>
              <w:jc w:val="both"/>
              <w:rPr>
                <w:rFonts w:ascii="Times New Roman" w:hAnsi="Times New Roman" w:cs="Times New Roman"/>
                <w:sz w:val="24"/>
                <w:szCs w:val="24"/>
              </w:rPr>
            </w:pPr>
            <w:r w:rsidRPr="00262A02">
              <w:rPr>
                <w:rFonts w:ascii="Times New Roman" w:hAnsi="Times New Roman" w:cs="Times New Roman"/>
                <w:sz w:val="24"/>
                <w:szCs w:val="24"/>
              </w:rPr>
              <w:t>Почтовый адрес: 121170, г. Москва, Кутузовский проспект, д. 34</w:t>
            </w:r>
          </w:p>
          <w:p w:rsidR="003043C1" w:rsidRPr="00262A02" w:rsidRDefault="003043C1" w:rsidP="003043C1">
            <w:pPr>
              <w:pStyle w:val="13"/>
              <w:spacing w:before="0" w:after="0" w:line="240" w:lineRule="auto"/>
              <w:ind w:firstLine="0"/>
              <w:jc w:val="both"/>
              <w:rPr>
                <w:rFonts w:ascii="Times New Roman" w:hAnsi="Times New Roman" w:cs="Times New Roman"/>
                <w:sz w:val="24"/>
                <w:szCs w:val="24"/>
              </w:rPr>
            </w:pPr>
            <w:r w:rsidRPr="00262A02">
              <w:rPr>
                <w:rFonts w:ascii="Times New Roman" w:hAnsi="Times New Roman" w:cs="Times New Roman"/>
                <w:sz w:val="24"/>
                <w:szCs w:val="24"/>
              </w:rPr>
              <w:t xml:space="preserve">Контактное лицо: Кирсанов М.А. </w:t>
            </w:r>
          </w:p>
          <w:p w:rsidR="003043C1" w:rsidRPr="00262A02" w:rsidRDefault="003043C1" w:rsidP="003043C1">
            <w:pPr>
              <w:pStyle w:val="13"/>
              <w:spacing w:before="0" w:after="0" w:line="240" w:lineRule="auto"/>
              <w:ind w:firstLine="0"/>
              <w:jc w:val="both"/>
              <w:rPr>
                <w:rFonts w:ascii="Times New Roman" w:hAnsi="Times New Roman" w:cs="Times New Roman"/>
                <w:sz w:val="24"/>
                <w:szCs w:val="24"/>
              </w:rPr>
            </w:pPr>
            <w:r w:rsidRPr="00262A02">
              <w:rPr>
                <w:rFonts w:ascii="Times New Roman" w:hAnsi="Times New Roman" w:cs="Times New Roman"/>
                <w:sz w:val="24"/>
                <w:szCs w:val="24"/>
              </w:rPr>
              <w:t>Электронная почта: mail@vega.su</w:t>
            </w:r>
          </w:p>
          <w:p w:rsidR="007358B8" w:rsidRPr="00262A02" w:rsidRDefault="003043C1" w:rsidP="003043C1">
            <w:pPr>
              <w:pStyle w:val="13"/>
              <w:spacing w:before="0" w:after="0" w:line="240" w:lineRule="auto"/>
              <w:ind w:firstLine="0"/>
              <w:jc w:val="both"/>
              <w:rPr>
                <w:rFonts w:ascii="Times New Roman" w:hAnsi="Times New Roman" w:cs="Times New Roman"/>
                <w:sz w:val="24"/>
                <w:szCs w:val="24"/>
              </w:rPr>
            </w:pPr>
            <w:r w:rsidRPr="00262A02">
              <w:rPr>
                <w:rFonts w:ascii="Times New Roman" w:hAnsi="Times New Roman" w:cs="Times New Roman"/>
                <w:sz w:val="24"/>
                <w:szCs w:val="24"/>
              </w:rPr>
              <w:t>Номер контактного телефона: +7 (499) 7534004 д. 4405</w:t>
            </w:r>
            <w:r w:rsidR="008A5743" w:rsidRPr="00262A02">
              <w:rPr>
                <w:rFonts w:ascii="Times New Roman" w:hAnsi="Times New Roman" w:cs="Times New Roman"/>
                <w:sz w:val="24"/>
                <w:szCs w:val="24"/>
              </w:rPr>
              <w:t xml:space="preserve"> </w:t>
            </w:r>
          </w:p>
        </w:tc>
      </w:tr>
      <w:tr w:rsidR="007358B8" w:rsidRPr="007358B8" w:rsidTr="00AE7445">
        <w:trPr>
          <w:trHeight w:val="183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Специализированная организация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262A02" w:rsidRDefault="007358B8" w:rsidP="008422D8">
            <w:pPr>
              <w:widowControl w:val="0"/>
              <w:spacing w:after="0" w:line="240" w:lineRule="auto"/>
              <w:rPr>
                <w:rFonts w:ascii="Times New Roman" w:hAnsi="Times New Roman" w:cs="Times New Roman"/>
                <w:sz w:val="24"/>
                <w:szCs w:val="24"/>
              </w:rPr>
            </w:pPr>
            <w:r w:rsidRPr="00262A02">
              <w:rPr>
                <w:rFonts w:ascii="Times New Roman" w:hAnsi="Times New Roman" w:cs="Times New Roman"/>
                <w:b/>
                <w:sz w:val="24"/>
                <w:szCs w:val="24"/>
              </w:rPr>
              <w:t>Общество с ограниченной ответственностью  «Юридическое Сопровождение Торгов»( ООО «ЮСТ»</w:t>
            </w:r>
            <w:r w:rsidRPr="00262A02">
              <w:rPr>
                <w:rFonts w:ascii="Times New Roman" w:hAnsi="Times New Roman" w:cs="Times New Roman"/>
                <w:sz w:val="24"/>
                <w:szCs w:val="24"/>
              </w:rPr>
              <w:t xml:space="preserve"> ).</w:t>
            </w:r>
          </w:p>
          <w:p w:rsidR="007358B8" w:rsidRPr="00262A02" w:rsidRDefault="007358B8" w:rsidP="008422D8">
            <w:pPr>
              <w:widowControl w:val="0"/>
              <w:spacing w:after="0" w:line="240" w:lineRule="auto"/>
              <w:rPr>
                <w:rFonts w:ascii="Times New Roman" w:hAnsi="Times New Roman" w:cs="Times New Roman"/>
                <w:sz w:val="24"/>
                <w:szCs w:val="24"/>
              </w:rPr>
            </w:pPr>
            <w:r w:rsidRPr="00262A02">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358B8" w:rsidRPr="00262A02" w:rsidRDefault="007358B8" w:rsidP="008422D8">
            <w:pPr>
              <w:widowControl w:val="0"/>
              <w:spacing w:after="0" w:line="240" w:lineRule="auto"/>
              <w:rPr>
                <w:rFonts w:ascii="Times New Roman" w:hAnsi="Times New Roman" w:cs="Times New Roman"/>
                <w:sz w:val="24"/>
                <w:szCs w:val="24"/>
              </w:rPr>
            </w:pPr>
            <w:r w:rsidRPr="00262A02">
              <w:rPr>
                <w:rFonts w:ascii="Times New Roman" w:hAnsi="Times New Roman" w:cs="Times New Roman"/>
                <w:sz w:val="24"/>
                <w:szCs w:val="24"/>
              </w:rPr>
              <w:t xml:space="preserve">Фактическое местонахождение/почтовый адрес: </w:t>
            </w:r>
            <w:r w:rsidR="00E8742B" w:rsidRPr="00262A02">
              <w:rPr>
                <w:rFonts w:ascii="Times New Roman" w:hAnsi="Times New Roman" w:cs="Times New Roman"/>
                <w:sz w:val="24"/>
                <w:szCs w:val="24"/>
              </w:rPr>
              <w:t>115114, г. Москва, ул. Летниковская, д.10 стр.4, Бизнес-Центр  «Святогор», корпус А</w:t>
            </w:r>
            <w:r w:rsidRPr="00262A02">
              <w:rPr>
                <w:rFonts w:ascii="Times New Roman" w:hAnsi="Times New Roman" w:cs="Times New Roman"/>
                <w:sz w:val="24"/>
                <w:szCs w:val="24"/>
              </w:rPr>
              <w:t>.</w:t>
            </w:r>
          </w:p>
          <w:p w:rsidR="00F83106" w:rsidRPr="00262A02" w:rsidRDefault="007358B8" w:rsidP="008422D8">
            <w:pPr>
              <w:widowControl w:val="0"/>
              <w:spacing w:after="0" w:line="240" w:lineRule="auto"/>
              <w:rPr>
                <w:rFonts w:ascii="Times New Roman" w:hAnsi="Times New Roman" w:cs="Times New Roman"/>
                <w:sz w:val="24"/>
                <w:szCs w:val="24"/>
              </w:rPr>
            </w:pPr>
            <w:r w:rsidRPr="00262A02">
              <w:rPr>
                <w:rFonts w:ascii="Times New Roman" w:hAnsi="Times New Roman" w:cs="Times New Roman"/>
                <w:sz w:val="24"/>
                <w:szCs w:val="24"/>
              </w:rPr>
              <w:t xml:space="preserve">Контактное лицо: Убушаева </w:t>
            </w:r>
            <w:r w:rsidR="003A71B2" w:rsidRPr="00262A02">
              <w:rPr>
                <w:rFonts w:ascii="Times New Roman" w:hAnsi="Times New Roman" w:cs="Times New Roman"/>
                <w:sz w:val="24"/>
                <w:szCs w:val="24"/>
              </w:rPr>
              <w:t>У.С.</w:t>
            </w:r>
            <w:r w:rsidR="00DF253C" w:rsidRPr="00262A02">
              <w:rPr>
                <w:rFonts w:ascii="Times New Roman" w:hAnsi="Times New Roman" w:cs="Times New Roman"/>
                <w:sz w:val="24"/>
                <w:szCs w:val="24"/>
              </w:rPr>
              <w:t xml:space="preserve"> </w:t>
            </w:r>
            <w:r w:rsidRPr="00262A02">
              <w:rPr>
                <w:rFonts w:ascii="Times New Roman" w:hAnsi="Times New Roman" w:cs="Times New Roman"/>
                <w:sz w:val="24"/>
                <w:szCs w:val="24"/>
              </w:rPr>
              <w:t xml:space="preserve">Электронная почта: </w:t>
            </w:r>
            <w:hyperlink r:id="rId12" w:history="1">
              <w:r w:rsidR="00DF253C" w:rsidRPr="00262A02">
                <w:rPr>
                  <w:rStyle w:val="ae"/>
                  <w:rFonts w:ascii="Times New Roman" w:hAnsi="Times New Roman" w:cs="Times New Roman"/>
                  <w:sz w:val="24"/>
                  <w:szCs w:val="24"/>
                </w:rPr>
                <w:t>info@ust.msk.ru</w:t>
              </w:r>
            </w:hyperlink>
            <w:r w:rsidR="00DF253C" w:rsidRPr="00262A02">
              <w:rPr>
                <w:rFonts w:ascii="Times New Roman" w:hAnsi="Times New Roman" w:cs="Times New Roman"/>
                <w:sz w:val="24"/>
                <w:szCs w:val="24"/>
              </w:rPr>
              <w:t xml:space="preserve"> </w:t>
            </w:r>
            <w:r w:rsidRPr="00262A02">
              <w:rPr>
                <w:rFonts w:ascii="Times New Roman" w:hAnsi="Times New Roman" w:cs="Times New Roman"/>
                <w:sz w:val="24"/>
                <w:szCs w:val="24"/>
              </w:rPr>
              <w:t xml:space="preserve">Номер контактного телефона: </w:t>
            </w:r>
          </w:p>
          <w:p w:rsidR="007358B8" w:rsidRPr="00262A02" w:rsidRDefault="007358B8" w:rsidP="008422D8">
            <w:pPr>
              <w:widowControl w:val="0"/>
              <w:spacing w:after="0" w:line="240" w:lineRule="auto"/>
              <w:rPr>
                <w:rFonts w:ascii="Times New Roman" w:hAnsi="Times New Roman" w:cs="Times New Roman"/>
                <w:sz w:val="24"/>
                <w:szCs w:val="24"/>
              </w:rPr>
            </w:pPr>
            <w:r w:rsidRPr="00262A02">
              <w:rPr>
                <w:rFonts w:ascii="Times New Roman" w:hAnsi="Times New Roman" w:cs="Times New Roman"/>
                <w:sz w:val="24"/>
                <w:szCs w:val="24"/>
              </w:rPr>
              <w:t>+7 (495) 909-94-19, +7 (495) 909-94-18</w:t>
            </w:r>
          </w:p>
        </w:tc>
      </w:tr>
      <w:tr w:rsidR="007358B8" w:rsidRPr="007358B8" w:rsidTr="00AE7445">
        <w:trPr>
          <w:trHeight w:val="107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Объект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Default="00F755D6" w:rsidP="004F5A69">
            <w:pPr>
              <w:jc w:val="both"/>
              <w:rPr>
                <w:rFonts w:ascii="Times New Roman" w:hAnsi="Times New Roman" w:cs="Times New Roman"/>
                <w:b/>
                <w:sz w:val="24"/>
                <w:szCs w:val="24"/>
              </w:rPr>
            </w:pPr>
            <w:r>
              <w:rPr>
                <w:rFonts w:ascii="Times New Roman" w:hAnsi="Times New Roman" w:cs="Times New Roman"/>
                <w:b/>
                <w:sz w:val="24"/>
                <w:szCs w:val="24"/>
              </w:rPr>
              <w:t>О</w:t>
            </w:r>
            <w:r w:rsidRPr="00F755D6">
              <w:rPr>
                <w:rFonts w:ascii="Times New Roman" w:hAnsi="Times New Roman" w:cs="Times New Roman"/>
                <w:b/>
                <w:sz w:val="24"/>
                <w:szCs w:val="24"/>
              </w:rPr>
              <w:t>бъект</w:t>
            </w:r>
            <w:r>
              <w:rPr>
                <w:rFonts w:ascii="Times New Roman" w:hAnsi="Times New Roman" w:cs="Times New Roman"/>
                <w:b/>
                <w:sz w:val="24"/>
                <w:szCs w:val="24"/>
              </w:rPr>
              <w:t>ы</w:t>
            </w:r>
            <w:r w:rsidRPr="00F755D6">
              <w:rPr>
                <w:rFonts w:ascii="Times New Roman" w:hAnsi="Times New Roman" w:cs="Times New Roman"/>
                <w:b/>
                <w:sz w:val="24"/>
                <w:szCs w:val="24"/>
              </w:rPr>
              <w:t xml:space="preserve"> недвижимого имущества</w:t>
            </w:r>
            <w:r w:rsidR="007358B8" w:rsidRPr="007358B8">
              <w:rPr>
                <w:rFonts w:ascii="Times New Roman" w:hAnsi="Times New Roman" w:cs="Times New Roman"/>
                <w:b/>
                <w:sz w:val="24"/>
                <w:szCs w:val="24"/>
              </w:rPr>
              <w:t>, расположенные по адресу:</w:t>
            </w:r>
          </w:p>
          <w:p w:rsidR="00AC7C7E" w:rsidRPr="005C398F" w:rsidRDefault="008A5743" w:rsidP="00892BA3">
            <w:pPr>
              <w:jc w:val="both"/>
              <w:rPr>
                <w:rFonts w:ascii="Times New Roman" w:hAnsi="Times New Roman" w:cs="Times New Roman"/>
                <w:sz w:val="24"/>
                <w:szCs w:val="24"/>
              </w:rPr>
            </w:pPr>
            <w:r w:rsidRPr="008A5743">
              <w:rPr>
                <w:rFonts w:ascii="Times New Roman" w:hAnsi="Times New Roman" w:cs="Times New Roman"/>
                <w:bCs/>
                <w:sz w:val="24"/>
                <w:szCs w:val="24"/>
              </w:rPr>
              <w:t>121170, г. Москва, Кутузовский проспект, дом 34, стр. №13 (2</w:t>
            </w:r>
            <w:r w:rsidR="00892BA3">
              <w:rPr>
                <w:rFonts w:ascii="Times New Roman" w:hAnsi="Times New Roman" w:cs="Times New Roman"/>
                <w:bCs/>
                <w:sz w:val="24"/>
                <w:szCs w:val="24"/>
              </w:rPr>
              <w:t> </w:t>
            </w:r>
            <w:r w:rsidRPr="008A5743">
              <w:rPr>
                <w:rFonts w:ascii="Times New Roman" w:hAnsi="Times New Roman" w:cs="Times New Roman"/>
                <w:bCs/>
                <w:sz w:val="24"/>
                <w:szCs w:val="24"/>
              </w:rPr>
              <w:t>этаж, пом. I, ком.</w:t>
            </w:r>
            <w:r w:rsidR="00892BA3">
              <w:rPr>
                <w:rFonts w:ascii="Times New Roman" w:hAnsi="Times New Roman" w:cs="Times New Roman"/>
                <w:bCs/>
                <w:sz w:val="24"/>
                <w:szCs w:val="24"/>
              </w:rPr>
              <w:t xml:space="preserve"> </w:t>
            </w:r>
            <w:r w:rsidRPr="008A5743">
              <w:rPr>
                <w:rFonts w:ascii="Times New Roman" w:hAnsi="Times New Roman" w:cs="Times New Roman"/>
                <w:bCs/>
                <w:sz w:val="24"/>
                <w:szCs w:val="24"/>
              </w:rPr>
              <w:t>2, 4, 8, 9)</w:t>
            </w:r>
            <w:r w:rsidR="007358B8" w:rsidRPr="007358B8">
              <w:rPr>
                <w:rFonts w:ascii="Times New Roman" w:hAnsi="Times New Roman" w:cs="Times New Roman"/>
                <w:bCs/>
                <w:sz w:val="24"/>
                <w:szCs w:val="24"/>
              </w:rPr>
              <w:t xml:space="preserve"> (в соответствии </w:t>
            </w:r>
            <w:r w:rsidR="00AE7445">
              <w:rPr>
                <w:rFonts w:ascii="Times New Roman" w:hAnsi="Times New Roman" w:cs="Times New Roman"/>
                <w:bCs/>
                <w:sz w:val="24"/>
                <w:szCs w:val="24"/>
              </w:rPr>
              <w:t xml:space="preserve">с </w:t>
            </w:r>
            <w:r w:rsidR="00AE7445" w:rsidRPr="00AE7445">
              <w:rPr>
                <w:rFonts w:ascii="Times New Roman" w:hAnsi="Times New Roman" w:cs="Times New Roman"/>
                <w:bCs/>
                <w:sz w:val="24"/>
                <w:szCs w:val="24"/>
              </w:rPr>
              <w:t>част</w:t>
            </w:r>
            <w:r w:rsidR="00AE7445">
              <w:rPr>
                <w:rFonts w:ascii="Times New Roman" w:hAnsi="Times New Roman" w:cs="Times New Roman"/>
                <w:bCs/>
                <w:sz w:val="24"/>
                <w:szCs w:val="24"/>
              </w:rPr>
              <w:t>ью</w:t>
            </w:r>
            <w:r w:rsidR="00AE7445" w:rsidRPr="00AE7445">
              <w:rPr>
                <w:rFonts w:ascii="Times New Roman" w:hAnsi="Times New Roman" w:cs="Times New Roman"/>
                <w:bCs/>
                <w:sz w:val="24"/>
                <w:szCs w:val="24"/>
              </w:rPr>
              <w:t xml:space="preserve"> 1.2. «Сведения о об объекте аренды» Раздела </w:t>
            </w:r>
            <w:r w:rsidR="005C398F">
              <w:rPr>
                <w:rFonts w:ascii="Times New Roman" w:hAnsi="Times New Roman" w:cs="Times New Roman"/>
                <w:bCs/>
                <w:sz w:val="24"/>
                <w:szCs w:val="24"/>
                <w:lang w:val="en-US"/>
              </w:rPr>
              <w:t>I</w:t>
            </w:r>
            <w:r w:rsidR="005C398F">
              <w:rPr>
                <w:rFonts w:ascii="Times New Roman" w:hAnsi="Times New Roman" w:cs="Times New Roman"/>
                <w:bCs/>
                <w:sz w:val="24"/>
                <w:szCs w:val="24"/>
              </w:rPr>
              <w:t xml:space="preserve"> аукционной документации</w:t>
            </w:r>
            <w:r w:rsidR="008422D8">
              <w:rPr>
                <w:rFonts w:ascii="Times New Roman" w:hAnsi="Times New Roman" w:cs="Times New Roman"/>
                <w:bCs/>
                <w:sz w:val="24"/>
                <w:szCs w:val="24"/>
              </w:rPr>
              <w:t>)</w:t>
            </w:r>
            <w:r w:rsidR="00F22F2B">
              <w:rPr>
                <w:rFonts w:ascii="Times New Roman" w:hAnsi="Times New Roman" w:cs="Times New Roman"/>
                <w:bCs/>
                <w:sz w:val="24"/>
                <w:szCs w:val="24"/>
              </w:rPr>
              <w:t xml:space="preserve">, </w:t>
            </w:r>
            <w:r w:rsidR="00AC7C7E">
              <w:rPr>
                <w:rFonts w:ascii="Times New Roman" w:hAnsi="Times New Roman" w:cs="Times New Roman"/>
                <w:bCs/>
                <w:sz w:val="24"/>
                <w:szCs w:val="24"/>
              </w:rPr>
              <w:t xml:space="preserve">количество лотов – </w:t>
            </w:r>
            <w:r>
              <w:rPr>
                <w:rFonts w:ascii="Times New Roman" w:hAnsi="Times New Roman" w:cs="Times New Roman"/>
                <w:bCs/>
                <w:sz w:val="24"/>
                <w:szCs w:val="24"/>
              </w:rPr>
              <w:t>1</w:t>
            </w:r>
            <w:r w:rsidR="00892BA3">
              <w:rPr>
                <w:rFonts w:ascii="Times New Roman" w:hAnsi="Times New Roman" w:cs="Times New Roman"/>
                <w:bCs/>
                <w:sz w:val="24"/>
                <w:szCs w:val="24"/>
              </w:rPr>
              <w:t xml:space="preserve"> </w:t>
            </w:r>
            <w:r w:rsidR="00AC7C7E">
              <w:rPr>
                <w:rFonts w:ascii="Times New Roman" w:hAnsi="Times New Roman" w:cs="Times New Roman"/>
                <w:bCs/>
                <w:sz w:val="24"/>
                <w:szCs w:val="24"/>
              </w:rPr>
              <w:t>(</w:t>
            </w:r>
            <w:r>
              <w:rPr>
                <w:rFonts w:ascii="Times New Roman" w:hAnsi="Times New Roman" w:cs="Times New Roman"/>
                <w:bCs/>
                <w:sz w:val="24"/>
                <w:szCs w:val="24"/>
              </w:rPr>
              <w:t xml:space="preserve">один </w:t>
            </w:r>
            <w:r w:rsidR="00AC7C7E">
              <w:rPr>
                <w:rFonts w:ascii="Times New Roman" w:hAnsi="Times New Roman" w:cs="Times New Roman"/>
                <w:bCs/>
                <w:sz w:val="24"/>
                <w:szCs w:val="24"/>
              </w:rPr>
              <w:t>)</w:t>
            </w:r>
          </w:p>
        </w:tc>
      </w:tr>
      <w:tr w:rsidR="007358B8" w:rsidRPr="007358B8" w:rsidTr="00AE7445">
        <w:trPr>
          <w:trHeight w:val="102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b/>
                <w:sz w:val="24"/>
                <w:szCs w:val="24"/>
              </w:rPr>
            </w:pPr>
            <w:r w:rsidRPr="007358B8">
              <w:rPr>
                <w:rFonts w:ascii="Times New Roman" w:hAnsi="Times New Roman" w:cs="Times New Roman"/>
                <w:b/>
                <w:sz w:val="24"/>
                <w:szCs w:val="24"/>
              </w:rPr>
              <w:t>Целевое назначение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AE7445" w:rsidP="00892BA3">
            <w:pPr>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1.2. «Сведения об объекте аренды»  Раздела I </w:t>
            </w:r>
            <w:r w:rsidR="005C398F" w:rsidRPr="005C398F">
              <w:rPr>
                <w:rFonts w:ascii="Times New Roman" w:hAnsi="Times New Roman" w:cs="Times New Roman"/>
                <w:sz w:val="24"/>
                <w:szCs w:val="24"/>
              </w:rPr>
              <w:t>аукционной документации</w:t>
            </w:r>
          </w:p>
        </w:tc>
      </w:tr>
      <w:tr w:rsidR="007358B8" w:rsidRPr="007358B8" w:rsidTr="00892BA3">
        <w:trPr>
          <w:trHeight w:val="53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5.</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92BA3">
            <w:pPr>
              <w:jc w:val="center"/>
              <w:rPr>
                <w:rFonts w:ascii="Times New Roman" w:hAnsi="Times New Roman" w:cs="Times New Roman"/>
                <w:sz w:val="24"/>
                <w:szCs w:val="24"/>
              </w:rPr>
            </w:pPr>
            <w:r w:rsidRPr="007358B8">
              <w:rPr>
                <w:rFonts w:ascii="Times New Roman" w:hAnsi="Times New Roman" w:cs="Times New Roman"/>
                <w:b/>
                <w:sz w:val="24"/>
                <w:szCs w:val="24"/>
              </w:rPr>
              <w:t>Начальная (минимальная) цена лота за аренду имущества, права на которое передаются по договору и срок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6266" w:type="dxa"/>
              <w:tblLayout w:type="fixed"/>
              <w:tblLook w:val="04A0" w:firstRow="1" w:lastRow="0" w:firstColumn="1" w:lastColumn="0" w:noHBand="0" w:noVBand="1"/>
            </w:tblPr>
            <w:tblGrid>
              <w:gridCol w:w="1588"/>
              <w:gridCol w:w="2410"/>
              <w:gridCol w:w="2268"/>
            </w:tblGrid>
            <w:tr w:rsidR="004F5A69" w:rsidRPr="007358B8" w:rsidTr="00A97DEF">
              <w:trPr>
                <w:trHeight w:val="566"/>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A69" w:rsidRPr="004F5A69" w:rsidRDefault="004F5A69" w:rsidP="004F5A69">
                  <w:pPr>
                    <w:spacing w:after="0"/>
                    <w:jc w:val="center"/>
                    <w:rPr>
                      <w:rFonts w:ascii="Times New Roman" w:hAnsi="Times New Roman" w:cs="Times New Roman"/>
                      <w:b/>
                      <w:bCs/>
                      <w:color w:val="000000"/>
                      <w:sz w:val="24"/>
                      <w:szCs w:val="24"/>
                      <w:lang w:eastAsia="ru-RU"/>
                    </w:rPr>
                  </w:pPr>
                  <w:r w:rsidRPr="004F5A69">
                    <w:rPr>
                      <w:rFonts w:ascii="Times New Roman" w:hAnsi="Times New Roman" w:cs="Times New Roman"/>
                      <w:b/>
                      <w:bCs/>
                      <w:color w:val="000000"/>
                      <w:sz w:val="24"/>
                      <w:szCs w:val="24"/>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Стоимость арендной платы в месяц (руб.)</w:t>
                  </w:r>
                </w:p>
              </w:tc>
              <w:tc>
                <w:tcPr>
                  <w:tcW w:w="2268"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Срок действия договора аренды</w:t>
                  </w:r>
                </w:p>
              </w:tc>
            </w:tr>
            <w:tr w:rsidR="00A97DEF" w:rsidRPr="006C314A" w:rsidTr="00A97DEF">
              <w:trPr>
                <w:trHeight w:val="372"/>
              </w:trPr>
              <w:tc>
                <w:tcPr>
                  <w:tcW w:w="1588" w:type="dxa"/>
                  <w:tcBorders>
                    <w:top w:val="nil"/>
                    <w:left w:val="single" w:sz="4" w:space="0" w:color="auto"/>
                    <w:bottom w:val="single" w:sz="4" w:space="0" w:color="auto"/>
                    <w:right w:val="single" w:sz="4" w:space="0" w:color="auto"/>
                  </w:tcBorders>
                  <w:shd w:val="clear" w:color="auto" w:fill="auto"/>
                  <w:vAlign w:val="center"/>
                </w:tcPr>
                <w:p w:rsidR="00A97DEF" w:rsidRPr="007358B8" w:rsidRDefault="00A97DEF" w:rsidP="00A97DEF">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2410" w:type="dxa"/>
                  <w:tcBorders>
                    <w:top w:val="single" w:sz="4" w:space="0" w:color="auto"/>
                    <w:bottom w:val="single" w:sz="4" w:space="0" w:color="auto"/>
                  </w:tcBorders>
                </w:tcPr>
                <w:p w:rsidR="00A97DEF" w:rsidRPr="006C314A" w:rsidRDefault="008A5743" w:rsidP="00A97D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r w:rsidR="003043C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727,00 </w:t>
                  </w:r>
                  <w:r w:rsidR="00A97DEF">
                    <w:rPr>
                      <w:rFonts w:ascii="Times New Roman" w:eastAsia="Times New Roman" w:hAnsi="Times New Roman" w:cs="Times New Roman"/>
                      <w:sz w:val="24"/>
                      <w:szCs w:val="24"/>
                      <w:lang w:eastAsia="ru-RU"/>
                    </w:rPr>
                    <w:t xml:space="preserve"> </w:t>
                  </w:r>
                </w:p>
              </w:tc>
              <w:tc>
                <w:tcPr>
                  <w:tcW w:w="2268" w:type="dxa"/>
                  <w:tcBorders>
                    <w:top w:val="single" w:sz="4" w:space="0" w:color="auto"/>
                    <w:left w:val="single" w:sz="4" w:space="0" w:color="auto"/>
                    <w:bottom w:val="single" w:sz="4" w:space="0" w:color="auto"/>
                    <w:right w:val="single" w:sz="4" w:space="0" w:color="auto"/>
                  </w:tcBorders>
                </w:tcPr>
                <w:p w:rsidR="00A97DEF" w:rsidRPr="006C314A" w:rsidRDefault="00A97DEF" w:rsidP="00A97D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bl>
          <w:p w:rsidR="007358B8" w:rsidRPr="007358B8" w:rsidRDefault="007358B8" w:rsidP="004F5A69">
            <w:pPr>
              <w:jc w:val="both"/>
              <w:rPr>
                <w:rFonts w:ascii="Times New Roman" w:hAnsi="Times New Roman" w:cs="Times New Roman"/>
                <w:sz w:val="24"/>
                <w:szCs w:val="24"/>
              </w:rPr>
            </w:pPr>
          </w:p>
        </w:tc>
      </w:tr>
      <w:tr w:rsidR="007358B8" w:rsidRPr="007358B8" w:rsidTr="008A5743">
        <w:trPr>
          <w:trHeight w:val="699"/>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7.</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 xml:space="preserve">Величина повышения начальной цены договора («шаг </w:t>
            </w:r>
            <w:r w:rsidRPr="007358B8">
              <w:rPr>
                <w:rFonts w:ascii="Times New Roman" w:hAnsi="Times New Roman" w:cs="Times New Roman"/>
                <w:b/>
                <w:sz w:val="24"/>
                <w:szCs w:val="24"/>
              </w:rPr>
              <w:lastRenderedPageBreak/>
              <w:t>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743" w:rsidRPr="007358B8" w:rsidRDefault="007358B8" w:rsidP="00387C67">
            <w:pPr>
              <w:jc w:val="both"/>
              <w:rPr>
                <w:rFonts w:ascii="Times New Roman" w:hAnsi="Times New Roman" w:cs="Times New Roman"/>
                <w:sz w:val="24"/>
                <w:szCs w:val="24"/>
              </w:rPr>
            </w:pPr>
            <w:r w:rsidRPr="007358B8">
              <w:rPr>
                <w:rFonts w:ascii="Times New Roman" w:hAnsi="Times New Roman" w:cs="Times New Roman"/>
                <w:sz w:val="24"/>
                <w:szCs w:val="24"/>
              </w:rPr>
              <w:lastRenderedPageBreak/>
              <w:t xml:space="preserve">«Шаг аукциона» устанавливается в размере 5 (пяти) процентов </w:t>
            </w:r>
            <w:r w:rsidRPr="007358B8">
              <w:rPr>
                <w:rFonts w:ascii="Times New Roman" w:hAnsi="Times New Roman" w:cs="Times New Roman"/>
                <w:sz w:val="24"/>
                <w:szCs w:val="24"/>
              </w:rPr>
              <w:br/>
              <w:t xml:space="preserve">от начальной цены арендной платы (цены лота), указанной </w:t>
            </w:r>
            <w:r w:rsidRPr="007358B8">
              <w:rPr>
                <w:rFonts w:ascii="Times New Roman" w:hAnsi="Times New Roman" w:cs="Times New Roman"/>
                <w:sz w:val="24"/>
                <w:szCs w:val="24"/>
              </w:rPr>
              <w:br/>
              <w:t xml:space="preserve">в извещении о проведении аукциона. </w:t>
            </w:r>
            <w:r w:rsidR="008A5743" w:rsidRPr="008A5743">
              <w:rPr>
                <w:rFonts w:ascii="Times New Roman" w:hAnsi="Times New Roman" w:cs="Times New Roman"/>
                <w:sz w:val="24"/>
                <w:szCs w:val="24"/>
              </w:rPr>
              <w:t xml:space="preserve">В случае если после троекратного объявления последнего предложения о цене договора ни один из участников аукциона не заявил о своем </w:t>
            </w:r>
            <w:r w:rsidR="008A5743" w:rsidRPr="008A5743">
              <w:rPr>
                <w:rFonts w:ascii="Times New Roman" w:hAnsi="Times New Roman" w:cs="Times New Roman"/>
                <w:sz w:val="24"/>
                <w:szCs w:val="24"/>
              </w:rPr>
              <w:lastRenderedPageBreak/>
              <w:t xml:space="preserve">намерении предложить более высокую цену договора, аукционист обязан снизить «шаг аукциона» на 0,5 процента </w:t>
            </w:r>
            <w:r w:rsidR="00387C67" w:rsidRPr="00387C67">
              <w:rPr>
                <w:rFonts w:ascii="Times New Roman" w:hAnsi="Times New Roman" w:cs="Times New Roman"/>
                <w:sz w:val="24"/>
                <w:szCs w:val="24"/>
              </w:rPr>
              <w:t>начальной цены арендной платы (цены лота</w:t>
            </w:r>
            <w:r w:rsidR="008A5743" w:rsidRPr="008A5743">
              <w:rPr>
                <w:rFonts w:ascii="Times New Roman" w:hAnsi="Times New Roman" w:cs="Times New Roman"/>
                <w:sz w:val="24"/>
                <w:szCs w:val="24"/>
              </w:rPr>
              <w:t xml:space="preserve">), но не ниже 0,5 процента </w:t>
            </w:r>
            <w:r w:rsidR="00387C67" w:rsidRPr="00387C67">
              <w:rPr>
                <w:rFonts w:ascii="Times New Roman" w:hAnsi="Times New Roman" w:cs="Times New Roman"/>
                <w:sz w:val="24"/>
                <w:szCs w:val="24"/>
              </w:rPr>
              <w:t>начальной цены арендной платы (цены лота</w:t>
            </w:r>
            <w:r w:rsidR="008A5743" w:rsidRPr="008A5743">
              <w:rPr>
                <w:rFonts w:ascii="Times New Roman" w:hAnsi="Times New Roman" w:cs="Times New Roman"/>
                <w:sz w:val="24"/>
                <w:szCs w:val="24"/>
              </w:rPr>
              <w:t>)</w:t>
            </w:r>
          </w:p>
        </w:tc>
      </w:tr>
      <w:tr w:rsidR="007358B8" w:rsidRPr="007358B8" w:rsidTr="009F5ADE">
        <w:trPr>
          <w:trHeight w:val="50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8.</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начала и окончания приема заявок на участие в аукционе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52F1"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pacing w:val="-4"/>
                <w:sz w:val="24"/>
                <w:szCs w:val="24"/>
              </w:rPr>
              <w:t xml:space="preserve">Заявки на участие в аукционе принимаются по адресу: </w:t>
            </w:r>
            <w:r w:rsidR="009C52F1" w:rsidRPr="009C52F1">
              <w:rPr>
                <w:rFonts w:ascii="Times New Roman" w:hAnsi="Times New Roman" w:cs="Times New Roman"/>
                <w:sz w:val="24"/>
                <w:szCs w:val="24"/>
              </w:rPr>
              <w:t>115114, г. Москва, ул. Летниковская, д.10 стр.4, Бизнес-Центр  «Святогор», корпус А</w:t>
            </w:r>
            <w:r w:rsidRPr="007A702B">
              <w:rPr>
                <w:rFonts w:ascii="Times New Roman" w:hAnsi="Times New Roman" w:cs="Times New Roman"/>
                <w:sz w:val="24"/>
                <w:szCs w:val="24"/>
              </w:rPr>
              <w:t>,</w:t>
            </w:r>
            <w:r w:rsidR="009F5ADE" w:rsidRPr="007A702B">
              <w:rPr>
                <w:rFonts w:ascii="Times New Roman" w:hAnsi="Times New Roman" w:cs="Times New Roman"/>
                <w:sz w:val="24"/>
                <w:szCs w:val="24"/>
              </w:rPr>
              <w:t xml:space="preserve"> с </w:t>
            </w:r>
            <w:r w:rsidRPr="007A702B">
              <w:rPr>
                <w:rFonts w:ascii="Times New Roman" w:hAnsi="Times New Roman" w:cs="Times New Roman"/>
                <w:sz w:val="24"/>
                <w:szCs w:val="24"/>
              </w:rPr>
              <w:t>«</w:t>
            </w:r>
            <w:r w:rsidR="007A702B" w:rsidRPr="007A702B">
              <w:rPr>
                <w:rFonts w:ascii="Times New Roman" w:hAnsi="Times New Roman" w:cs="Times New Roman"/>
                <w:sz w:val="24"/>
                <w:szCs w:val="24"/>
              </w:rPr>
              <w:t>12</w:t>
            </w:r>
            <w:r w:rsidRPr="007A702B">
              <w:rPr>
                <w:rFonts w:ascii="Times New Roman" w:hAnsi="Times New Roman" w:cs="Times New Roman"/>
                <w:sz w:val="24"/>
                <w:szCs w:val="24"/>
              </w:rPr>
              <w:t>»</w:t>
            </w:r>
            <w:r w:rsidR="00A97DEF" w:rsidRPr="007A702B">
              <w:rPr>
                <w:rFonts w:ascii="Times New Roman" w:hAnsi="Times New Roman" w:cs="Times New Roman"/>
                <w:sz w:val="24"/>
                <w:szCs w:val="24"/>
              </w:rPr>
              <w:t xml:space="preserve">декабря </w:t>
            </w:r>
            <w:r w:rsidRPr="007A702B">
              <w:rPr>
                <w:rFonts w:ascii="Times New Roman" w:hAnsi="Times New Roman" w:cs="Times New Roman"/>
                <w:sz w:val="24"/>
                <w:szCs w:val="24"/>
              </w:rPr>
              <w:t>201</w:t>
            </w:r>
            <w:r w:rsidR="009C52F1" w:rsidRPr="007A702B">
              <w:rPr>
                <w:rFonts w:ascii="Times New Roman" w:hAnsi="Times New Roman" w:cs="Times New Roman"/>
                <w:sz w:val="24"/>
                <w:szCs w:val="24"/>
              </w:rPr>
              <w:t>9</w:t>
            </w:r>
            <w:r w:rsidRPr="007A702B">
              <w:rPr>
                <w:rFonts w:ascii="Times New Roman" w:hAnsi="Times New Roman" w:cs="Times New Roman"/>
                <w:sz w:val="24"/>
                <w:szCs w:val="24"/>
              </w:rPr>
              <w:t>г.</w:t>
            </w:r>
            <w:r w:rsidR="009F5ADE" w:rsidRPr="007A702B">
              <w:rPr>
                <w:rFonts w:ascii="Times New Roman" w:hAnsi="Times New Roman" w:cs="Times New Roman"/>
                <w:sz w:val="24"/>
                <w:szCs w:val="24"/>
              </w:rPr>
              <w:t xml:space="preserve"> </w:t>
            </w:r>
            <w:r w:rsidRPr="007A702B">
              <w:rPr>
                <w:rFonts w:ascii="Times New Roman" w:hAnsi="Times New Roman" w:cs="Times New Roman"/>
                <w:sz w:val="24"/>
                <w:szCs w:val="24"/>
              </w:rPr>
              <w:t xml:space="preserve">по </w:t>
            </w:r>
            <w:r w:rsidR="009F5ADE" w:rsidRPr="007A702B">
              <w:rPr>
                <w:rFonts w:ascii="Times New Roman" w:hAnsi="Times New Roman" w:cs="Times New Roman"/>
                <w:sz w:val="24"/>
                <w:szCs w:val="24"/>
              </w:rPr>
              <w:t xml:space="preserve"> </w:t>
            </w:r>
            <w:r w:rsidRPr="007A702B">
              <w:rPr>
                <w:rFonts w:ascii="Times New Roman" w:hAnsi="Times New Roman" w:cs="Times New Roman"/>
                <w:sz w:val="24"/>
                <w:szCs w:val="24"/>
              </w:rPr>
              <w:t>«</w:t>
            </w:r>
            <w:r w:rsidR="007A702B" w:rsidRPr="007A702B">
              <w:rPr>
                <w:rFonts w:ascii="Times New Roman" w:hAnsi="Times New Roman" w:cs="Times New Roman"/>
                <w:sz w:val="24"/>
                <w:szCs w:val="24"/>
              </w:rPr>
              <w:t>10</w:t>
            </w:r>
            <w:r w:rsidRPr="007A702B">
              <w:rPr>
                <w:rFonts w:ascii="Times New Roman" w:hAnsi="Times New Roman" w:cs="Times New Roman"/>
                <w:sz w:val="24"/>
                <w:szCs w:val="24"/>
              </w:rPr>
              <w:t xml:space="preserve">» </w:t>
            </w:r>
            <w:r w:rsidR="008A5743" w:rsidRPr="007A702B">
              <w:rPr>
                <w:rFonts w:ascii="Times New Roman" w:hAnsi="Times New Roman" w:cs="Times New Roman"/>
                <w:sz w:val="24"/>
                <w:szCs w:val="24"/>
              </w:rPr>
              <w:t>января</w:t>
            </w:r>
            <w:r w:rsidR="00A97DEF">
              <w:rPr>
                <w:rFonts w:ascii="Times New Roman" w:hAnsi="Times New Roman" w:cs="Times New Roman"/>
                <w:sz w:val="24"/>
                <w:szCs w:val="24"/>
              </w:rPr>
              <w:t xml:space="preserve"> </w:t>
            </w:r>
            <w:r w:rsidRPr="009F5ADE">
              <w:rPr>
                <w:rFonts w:ascii="Times New Roman" w:hAnsi="Times New Roman" w:cs="Times New Roman"/>
                <w:sz w:val="24"/>
                <w:szCs w:val="24"/>
              </w:rPr>
              <w:t>20</w:t>
            </w:r>
            <w:r w:rsidR="008A5743">
              <w:rPr>
                <w:rFonts w:ascii="Times New Roman" w:hAnsi="Times New Roman" w:cs="Times New Roman"/>
                <w:sz w:val="24"/>
                <w:szCs w:val="24"/>
              </w:rPr>
              <w:t>20</w:t>
            </w:r>
            <w:r w:rsidRPr="009F5ADE">
              <w:rPr>
                <w:rFonts w:ascii="Times New Roman" w:hAnsi="Times New Roman" w:cs="Times New Roman"/>
                <w:sz w:val="24"/>
                <w:szCs w:val="24"/>
              </w:rPr>
              <w:t>г.</w:t>
            </w:r>
            <w:r w:rsidR="009F5ADE">
              <w:rPr>
                <w:rFonts w:ascii="Times New Roman" w:hAnsi="Times New Roman" w:cs="Times New Roman"/>
                <w:sz w:val="24"/>
                <w:szCs w:val="24"/>
              </w:rPr>
              <w:t>, т</w:t>
            </w:r>
            <w:r w:rsidRPr="009F5ADE">
              <w:rPr>
                <w:rFonts w:ascii="Times New Roman" w:hAnsi="Times New Roman" w:cs="Times New Roman"/>
                <w:sz w:val="24"/>
                <w:szCs w:val="24"/>
              </w:rPr>
              <w:t xml:space="preserve">елефон: </w:t>
            </w:r>
            <w:r w:rsidR="00DF253C" w:rsidRPr="009F5ADE">
              <w:rPr>
                <w:rFonts w:ascii="Times New Roman" w:hAnsi="Times New Roman" w:cs="Times New Roman"/>
                <w:color w:val="000000"/>
                <w:sz w:val="24"/>
                <w:szCs w:val="24"/>
              </w:rPr>
              <w:t>+7 (495) 909-94-19, +7</w:t>
            </w:r>
            <w:r w:rsidR="00DF253C" w:rsidRPr="00DF253C">
              <w:rPr>
                <w:rFonts w:ascii="Times New Roman" w:hAnsi="Times New Roman" w:cs="Times New Roman"/>
                <w:color w:val="000000"/>
                <w:sz w:val="24"/>
                <w:szCs w:val="24"/>
              </w:rPr>
              <w:t xml:space="preserve"> (495) 909-94-18</w:t>
            </w:r>
            <w:r w:rsidRPr="007358B8">
              <w:rPr>
                <w:rFonts w:ascii="Times New Roman" w:hAnsi="Times New Roman" w:cs="Times New Roman"/>
                <w:sz w:val="24"/>
                <w:szCs w:val="24"/>
              </w:rPr>
              <w:t>,ежедневно, с 10:00 до 18.00 часов московского времени,</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в</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 xml:space="preserve">пятницу и предпраздничные дни с 10:00 до 17.00 часов. </w:t>
            </w:r>
            <w:r w:rsidRPr="007358B8">
              <w:rPr>
                <w:rFonts w:ascii="Times New Roman" w:hAnsi="Times New Roman" w:cs="Times New Roman"/>
                <w:b/>
                <w:sz w:val="24"/>
                <w:szCs w:val="24"/>
              </w:rPr>
              <w:t>«</w:t>
            </w:r>
            <w:r w:rsidR="007A702B" w:rsidRPr="00892BA3">
              <w:rPr>
                <w:rFonts w:ascii="Times New Roman" w:hAnsi="Times New Roman" w:cs="Times New Roman"/>
                <w:sz w:val="24"/>
                <w:szCs w:val="24"/>
              </w:rPr>
              <w:t>10</w:t>
            </w:r>
            <w:r w:rsidRPr="009F5ADE">
              <w:rPr>
                <w:rFonts w:ascii="Times New Roman" w:hAnsi="Times New Roman" w:cs="Times New Roman"/>
                <w:sz w:val="24"/>
                <w:szCs w:val="24"/>
              </w:rPr>
              <w:t xml:space="preserve">» </w:t>
            </w:r>
            <w:r w:rsidR="007A702B">
              <w:rPr>
                <w:rFonts w:ascii="Times New Roman" w:hAnsi="Times New Roman" w:cs="Times New Roman"/>
                <w:sz w:val="24"/>
                <w:szCs w:val="24"/>
              </w:rPr>
              <w:t>января</w:t>
            </w:r>
            <w:r w:rsidR="00A97DEF">
              <w:rPr>
                <w:rFonts w:ascii="Times New Roman" w:hAnsi="Times New Roman" w:cs="Times New Roman"/>
                <w:sz w:val="24"/>
                <w:szCs w:val="24"/>
              </w:rPr>
              <w:t xml:space="preserve"> </w:t>
            </w:r>
            <w:r w:rsidRPr="009F5ADE">
              <w:rPr>
                <w:rFonts w:ascii="Times New Roman" w:hAnsi="Times New Roman" w:cs="Times New Roman"/>
                <w:sz w:val="24"/>
                <w:szCs w:val="24"/>
              </w:rPr>
              <w:t>20</w:t>
            </w:r>
            <w:r w:rsidR="007A702B">
              <w:rPr>
                <w:rFonts w:ascii="Times New Roman" w:hAnsi="Times New Roman" w:cs="Times New Roman"/>
                <w:sz w:val="24"/>
                <w:szCs w:val="24"/>
              </w:rPr>
              <w:t>20</w:t>
            </w:r>
            <w:r w:rsidRPr="009F5ADE">
              <w:rPr>
                <w:rFonts w:ascii="Times New Roman" w:hAnsi="Times New Roman" w:cs="Times New Roman"/>
                <w:sz w:val="24"/>
                <w:szCs w:val="24"/>
              </w:rPr>
              <w:t xml:space="preserve">г. </w:t>
            </w:r>
            <w:r w:rsidRPr="007358B8">
              <w:rPr>
                <w:rFonts w:ascii="Times New Roman" w:hAnsi="Times New Roman" w:cs="Times New Roman"/>
                <w:sz w:val="24"/>
                <w:szCs w:val="24"/>
              </w:rPr>
              <w:t>(в день окончания приема заявок) заявки принимаются</w:t>
            </w:r>
            <w:r w:rsidRPr="007358B8">
              <w:rPr>
                <w:rFonts w:ascii="Times New Roman" w:hAnsi="Times New Roman" w:cs="Times New Roman"/>
                <w:b/>
                <w:sz w:val="24"/>
                <w:szCs w:val="24"/>
              </w:rPr>
              <w:t xml:space="preserve"> </w:t>
            </w:r>
            <w:r w:rsidRPr="007358B8">
              <w:rPr>
                <w:rFonts w:ascii="Times New Roman" w:hAnsi="Times New Roman" w:cs="Times New Roman"/>
                <w:sz w:val="24"/>
                <w:szCs w:val="24"/>
              </w:rPr>
              <w:t xml:space="preserve">с </w:t>
            </w:r>
            <w:r w:rsidR="009F5ADE">
              <w:rPr>
                <w:rFonts w:ascii="Times New Roman" w:hAnsi="Times New Roman" w:cs="Times New Roman"/>
                <w:sz w:val="24"/>
                <w:szCs w:val="24"/>
              </w:rPr>
              <w:t>09</w:t>
            </w:r>
            <w:r w:rsidRPr="007358B8">
              <w:rPr>
                <w:rFonts w:ascii="Times New Roman" w:hAnsi="Times New Roman" w:cs="Times New Roman"/>
                <w:sz w:val="24"/>
                <w:szCs w:val="24"/>
              </w:rPr>
              <w:t xml:space="preserve">:00 до </w:t>
            </w:r>
            <w:r w:rsidR="009F5ADE">
              <w:rPr>
                <w:rFonts w:ascii="Times New Roman" w:hAnsi="Times New Roman" w:cs="Times New Roman"/>
                <w:sz w:val="24"/>
                <w:szCs w:val="24"/>
              </w:rPr>
              <w:t>10</w:t>
            </w:r>
            <w:r w:rsidR="00A97DEF">
              <w:rPr>
                <w:rFonts w:ascii="Times New Roman" w:hAnsi="Times New Roman" w:cs="Times New Roman"/>
                <w:sz w:val="24"/>
                <w:szCs w:val="24"/>
              </w:rPr>
              <w:t>:</w:t>
            </w:r>
            <w:r w:rsidR="007A702B">
              <w:rPr>
                <w:rFonts w:ascii="Times New Roman" w:hAnsi="Times New Roman" w:cs="Times New Roman"/>
                <w:sz w:val="24"/>
                <w:szCs w:val="24"/>
              </w:rPr>
              <w:t>3</w:t>
            </w:r>
            <w:r w:rsidR="00A97DEF">
              <w:rPr>
                <w:rFonts w:ascii="Times New Roman" w:hAnsi="Times New Roman" w:cs="Times New Roman"/>
                <w:sz w:val="24"/>
                <w:szCs w:val="24"/>
              </w:rPr>
              <w:t>0</w:t>
            </w:r>
            <w:r w:rsidRPr="007358B8">
              <w:rPr>
                <w:rFonts w:ascii="Times New Roman" w:hAnsi="Times New Roman" w:cs="Times New Roman"/>
                <w:sz w:val="24"/>
                <w:szCs w:val="24"/>
              </w:rPr>
              <w:t xml:space="preserve"> часов моск</w:t>
            </w:r>
            <w:r w:rsidR="009C52F1">
              <w:rPr>
                <w:rFonts w:ascii="Times New Roman" w:hAnsi="Times New Roman" w:cs="Times New Roman"/>
                <w:sz w:val="24"/>
                <w:szCs w:val="24"/>
              </w:rPr>
              <w:t>.</w:t>
            </w:r>
            <w:r w:rsidR="00892BA3">
              <w:rPr>
                <w:rFonts w:ascii="Times New Roman" w:hAnsi="Times New Roman" w:cs="Times New Roman"/>
                <w:sz w:val="24"/>
                <w:szCs w:val="24"/>
              </w:rPr>
              <w:t> </w:t>
            </w:r>
            <w:r w:rsidRPr="007358B8">
              <w:rPr>
                <w:rFonts w:ascii="Times New Roman" w:hAnsi="Times New Roman" w:cs="Times New Roman"/>
                <w:sz w:val="24"/>
                <w:szCs w:val="24"/>
              </w:rPr>
              <w:t>вр</w:t>
            </w:r>
            <w:r w:rsidR="009C52F1">
              <w:rPr>
                <w:rFonts w:ascii="Times New Roman" w:hAnsi="Times New Roman" w:cs="Times New Roman"/>
                <w:sz w:val="24"/>
                <w:szCs w:val="24"/>
              </w:rPr>
              <w:t>.</w:t>
            </w:r>
          </w:p>
          <w:p w:rsidR="009F5ADE"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Заявки</w:t>
            </w:r>
            <w:r w:rsidR="009C52F1">
              <w:rPr>
                <w:rFonts w:ascii="Times New Roman" w:hAnsi="Times New Roman" w:cs="Times New Roman"/>
                <w:sz w:val="24"/>
                <w:szCs w:val="24"/>
              </w:rPr>
              <w:t xml:space="preserve"> </w:t>
            </w:r>
            <w:r w:rsidRPr="007358B8">
              <w:rPr>
                <w:rFonts w:ascii="Times New Roman" w:hAnsi="Times New Roman" w:cs="Times New Roman"/>
                <w:sz w:val="24"/>
                <w:szCs w:val="24"/>
              </w:rPr>
              <w:t>не принимаются в выходные и нерабочие праздничные дни.</w:t>
            </w:r>
            <w:r w:rsidRPr="007358B8">
              <w:rPr>
                <w:rFonts w:ascii="Times New Roman" w:hAnsi="Times New Roman" w:cs="Times New Roman"/>
                <w:color w:val="000000"/>
                <w:sz w:val="24"/>
                <w:szCs w:val="24"/>
              </w:rPr>
              <w:t xml:space="preserve"> В здании бизнес-центра действует пропускной режим. </w:t>
            </w:r>
            <w:r w:rsidRPr="007358B8">
              <w:rPr>
                <w:rFonts w:ascii="Times New Roman" w:hAnsi="Times New Roman" w:cs="Times New Roman"/>
                <w:sz w:val="24"/>
                <w:szCs w:val="24"/>
              </w:rPr>
              <w:t>Для оформления пропуска Заявителю необходимо представить документ</w:t>
            </w:r>
            <w:r w:rsidR="009C52F1">
              <w:rPr>
                <w:rFonts w:ascii="Times New Roman" w:hAnsi="Times New Roman" w:cs="Times New Roman"/>
                <w:sz w:val="24"/>
                <w:szCs w:val="24"/>
              </w:rPr>
              <w:t>,</w:t>
            </w:r>
            <w:r w:rsidRPr="007358B8">
              <w:rPr>
                <w:rFonts w:ascii="Times New Roman" w:hAnsi="Times New Roman" w:cs="Times New Roman"/>
                <w:sz w:val="24"/>
                <w:szCs w:val="24"/>
              </w:rPr>
              <w:t xml:space="preserve"> удостоверяющий личность (пропуск оформляется на физическое лицо). </w:t>
            </w:r>
          </w:p>
          <w:p w:rsidR="007358B8" w:rsidRPr="007358B8"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Подача </w:t>
            </w:r>
            <w:r w:rsidRPr="007358B8">
              <w:rPr>
                <w:rFonts w:ascii="Times New Roman" w:hAnsi="Times New Roman" w:cs="Times New Roman"/>
                <w:spacing w:val="-4"/>
                <w:sz w:val="24"/>
                <w:szCs w:val="24"/>
              </w:rPr>
              <w:t>заявок на участие в аукционе</w:t>
            </w:r>
            <w:r w:rsidRPr="007358B8">
              <w:rPr>
                <w:rFonts w:ascii="Times New Roman" w:hAnsi="Times New Roman" w:cs="Times New Roman"/>
                <w:sz w:val="24"/>
                <w:szCs w:val="24"/>
              </w:rPr>
              <w:t xml:space="preserve"> </w:t>
            </w:r>
            <w:r w:rsidRPr="007358B8">
              <w:rPr>
                <w:rFonts w:ascii="Times New Roman" w:hAnsi="Times New Roman" w:cs="Times New Roman"/>
                <w:sz w:val="24"/>
                <w:szCs w:val="24"/>
              </w:rPr>
              <w:br/>
              <w:t xml:space="preserve">в форме электронных документов не предусмотрена. Заявки </w:t>
            </w:r>
            <w:r w:rsidRPr="007358B8">
              <w:rPr>
                <w:rFonts w:ascii="Times New Roman" w:hAnsi="Times New Roman" w:cs="Times New Roman"/>
                <w:sz w:val="24"/>
                <w:szCs w:val="24"/>
              </w:rPr>
              <w:br/>
              <w:t xml:space="preserve">на участие в аукционе, поданные позднее установленного срока, </w:t>
            </w:r>
            <w:r w:rsidRPr="007358B8">
              <w:rPr>
                <w:rFonts w:ascii="Times New Roman" w:hAnsi="Times New Roman" w:cs="Times New Roman"/>
                <w:sz w:val="24"/>
                <w:szCs w:val="24"/>
              </w:rPr>
              <w:br/>
              <w:t>не рассматриваются.</w:t>
            </w:r>
          </w:p>
        </w:tc>
      </w:tr>
      <w:tr w:rsidR="007358B8" w:rsidRPr="007358B8" w:rsidTr="00AE7445">
        <w:trPr>
          <w:trHeight w:val="1818"/>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9.</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начала и окончания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рассмотрения </w:t>
            </w:r>
            <w:r w:rsidRPr="007358B8">
              <w:rPr>
                <w:rFonts w:ascii="Times New Roman" w:hAnsi="Times New Roman" w:cs="Times New Roman"/>
                <w:b/>
                <w:sz w:val="24"/>
                <w:szCs w:val="24"/>
              </w:rPr>
              <w:br/>
              <w:t>заявок на</w:t>
            </w:r>
          </w:p>
          <w:p w:rsidR="007358B8" w:rsidRPr="007358B8" w:rsidRDefault="007358B8" w:rsidP="00892BA3">
            <w:pPr>
              <w:spacing w:after="0"/>
              <w:jc w:val="center"/>
              <w:rPr>
                <w:rFonts w:ascii="Times New Roman" w:hAnsi="Times New Roman" w:cs="Times New Roman"/>
                <w:b/>
                <w:sz w:val="24"/>
                <w:szCs w:val="24"/>
              </w:rPr>
            </w:pPr>
            <w:r w:rsidRPr="007358B8">
              <w:rPr>
                <w:rFonts w:ascii="Times New Roman" w:hAnsi="Times New Roman" w:cs="Times New Roman"/>
                <w:b/>
                <w:sz w:val="24"/>
                <w:szCs w:val="24"/>
              </w:rPr>
              <w:t>участие в аукционе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Место рассмотрения заявок на участие в аукционе:</w:t>
            </w:r>
          </w:p>
          <w:p w:rsidR="00387C67" w:rsidRDefault="00387C67" w:rsidP="004F5A69">
            <w:pPr>
              <w:spacing w:after="0"/>
              <w:jc w:val="both"/>
              <w:rPr>
                <w:rFonts w:ascii="Times New Roman" w:hAnsi="Times New Roman" w:cs="Times New Roman"/>
                <w:b/>
                <w:bCs/>
                <w:sz w:val="24"/>
                <w:szCs w:val="24"/>
              </w:rPr>
            </w:pPr>
            <w:r w:rsidRPr="00387C67">
              <w:rPr>
                <w:rFonts w:ascii="Times New Roman" w:hAnsi="Times New Roman" w:cs="Times New Roman"/>
                <w:b/>
                <w:bCs/>
                <w:sz w:val="24"/>
                <w:szCs w:val="24"/>
              </w:rPr>
              <w:t xml:space="preserve">г. Москва, Кутузовский проспект, д. 34, </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Начало рассмотрения заявок на участие в аукционе:</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7A702B">
              <w:rPr>
                <w:rFonts w:ascii="Times New Roman" w:hAnsi="Times New Roman" w:cs="Times New Roman"/>
                <w:b/>
                <w:sz w:val="24"/>
                <w:szCs w:val="24"/>
              </w:rPr>
              <w:t>10</w:t>
            </w:r>
            <w:r w:rsidRPr="007358B8">
              <w:rPr>
                <w:rFonts w:ascii="Times New Roman" w:hAnsi="Times New Roman" w:cs="Times New Roman"/>
                <w:b/>
                <w:sz w:val="24"/>
                <w:szCs w:val="24"/>
              </w:rPr>
              <w:t xml:space="preserve">» </w:t>
            </w:r>
            <w:r w:rsidR="00387C67">
              <w:rPr>
                <w:rFonts w:ascii="Times New Roman" w:hAnsi="Times New Roman" w:cs="Times New Roman"/>
                <w:b/>
                <w:sz w:val="24"/>
                <w:szCs w:val="24"/>
              </w:rPr>
              <w:t>января</w:t>
            </w:r>
            <w:r w:rsidRPr="007358B8">
              <w:rPr>
                <w:rFonts w:ascii="Times New Roman" w:hAnsi="Times New Roman" w:cs="Times New Roman"/>
                <w:b/>
                <w:sz w:val="24"/>
                <w:szCs w:val="24"/>
              </w:rPr>
              <w:t xml:space="preserve"> 20</w:t>
            </w:r>
            <w:r w:rsidR="00387C67">
              <w:rPr>
                <w:rFonts w:ascii="Times New Roman" w:hAnsi="Times New Roman" w:cs="Times New Roman"/>
                <w:b/>
                <w:sz w:val="24"/>
                <w:szCs w:val="24"/>
              </w:rPr>
              <w:t>20</w:t>
            </w:r>
            <w:r w:rsidRPr="007358B8">
              <w:rPr>
                <w:rFonts w:ascii="Times New Roman" w:hAnsi="Times New Roman" w:cs="Times New Roman"/>
                <w:b/>
                <w:sz w:val="24"/>
                <w:szCs w:val="24"/>
              </w:rPr>
              <w:t>г. в 1</w:t>
            </w:r>
            <w:r w:rsidR="009F5ADE">
              <w:rPr>
                <w:rFonts w:ascii="Times New Roman" w:hAnsi="Times New Roman" w:cs="Times New Roman"/>
                <w:b/>
                <w:sz w:val="24"/>
                <w:szCs w:val="24"/>
              </w:rPr>
              <w:t>0</w:t>
            </w:r>
            <w:r w:rsidRPr="007358B8">
              <w:rPr>
                <w:rFonts w:ascii="Times New Roman" w:hAnsi="Times New Roman" w:cs="Times New Roman"/>
                <w:b/>
                <w:sz w:val="24"/>
                <w:szCs w:val="24"/>
              </w:rPr>
              <w:t>:</w:t>
            </w:r>
            <w:r w:rsidR="007A702B">
              <w:rPr>
                <w:rFonts w:ascii="Times New Roman" w:hAnsi="Times New Roman" w:cs="Times New Roman"/>
                <w:b/>
                <w:sz w:val="24"/>
                <w:szCs w:val="24"/>
              </w:rPr>
              <w:t>3</w:t>
            </w:r>
            <w:r w:rsidR="00A97DEF">
              <w:rPr>
                <w:rFonts w:ascii="Times New Roman" w:hAnsi="Times New Roman" w:cs="Times New Roman"/>
                <w:b/>
                <w:sz w:val="24"/>
                <w:szCs w:val="24"/>
              </w:rPr>
              <w:t>0</w:t>
            </w:r>
            <w:r w:rsidRPr="007358B8">
              <w:rPr>
                <w:rFonts w:ascii="Times New Roman" w:hAnsi="Times New Roman" w:cs="Times New Roman"/>
                <w:b/>
                <w:sz w:val="24"/>
                <w:szCs w:val="24"/>
              </w:rPr>
              <w:t xml:space="preserve"> час.</w:t>
            </w:r>
            <w:r w:rsidRPr="007358B8">
              <w:rPr>
                <w:rFonts w:ascii="Times New Roman" w:hAnsi="Times New Roman" w:cs="Times New Roman"/>
                <w:sz w:val="24"/>
                <w:szCs w:val="24"/>
              </w:rPr>
              <w:t xml:space="preserve"> по московскому времени.</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Окончание рассмотрения заявок на участие в аукционе:</w:t>
            </w:r>
          </w:p>
          <w:p w:rsidR="007358B8" w:rsidRPr="007358B8" w:rsidRDefault="007358B8" w:rsidP="007A702B">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7A702B">
              <w:rPr>
                <w:rFonts w:ascii="Times New Roman" w:hAnsi="Times New Roman" w:cs="Times New Roman"/>
                <w:b/>
                <w:sz w:val="24"/>
                <w:szCs w:val="24"/>
              </w:rPr>
              <w:t>10</w:t>
            </w:r>
            <w:r w:rsidRPr="007358B8">
              <w:rPr>
                <w:rFonts w:ascii="Times New Roman" w:hAnsi="Times New Roman" w:cs="Times New Roman"/>
                <w:b/>
                <w:sz w:val="24"/>
                <w:szCs w:val="24"/>
              </w:rPr>
              <w:t xml:space="preserve">» </w:t>
            </w:r>
            <w:r w:rsidR="00387C67">
              <w:rPr>
                <w:rFonts w:ascii="Times New Roman" w:hAnsi="Times New Roman" w:cs="Times New Roman"/>
                <w:b/>
                <w:sz w:val="24"/>
                <w:szCs w:val="24"/>
              </w:rPr>
              <w:t>января</w:t>
            </w:r>
            <w:r w:rsidR="00A97DEF">
              <w:rPr>
                <w:rFonts w:ascii="Times New Roman" w:hAnsi="Times New Roman" w:cs="Times New Roman"/>
                <w:b/>
                <w:sz w:val="24"/>
                <w:szCs w:val="24"/>
              </w:rPr>
              <w:t xml:space="preserve"> </w:t>
            </w:r>
            <w:r w:rsidR="00780420">
              <w:rPr>
                <w:rFonts w:ascii="Times New Roman" w:hAnsi="Times New Roman" w:cs="Times New Roman"/>
                <w:b/>
                <w:sz w:val="24"/>
                <w:szCs w:val="24"/>
              </w:rPr>
              <w:t xml:space="preserve"> </w:t>
            </w:r>
            <w:r w:rsidRPr="007358B8">
              <w:rPr>
                <w:rFonts w:ascii="Times New Roman" w:hAnsi="Times New Roman" w:cs="Times New Roman"/>
                <w:b/>
                <w:sz w:val="24"/>
                <w:szCs w:val="24"/>
              </w:rPr>
              <w:t>20</w:t>
            </w:r>
            <w:r w:rsidR="00387C67">
              <w:rPr>
                <w:rFonts w:ascii="Times New Roman" w:hAnsi="Times New Roman" w:cs="Times New Roman"/>
                <w:b/>
                <w:sz w:val="24"/>
                <w:szCs w:val="24"/>
              </w:rPr>
              <w:t>20</w:t>
            </w:r>
            <w:r w:rsidRPr="007358B8">
              <w:rPr>
                <w:rFonts w:ascii="Times New Roman" w:hAnsi="Times New Roman" w:cs="Times New Roman"/>
                <w:b/>
                <w:sz w:val="24"/>
                <w:szCs w:val="24"/>
              </w:rPr>
              <w:t>г. в 1</w:t>
            </w:r>
            <w:r w:rsidR="007A702B">
              <w:rPr>
                <w:rFonts w:ascii="Times New Roman" w:hAnsi="Times New Roman" w:cs="Times New Roman"/>
                <w:b/>
                <w:sz w:val="24"/>
                <w:szCs w:val="24"/>
              </w:rPr>
              <w:t>4</w:t>
            </w:r>
            <w:r w:rsidRPr="007358B8">
              <w:rPr>
                <w:rFonts w:ascii="Times New Roman" w:hAnsi="Times New Roman" w:cs="Times New Roman"/>
                <w:b/>
                <w:sz w:val="24"/>
                <w:szCs w:val="24"/>
              </w:rPr>
              <w:t>:00 час</w:t>
            </w:r>
            <w:r w:rsidRPr="007358B8">
              <w:rPr>
                <w:rFonts w:ascii="Times New Roman" w:hAnsi="Times New Roman" w:cs="Times New Roman"/>
                <w:sz w:val="24"/>
                <w:szCs w:val="24"/>
              </w:rPr>
              <w:t>. по московскому времени.</w:t>
            </w:r>
          </w:p>
        </w:tc>
      </w:tr>
      <w:tr w:rsidR="007358B8" w:rsidRPr="007358B8" w:rsidTr="00AE7445">
        <w:trPr>
          <w:trHeight w:val="6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10.</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7C67" w:rsidRDefault="00387C67" w:rsidP="00A97DEF">
            <w:pPr>
              <w:spacing w:after="0"/>
              <w:rPr>
                <w:rFonts w:ascii="Times New Roman" w:hAnsi="Times New Roman" w:cs="Times New Roman"/>
                <w:b/>
                <w:bCs/>
                <w:sz w:val="24"/>
                <w:szCs w:val="24"/>
              </w:rPr>
            </w:pPr>
            <w:r w:rsidRPr="00387C67">
              <w:rPr>
                <w:rFonts w:ascii="Times New Roman" w:hAnsi="Times New Roman" w:cs="Times New Roman"/>
                <w:b/>
                <w:bCs/>
                <w:sz w:val="24"/>
                <w:szCs w:val="24"/>
              </w:rPr>
              <w:t xml:space="preserve">г. Москва, Кутузовский проспект, д. 34, </w:t>
            </w:r>
          </w:p>
          <w:p w:rsidR="007358B8" w:rsidRPr="007358B8" w:rsidRDefault="007358B8" w:rsidP="007A702B">
            <w:pPr>
              <w:spacing w:after="0"/>
              <w:rPr>
                <w:rFonts w:ascii="Times New Roman" w:hAnsi="Times New Roman" w:cs="Times New Roman"/>
                <w:sz w:val="24"/>
                <w:szCs w:val="24"/>
              </w:rPr>
            </w:pPr>
            <w:r w:rsidRPr="007358B8">
              <w:rPr>
                <w:rFonts w:ascii="Times New Roman" w:hAnsi="Times New Roman" w:cs="Times New Roman"/>
                <w:b/>
                <w:sz w:val="24"/>
                <w:szCs w:val="24"/>
              </w:rPr>
              <w:t>«</w:t>
            </w:r>
            <w:r w:rsidR="007A702B">
              <w:rPr>
                <w:rFonts w:ascii="Times New Roman" w:hAnsi="Times New Roman" w:cs="Times New Roman"/>
                <w:b/>
                <w:sz w:val="24"/>
                <w:szCs w:val="24"/>
              </w:rPr>
              <w:t>13</w:t>
            </w:r>
            <w:r w:rsidRPr="007358B8">
              <w:rPr>
                <w:rFonts w:ascii="Times New Roman" w:hAnsi="Times New Roman" w:cs="Times New Roman"/>
                <w:b/>
                <w:sz w:val="24"/>
                <w:szCs w:val="24"/>
              </w:rPr>
              <w:t xml:space="preserve">» </w:t>
            </w:r>
            <w:r w:rsidR="007A702B">
              <w:rPr>
                <w:rFonts w:ascii="Times New Roman" w:hAnsi="Times New Roman" w:cs="Times New Roman"/>
                <w:b/>
                <w:sz w:val="24"/>
                <w:szCs w:val="24"/>
              </w:rPr>
              <w:t>января</w:t>
            </w:r>
            <w:r w:rsidR="00A97DEF">
              <w:rPr>
                <w:rFonts w:ascii="Times New Roman" w:hAnsi="Times New Roman" w:cs="Times New Roman"/>
                <w:b/>
                <w:sz w:val="24"/>
                <w:szCs w:val="24"/>
              </w:rPr>
              <w:t xml:space="preserve"> </w:t>
            </w:r>
            <w:r w:rsidRPr="007358B8">
              <w:rPr>
                <w:rFonts w:ascii="Times New Roman" w:hAnsi="Times New Roman" w:cs="Times New Roman"/>
                <w:b/>
                <w:sz w:val="24"/>
                <w:szCs w:val="24"/>
              </w:rPr>
              <w:t xml:space="preserve"> 20</w:t>
            </w:r>
            <w:r w:rsidR="007A702B">
              <w:rPr>
                <w:rFonts w:ascii="Times New Roman" w:hAnsi="Times New Roman" w:cs="Times New Roman"/>
                <w:b/>
                <w:sz w:val="24"/>
                <w:szCs w:val="24"/>
              </w:rPr>
              <w:t>20</w:t>
            </w:r>
            <w:r w:rsidRPr="007358B8">
              <w:rPr>
                <w:rFonts w:ascii="Times New Roman" w:hAnsi="Times New Roman" w:cs="Times New Roman"/>
                <w:b/>
                <w:sz w:val="24"/>
                <w:szCs w:val="24"/>
              </w:rPr>
              <w:t>г</w:t>
            </w:r>
            <w:r w:rsidRPr="007358B8">
              <w:rPr>
                <w:rFonts w:ascii="Times New Roman" w:hAnsi="Times New Roman" w:cs="Times New Roman"/>
                <w:sz w:val="24"/>
                <w:szCs w:val="24"/>
              </w:rPr>
              <w:t xml:space="preserve">. в </w:t>
            </w:r>
            <w:r w:rsidRPr="00F22F2B">
              <w:rPr>
                <w:rFonts w:ascii="Times New Roman" w:hAnsi="Times New Roman" w:cs="Times New Roman"/>
                <w:b/>
                <w:sz w:val="24"/>
                <w:szCs w:val="24"/>
              </w:rPr>
              <w:t>1</w:t>
            </w:r>
            <w:r w:rsidR="00A97DEF">
              <w:rPr>
                <w:rFonts w:ascii="Times New Roman" w:hAnsi="Times New Roman" w:cs="Times New Roman"/>
                <w:b/>
                <w:sz w:val="24"/>
                <w:szCs w:val="24"/>
              </w:rPr>
              <w:t>3</w:t>
            </w:r>
            <w:r w:rsidRPr="00F22F2B">
              <w:rPr>
                <w:rFonts w:ascii="Times New Roman" w:hAnsi="Times New Roman" w:cs="Times New Roman"/>
                <w:b/>
                <w:sz w:val="24"/>
                <w:szCs w:val="24"/>
              </w:rPr>
              <w:t>:00</w:t>
            </w:r>
            <w:r w:rsidRPr="007358B8">
              <w:rPr>
                <w:rFonts w:ascii="Times New Roman" w:hAnsi="Times New Roman" w:cs="Times New Roman"/>
                <w:sz w:val="24"/>
                <w:szCs w:val="24"/>
              </w:rPr>
              <w:t xml:space="preserve"> по московскому времени</w:t>
            </w:r>
          </w:p>
        </w:tc>
      </w:tr>
      <w:tr w:rsidR="007358B8" w:rsidRPr="007358B8" w:rsidTr="00AE7445">
        <w:trPr>
          <w:trHeight w:val="1254"/>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Дата начала и окончания предоставления разъяснений документации об аукционе участнику</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5ADE" w:rsidRPr="009F5ADE" w:rsidRDefault="009F5ADE" w:rsidP="009F5ADE">
            <w:pPr>
              <w:spacing w:after="0"/>
              <w:jc w:val="both"/>
              <w:rPr>
                <w:rFonts w:ascii="Times New Roman" w:hAnsi="Times New Roman" w:cs="Times New Roman"/>
                <w:sz w:val="24"/>
                <w:szCs w:val="24"/>
              </w:rPr>
            </w:pPr>
            <w:r w:rsidRPr="009F5ADE">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7A702B">
              <w:rPr>
                <w:rFonts w:ascii="Times New Roman" w:hAnsi="Times New Roman" w:cs="Times New Roman"/>
                <w:sz w:val="24"/>
                <w:szCs w:val="24"/>
              </w:rPr>
              <w:t>1</w:t>
            </w:r>
            <w:r w:rsidR="00A97DEF">
              <w:rPr>
                <w:rFonts w:ascii="Times New Roman" w:hAnsi="Times New Roman" w:cs="Times New Roman"/>
                <w:sz w:val="24"/>
                <w:szCs w:val="24"/>
              </w:rPr>
              <w:t>2</w:t>
            </w:r>
            <w:r w:rsidRPr="009F5ADE">
              <w:rPr>
                <w:rFonts w:ascii="Times New Roman" w:hAnsi="Times New Roman" w:cs="Times New Roman"/>
                <w:sz w:val="24"/>
                <w:szCs w:val="24"/>
              </w:rPr>
              <w:t xml:space="preserve">» </w:t>
            </w:r>
            <w:r w:rsidR="00A97DEF">
              <w:rPr>
                <w:rFonts w:ascii="Times New Roman" w:hAnsi="Times New Roman" w:cs="Times New Roman"/>
                <w:sz w:val="24"/>
                <w:szCs w:val="24"/>
              </w:rPr>
              <w:t xml:space="preserve">декабря </w:t>
            </w:r>
            <w:r w:rsidRPr="009F5ADE">
              <w:rPr>
                <w:rFonts w:ascii="Times New Roman" w:hAnsi="Times New Roman" w:cs="Times New Roman"/>
                <w:sz w:val="24"/>
                <w:szCs w:val="24"/>
              </w:rPr>
              <w:t>201</w:t>
            </w:r>
            <w:r w:rsidR="0083162A">
              <w:rPr>
                <w:rFonts w:ascii="Times New Roman" w:hAnsi="Times New Roman" w:cs="Times New Roman"/>
                <w:sz w:val="24"/>
                <w:szCs w:val="24"/>
              </w:rPr>
              <w:t>9</w:t>
            </w:r>
            <w:r w:rsidRPr="009F5ADE">
              <w:rPr>
                <w:rFonts w:ascii="Times New Roman" w:hAnsi="Times New Roman" w:cs="Times New Roman"/>
                <w:sz w:val="24"/>
                <w:szCs w:val="24"/>
              </w:rPr>
              <w:t>г.</w:t>
            </w:r>
          </w:p>
          <w:p w:rsidR="007358B8" w:rsidRPr="007358B8" w:rsidRDefault="009F5ADE" w:rsidP="007A702B">
            <w:pPr>
              <w:spacing w:after="0"/>
              <w:jc w:val="both"/>
              <w:rPr>
                <w:rFonts w:ascii="Times New Roman" w:hAnsi="Times New Roman" w:cs="Times New Roman"/>
                <w:b/>
                <w:sz w:val="24"/>
                <w:szCs w:val="24"/>
              </w:rPr>
            </w:pPr>
            <w:r w:rsidRPr="009F5ADE">
              <w:rPr>
                <w:rFonts w:ascii="Times New Roman" w:hAnsi="Times New Roman" w:cs="Times New Roman"/>
                <w:sz w:val="24"/>
                <w:szCs w:val="24"/>
              </w:rPr>
              <w:t>Дата окончания предоставления участникам аукциона разъяснений положений документации об аукционе: «</w:t>
            </w:r>
            <w:r w:rsidR="007A702B">
              <w:rPr>
                <w:rFonts w:ascii="Times New Roman" w:hAnsi="Times New Roman" w:cs="Times New Roman"/>
                <w:sz w:val="24"/>
                <w:szCs w:val="24"/>
              </w:rPr>
              <w:t>09</w:t>
            </w:r>
            <w:r w:rsidRPr="009F5ADE">
              <w:rPr>
                <w:rFonts w:ascii="Times New Roman" w:hAnsi="Times New Roman" w:cs="Times New Roman"/>
                <w:sz w:val="24"/>
                <w:szCs w:val="24"/>
              </w:rPr>
              <w:t xml:space="preserve">» </w:t>
            </w:r>
            <w:r w:rsidR="007A702B">
              <w:rPr>
                <w:rFonts w:ascii="Times New Roman" w:hAnsi="Times New Roman" w:cs="Times New Roman"/>
                <w:sz w:val="24"/>
                <w:szCs w:val="24"/>
              </w:rPr>
              <w:t>января</w:t>
            </w:r>
            <w:r w:rsidRPr="009F5ADE">
              <w:rPr>
                <w:rFonts w:ascii="Times New Roman" w:hAnsi="Times New Roman" w:cs="Times New Roman"/>
                <w:sz w:val="24"/>
                <w:szCs w:val="24"/>
              </w:rPr>
              <w:t xml:space="preserve"> 20</w:t>
            </w:r>
            <w:r w:rsidR="007A702B">
              <w:rPr>
                <w:rFonts w:ascii="Times New Roman" w:hAnsi="Times New Roman" w:cs="Times New Roman"/>
                <w:sz w:val="24"/>
                <w:szCs w:val="24"/>
              </w:rPr>
              <w:t>20</w:t>
            </w:r>
            <w:r w:rsidRPr="009F5ADE">
              <w:rPr>
                <w:rFonts w:ascii="Times New Roman" w:hAnsi="Times New Roman" w:cs="Times New Roman"/>
                <w:sz w:val="24"/>
                <w:szCs w:val="24"/>
              </w:rPr>
              <w:t>г., при условии</w:t>
            </w:r>
            <w:r w:rsidR="00892BA3">
              <w:rPr>
                <w:rFonts w:ascii="Times New Roman" w:hAnsi="Times New Roman" w:cs="Times New Roman"/>
                <w:sz w:val="24"/>
                <w:szCs w:val="24"/>
              </w:rPr>
              <w:t>,</w:t>
            </w:r>
            <w:r w:rsidRPr="009F5ADE">
              <w:rPr>
                <w:rFonts w:ascii="Times New Roman" w:hAnsi="Times New Roman" w:cs="Times New Roman"/>
                <w:sz w:val="24"/>
                <w:szCs w:val="24"/>
              </w:rPr>
              <w:t xml:space="preserve"> что запрос поступил к Специализированной организации не позднее</w:t>
            </w:r>
            <w:r w:rsidR="00892BA3">
              <w:rPr>
                <w:rFonts w:ascii="Times New Roman" w:hAnsi="Times New Roman" w:cs="Times New Roman"/>
                <w:sz w:val="24"/>
                <w:szCs w:val="24"/>
              </w:rPr>
              <w:t>,</w:t>
            </w:r>
            <w:r w:rsidRPr="009F5ADE">
              <w:rPr>
                <w:rFonts w:ascii="Times New Roman" w:hAnsi="Times New Roman" w:cs="Times New Roman"/>
                <w:sz w:val="24"/>
                <w:szCs w:val="24"/>
              </w:rPr>
              <w:t xml:space="preserve"> чем за три рабочих дня до даты окончания срока подачи заявок на участие в аукционе</w:t>
            </w:r>
          </w:p>
        </w:tc>
      </w:tr>
      <w:tr w:rsidR="007358B8" w:rsidRPr="007358B8" w:rsidTr="00892BA3">
        <w:trPr>
          <w:trHeight w:val="70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92BA3">
            <w:pPr>
              <w:spacing w:after="0"/>
              <w:jc w:val="center"/>
              <w:rPr>
                <w:rFonts w:ascii="Times New Roman" w:hAnsi="Times New Roman" w:cs="Times New Roman"/>
                <w:sz w:val="24"/>
                <w:szCs w:val="24"/>
              </w:rPr>
            </w:pPr>
            <w:r w:rsidRPr="007358B8">
              <w:rPr>
                <w:rFonts w:ascii="Times New Roman" w:hAnsi="Times New Roman" w:cs="Times New Roman"/>
                <w:b/>
                <w:sz w:val="24"/>
                <w:szCs w:val="24"/>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3162A">
            <w:pPr>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В соответствии с </w:t>
            </w:r>
            <w:r w:rsidR="0083162A">
              <w:rPr>
                <w:rFonts w:ascii="Times New Roman" w:hAnsi="Times New Roman" w:cs="Times New Roman"/>
                <w:sz w:val="24"/>
                <w:szCs w:val="24"/>
              </w:rPr>
              <w:t>условиями</w:t>
            </w:r>
            <w:r w:rsidRPr="007358B8">
              <w:rPr>
                <w:rFonts w:ascii="Times New Roman" w:hAnsi="Times New Roman" w:cs="Times New Roman"/>
                <w:sz w:val="24"/>
                <w:szCs w:val="24"/>
              </w:rPr>
              <w:t xml:space="preserve"> договора аренды</w:t>
            </w:r>
          </w:p>
        </w:tc>
      </w:tr>
      <w:tr w:rsidR="007358B8" w:rsidRPr="007358B8" w:rsidTr="00AE7445">
        <w:trPr>
          <w:trHeight w:val="1549"/>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13.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осмотра объектов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DF253C">
            <w:pPr>
              <w:spacing w:after="0"/>
              <w:jc w:val="both"/>
              <w:rPr>
                <w:rFonts w:ascii="Times New Roman" w:hAnsi="Times New Roman" w:cs="Times New Roman"/>
                <w:sz w:val="24"/>
                <w:szCs w:val="24"/>
              </w:rPr>
            </w:pPr>
            <w:r w:rsidRPr="007358B8">
              <w:rPr>
                <w:rFonts w:ascii="Times New Roman" w:hAnsi="Times New Roman" w:cs="Times New Roman"/>
                <w:sz w:val="24"/>
                <w:szCs w:val="24"/>
              </w:rPr>
              <w:t>Осмотр объекта производится в период проведения заявочной кампании по месту нахождения объектов аукциона</w:t>
            </w:r>
            <w:r w:rsidRPr="007358B8">
              <w:rPr>
                <w:rFonts w:ascii="Times New Roman" w:hAnsi="Times New Roman" w:cs="Times New Roman"/>
                <w:b/>
                <w:bCs/>
                <w:sz w:val="24"/>
                <w:szCs w:val="24"/>
              </w:rPr>
              <w:t xml:space="preserve">. </w:t>
            </w:r>
            <w:r w:rsidRPr="007358B8">
              <w:rPr>
                <w:rFonts w:ascii="Times New Roman" w:hAnsi="Times New Roman" w:cs="Times New Roman"/>
                <w:bCs/>
                <w:sz w:val="24"/>
                <w:szCs w:val="24"/>
              </w:rPr>
              <w:t xml:space="preserve">Период проведения заявочной кампании, место нахождения объектов аукциона </w:t>
            </w:r>
            <w:r w:rsidR="00DF253C">
              <w:rPr>
                <w:rFonts w:ascii="Times New Roman" w:hAnsi="Times New Roman" w:cs="Times New Roman"/>
                <w:bCs/>
                <w:sz w:val="24"/>
                <w:szCs w:val="24"/>
              </w:rPr>
              <w:t xml:space="preserve"> </w:t>
            </w:r>
            <w:r w:rsidRPr="007358B8">
              <w:rPr>
                <w:rFonts w:ascii="Times New Roman" w:hAnsi="Times New Roman" w:cs="Times New Roman"/>
                <w:bCs/>
                <w:sz w:val="24"/>
                <w:szCs w:val="24"/>
              </w:rPr>
              <w:t>и к</w:t>
            </w:r>
            <w:r w:rsidRPr="007358B8">
              <w:rPr>
                <w:rFonts w:ascii="Times New Roman" w:hAnsi="Times New Roman" w:cs="Times New Roman"/>
                <w:sz w:val="24"/>
                <w:szCs w:val="24"/>
              </w:rPr>
              <w:t xml:space="preserve">онтактные данные для организации осмотра </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нежилых помещений указаны в п.</w:t>
            </w:r>
            <w:r w:rsidR="00DF253C">
              <w:rPr>
                <w:rFonts w:ascii="Times New Roman" w:hAnsi="Times New Roman" w:cs="Times New Roman"/>
                <w:sz w:val="24"/>
                <w:szCs w:val="24"/>
              </w:rPr>
              <w:t>2</w:t>
            </w:r>
            <w:r w:rsidRPr="007358B8">
              <w:rPr>
                <w:rFonts w:ascii="Times New Roman" w:hAnsi="Times New Roman" w:cs="Times New Roman"/>
                <w:sz w:val="24"/>
                <w:szCs w:val="24"/>
              </w:rPr>
              <w:t xml:space="preserve"> Информационной карты.</w:t>
            </w:r>
          </w:p>
        </w:tc>
      </w:tr>
      <w:tr w:rsidR="007358B8" w:rsidRPr="007358B8" w:rsidTr="00AE7445">
        <w:trPr>
          <w:trHeight w:val="103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Требования к участникам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4F5A69" w:rsidP="00DF253C">
            <w:pPr>
              <w:spacing w:after="0"/>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w:t>
            </w:r>
            <w:r w:rsidR="00DF253C">
              <w:rPr>
                <w:rFonts w:ascii="Times New Roman" w:hAnsi="Times New Roman" w:cs="Times New Roman"/>
                <w:sz w:val="24"/>
                <w:szCs w:val="24"/>
              </w:rPr>
              <w:t>2</w:t>
            </w:r>
            <w:r w:rsidRPr="00AE7445">
              <w:rPr>
                <w:rFonts w:ascii="Times New Roman" w:hAnsi="Times New Roman" w:cs="Times New Roman"/>
                <w:sz w:val="24"/>
                <w:szCs w:val="24"/>
              </w:rPr>
              <w:t>.</w:t>
            </w:r>
            <w:r w:rsidR="00DF253C">
              <w:rPr>
                <w:rFonts w:ascii="Times New Roman" w:hAnsi="Times New Roman" w:cs="Times New Roman"/>
                <w:sz w:val="24"/>
                <w:szCs w:val="24"/>
              </w:rPr>
              <w:t>1</w:t>
            </w:r>
            <w:r w:rsidRPr="00AE7445">
              <w:rPr>
                <w:rFonts w:ascii="Times New Roman" w:hAnsi="Times New Roman" w:cs="Times New Roman"/>
                <w:sz w:val="24"/>
                <w:szCs w:val="24"/>
              </w:rPr>
              <w:t>. Раздела I</w:t>
            </w:r>
            <w:r w:rsidR="00DF253C">
              <w:rPr>
                <w:rFonts w:ascii="Times New Roman" w:hAnsi="Times New Roman" w:cs="Times New Roman"/>
                <w:sz w:val="24"/>
                <w:szCs w:val="24"/>
                <w:lang w:val="en-US"/>
              </w:rPr>
              <w:t>I</w:t>
            </w:r>
            <w:r w:rsidRPr="00AE7445">
              <w:rPr>
                <w:rFonts w:ascii="Times New Roman" w:hAnsi="Times New Roman" w:cs="Times New Roman"/>
                <w:sz w:val="24"/>
                <w:szCs w:val="24"/>
              </w:rPr>
              <w:t xml:space="preserve"> настоящей документации «</w:t>
            </w:r>
            <w:r w:rsidR="00DF253C">
              <w:rPr>
                <w:rFonts w:ascii="Times New Roman" w:hAnsi="Times New Roman" w:cs="Times New Roman"/>
                <w:sz w:val="24"/>
                <w:szCs w:val="24"/>
              </w:rPr>
              <w:t xml:space="preserve">Условия участия в аукционе» </w:t>
            </w:r>
          </w:p>
        </w:tc>
      </w:tr>
      <w:tr w:rsidR="007358B8" w:rsidRPr="007358B8" w:rsidTr="00AE7445">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spacing w:after="0"/>
              <w:jc w:val="center"/>
              <w:rPr>
                <w:rFonts w:ascii="Times New Roman" w:hAnsi="Times New Roman" w:cs="Times New Roman"/>
                <w:sz w:val="24"/>
                <w:szCs w:val="24"/>
              </w:rPr>
            </w:pPr>
            <w:r>
              <w:rPr>
                <w:rFonts w:ascii="Times New Roman" w:hAnsi="Times New Roman" w:cs="Times New Roman"/>
                <w:sz w:val="24"/>
                <w:szCs w:val="24"/>
              </w:rPr>
              <w:t>15.</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Требования к содержанию, составу и форме заявки на участие в аукционе </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DF253C" w:rsidP="00DF253C">
            <w:pPr>
              <w:spacing w:after="0"/>
              <w:jc w:val="both"/>
              <w:rPr>
                <w:rFonts w:ascii="Times New Roman" w:hAnsi="Times New Roman" w:cs="Times New Roman"/>
                <w:sz w:val="24"/>
                <w:szCs w:val="24"/>
              </w:rPr>
            </w:pPr>
            <w:r w:rsidRPr="00DF253C">
              <w:rPr>
                <w:rFonts w:ascii="Times New Roman" w:hAnsi="Times New Roman" w:cs="Times New Roman"/>
                <w:sz w:val="24"/>
                <w:szCs w:val="24"/>
              </w:rPr>
              <w:t>в соответствии с частью 2.</w:t>
            </w:r>
            <w:r>
              <w:rPr>
                <w:rFonts w:ascii="Times New Roman" w:hAnsi="Times New Roman" w:cs="Times New Roman"/>
                <w:sz w:val="24"/>
                <w:szCs w:val="24"/>
              </w:rPr>
              <w:t>2</w:t>
            </w:r>
            <w:r w:rsidRPr="00DF253C">
              <w:rPr>
                <w:rFonts w:ascii="Times New Roman" w:hAnsi="Times New Roman" w:cs="Times New Roman"/>
                <w:sz w:val="24"/>
                <w:szCs w:val="24"/>
              </w:rPr>
              <w:t>. Раздела II настоящей документации «Условия участия в аукционе»</w:t>
            </w:r>
          </w:p>
        </w:tc>
      </w:tr>
      <w:tr w:rsidR="007358B8" w:rsidRPr="007358B8" w:rsidTr="00AE7445">
        <w:trPr>
          <w:cantSplit/>
        </w:trPr>
        <w:tc>
          <w:tcPr>
            <w:tcW w:w="560"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FA4651" w:rsidP="00DF253C">
            <w:pPr>
              <w:spacing w:after="0"/>
              <w:jc w:val="center"/>
              <w:rPr>
                <w:rFonts w:ascii="Times New Roman" w:hAnsi="Times New Roman" w:cs="Times New Roman"/>
                <w:sz w:val="24"/>
                <w:szCs w:val="24"/>
              </w:rPr>
            </w:pPr>
            <w:r>
              <w:rPr>
                <w:rFonts w:ascii="Times New Roman" w:hAnsi="Times New Roman" w:cs="Times New Roman"/>
                <w:sz w:val="24"/>
                <w:szCs w:val="24"/>
              </w:rPr>
              <w:t>16.</w:t>
            </w:r>
          </w:p>
        </w:tc>
        <w:tc>
          <w:tcPr>
            <w:tcW w:w="2603"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bCs/>
                <w:sz w:val="24"/>
                <w:szCs w:val="24"/>
              </w:rPr>
              <w:t>Задаток на участие в аукционе, размер задатка, срок и порядок внесения задатка, реквизиты счета для перечисления задатка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F755D6" w:rsidRDefault="007358B8" w:rsidP="00DF253C">
            <w:pPr>
              <w:autoSpaceDE w:val="0"/>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Для участия в аукционе претендент обеспечивает перечисление задатка на расчетный счет Организатора аукциона в </w:t>
            </w:r>
            <w:r w:rsidR="00A97DEF">
              <w:rPr>
                <w:rFonts w:ascii="Times New Roman" w:hAnsi="Times New Roman" w:cs="Times New Roman"/>
                <w:b/>
                <w:sz w:val="24"/>
                <w:szCs w:val="24"/>
              </w:rPr>
              <w:t>размере:</w:t>
            </w:r>
            <w:r w:rsidRPr="00F755D6">
              <w:rPr>
                <w:rFonts w:ascii="Times New Roman" w:hAnsi="Times New Roman" w:cs="Times New Roman"/>
                <w:sz w:val="24"/>
                <w:szCs w:val="24"/>
              </w:rPr>
              <w:t>:</w:t>
            </w:r>
          </w:p>
          <w:p w:rsidR="00387C67" w:rsidRDefault="00DF253C" w:rsidP="00387C67">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 xml:space="preserve">лот </w:t>
            </w:r>
            <w:r w:rsidR="00387C67">
              <w:rPr>
                <w:rFonts w:ascii="Times New Roman" w:hAnsi="Times New Roman" w:cs="Times New Roman"/>
                <w:sz w:val="24"/>
                <w:szCs w:val="24"/>
              </w:rPr>
              <w:t xml:space="preserve"> </w:t>
            </w:r>
            <w:r w:rsidRPr="00DF253C">
              <w:rPr>
                <w:rFonts w:ascii="Times New Roman" w:hAnsi="Times New Roman" w:cs="Times New Roman"/>
                <w:sz w:val="24"/>
                <w:szCs w:val="24"/>
              </w:rPr>
              <w:t>№1 -</w:t>
            </w:r>
            <w:r w:rsidR="00387C67">
              <w:rPr>
                <w:rFonts w:ascii="Times New Roman" w:hAnsi="Times New Roman" w:cs="Times New Roman"/>
                <w:sz w:val="24"/>
                <w:szCs w:val="24"/>
              </w:rPr>
              <w:t>84727</w:t>
            </w:r>
            <w:r w:rsidR="00A97DEF">
              <w:rPr>
                <w:rFonts w:ascii="Times New Roman" w:hAnsi="Times New Roman" w:cs="Times New Roman"/>
                <w:sz w:val="24"/>
                <w:szCs w:val="24"/>
              </w:rPr>
              <w:t xml:space="preserve"> руб</w:t>
            </w:r>
            <w:r w:rsidR="00387C67">
              <w:rPr>
                <w:rFonts w:ascii="Times New Roman" w:hAnsi="Times New Roman" w:cs="Times New Roman"/>
                <w:sz w:val="24"/>
                <w:szCs w:val="24"/>
              </w:rPr>
              <w:t>.</w:t>
            </w:r>
          </w:p>
          <w:p w:rsidR="0083162A" w:rsidRPr="007358B8" w:rsidRDefault="0083162A" w:rsidP="00387C67">
            <w:pPr>
              <w:autoSpaceDE w:val="0"/>
              <w:spacing w:after="0"/>
              <w:jc w:val="both"/>
              <w:rPr>
                <w:rFonts w:ascii="Times New Roman" w:hAnsi="Times New Roman" w:cs="Times New Roman"/>
                <w:sz w:val="24"/>
                <w:szCs w:val="24"/>
              </w:rPr>
            </w:pPr>
            <w:r>
              <w:rPr>
                <w:rFonts w:ascii="Times New Roman" w:hAnsi="Times New Roman" w:cs="Times New Roman"/>
                <w:sz w:val="24"/>
                <w:szCs w:val="24"/>
              </w:rPr>
              <w:t>.</w:t>
            </w:r>
            <w:r w:rsidRPr="007358B8">
              <w:rPr>
                <w:rFonts w:ascii="Times New Roman" w:hAnsi="Times New Roman" w:cs="Times New Roman"/>
                <w:sz w:val="24"/>
                <w:szCs w:val="24"/>
              </w:rPr>
              <w:t xml:space="preserve"> </w:t>
            </w:r>
          </w:p>
        </w:tc>
      </w:tr>
      <w:tr w:rsidR="007358B8" w:rsidRPr="007358B8" w:rsidTr="00AE7445">
        <w:trPr>
          <w:cantSplit/>
          <w:trHeight w:val="111"/>
        </w:trPr>
        <w:tc>
          <w:tcPr>
            <w:tcW w:w="560"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jc w:val="center"/>
              <w:rPr>
                <w:rFonts w:ascii="Times New Roman" w:hAnsi="Times New Roman" w:cs="Times New Roman"/>
                <w:sz w:val="24"/>
                <w:szCs w:val="24"/>
              </w:rPr>
            </w:pPr>
          </w:p>
        </w:tc>
        <w:tc>
          <w:tcPr>
            <w:tcW w:w="2603"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7C67" w:rsidRPr="00387C67" w:rsidRDefault="0008247F" w:rsidP="00892BA3">
            <w:pPr>
              <w:spacing w:after="0"/>
              <w:jc w:val="both"/>
              <w:rPr>
                <w:rFonts w:ascii="Times New Roman" w:hAnsi="Times New Roman" w:cs="Times New Roman"/>
                <w:i/>
              </w:rPr>
            </w:pPr>
            <w:r w:rsidRPr="00035DB5">
              <w:rPr>
                <w:rFonts w:ascii="Times New Roman" w:hAnsi="Times New Roman" w:cs="Times New Roman"/>
                <w:i/>
              </w:rPr>
              <w:t xml:space="preserve">Наименование получателя: </w:t>
            </w:r>
            <w:r w:rsidR="00387C67" w:rsidRPr="00387C67">
              <w:rPr>
                <w:rFonts w:ascii="Times New Roman" w:hAnsi="Times New Roman" w:cs="Times New Roman"/>
                <w:i/>
              </w:rPr>
              <w:t>Акционерное общество «Концерн радиостроения «Вега»» ИНН 7730170167, КПП 773001001</w:t>
            </w:r>
          </w:p>
          <w:p w:rsidR="00387C67" w:rsidRPr="00387C67" w:rsidRDefault="00387C67" w:rsidP="00892BA3">
            <w:pPr>
              <w:spacing w:after="0"/>
              <w:jc w:val="both"/>
              <w:rPr>
                <w:rFonts w:ascii="Times New Roman" w:hAnsi="Times New Roman" w:cs="Times New Roman"/>
                <w:i/>
              </w:rPr>
            </w:pPr>
            <w:r w:rsidRPr="00387C67">
              <w:rPr>
                <w:rFonts w:ascii="Times New Roman" w:hAnsi="Times New Roman" w:cs="Times New Roman"/>
                <w:i/>
              </w:rPr>
              <w:t xml:space="preserve">Банковские реквизиты: Р/с 40702810200250010377 </w:t>
            </w:r>
          </w:p>
          <w:p w:rsidR="00387C67" w:rsidRPr="00387C67" w:rsidRDefault="00387C67" w:rsidP="00892BA3">
            <w:pPr>
              <w:spacing w:after="0"/>
              <w:jc w:val="both"/>
              <w:rPr>
                <w:rFonts w:ascii="Times New Roman" w:hAnsi="Times New Roman" w:cs="Times New Roman"/>
                <w:i/>
              </w:rPr>
            </w:pPr>
            <w:r w:rsidRPr="00387C67">
              <w:rPr>
                <w:rFonts w:ascii="Times New Roman" w:hAnsi="Times New Roman" w:cs="Times New Roman"/>
                <w:i/>
              </w:rPr>
              <w:t xml:space="preserve">в АО АКБ «НОВИКОМБАНК» г.Москва </w:t>
            </w:r>
          </w:p>
          <w:p w:rsidR="00387C67" w:rsidRPr="00387C67" w:rsidRDefault="00387C67" w:rsidP="00892BA3">
            <w:pPr>
              <w:spacing w:after="0"/>
              <w:jc w:val="both"/>
              <w:rPr>
                <w:rFonts w:ascii="Times New Roman" w:hAnsi="Times New Roman" w:cs="Times New Roman"/>
                <w:i/>
              </w:rPr>
            </w:pPr>
            <w:r w:rsidRPr="00387C67">
              <w:rPr>
                <w:rFonts w:ascii="Times New Roman" w:hAnsi="Times New Roman" w:cs="Times New Roman"/>
                <w:i/>
              </w:rPr>
              <w:t>к/сч № 30101810245250000162 БИК 044525162</w:t>
            </w:r>
          </w:p>
          <w:p w:rsidR="00387C67" w:rsidRDefault="00387C67" w:rsidP="00387C67">
            <w:pPr>
              <w:spacing w:after="0"/>
              <w:ind w:firstLine="567"/>
              <w:jc w:val="both"/>
              <w:rPr>
                <w:rFonts w:ascii="Times New Roman" w:hAnsi="Times New Roman" w:cs="Times New Roman"/>
                <w:i/>
              </w:rPr>
            </w:pPr>
          </w:p>
          <w:p w:rsidR="0008247F" w:rsidRPr="00387C67" w:rsidRDefault="00387C67" w:rsidP="00892BA3">
            <w:pPr>
              <w:spacing w:after="0"/>
              <w:jc w:val="both"/>
              <w:rPr>
                <w:rFonts w:ascii="Times New Roman" w:hAnsi="Times New Roman" w:cs="Times New Roman"/>
                <w:i/>
              </w:rPr>
            </w:pPr>
            <w:r w:rsidRPr="00387C67">
              <w:rPr>
                <w:rFonts w:ascii="Times New Roman" w:hAnsi="Times New Roman" w:cs="Times New Roman"/>
                <w:i/>
              </w:rPr>
              <w:t xml:space="preserve">Назначение платежа: «Задаток для участия в аукционе на право заключения договора аренды на объект по адресу: _____, площадью ___ кв. м, Лот № ___», НДС не </w:t>
            </w:r>
            <w:r w:rsidR="0008247F" w:rsidRPr="00387C67">
              <w:rPr>
                <w:rFonts w:ascii="Times New Roman" w:hAnsi="Times New Roman" w:cs="Times New Roman"/>
                <w:i/>
              </w:rPr>
              <w:t>облагается</w:t>
            </w:r>
          </w:p>
          <w:p w:rsidR="007358B8" w:rsidRPr="00035DB5" w:rsidRDefault="0008247F" w:rsidP="00892BA3">
            <w:pPr>
              <w:tabs>
                <w:tab w:val="left" w:pos="567"/>
                <w:tab w:val="left" w:pos="993"/>
              </w:tabs>
              <w:jc w:val="both"/>
              <w:rPr>
                <w:rFonts w:ascii="Times New Roman" w:hAnsi="Times New Roman" w:cs="Times New Roman"/>
                <w:sz w:val="24"/>
                <w:szCs w:val="24"/>
              </w:rPr>
            </w:pPr>
            <w:r w:rsidRPr="00035DB5">
              <w:rPr>
                <w:rFonts w:ascii="Times New Roman" w:hAnsi="Times New Roman" w:cs="Times New Roman"/>
              </w:rPr>
              <w:t xml:space="preserve">Задаток должен поступить на счет Организатора Торгов до даты начала рассмотрения заявок на участие в аукционе, а </w:t>
            </w:r>
            <w:r w:rsidRPr="007A702B">
              <w:rPr>
                <w:rFonts w:ascii="Times New Roman" w:hAnsi="Times New Roman" w:cs="Times New Roman"/>
              </w:rPr>
              <w:t xml:space="preserve">именно до </w:t>
            </w:r>
            <w:r w:rsidRPr="007A702B">
              <w:rPr>
                <w:rFonts w:ascii="Times New Roman" w:hAnsi="Times New Roman" w:cs="Times New Roman"/>
                <w:b/>
              </w:rPr>
              <w:t>«</w:t>
            </w:r>
            <w:r w:rsidR="007A702B" w:rsidRPr="007A702B">
              <w:rPr>
                <w:rFonts w:ascii="Times New Roman" w:hAnsi="Times New Roman" w:cs="Times New Roman"/>
                <w:b/>
              </w:rPr>
              <w:t>10</w:t>
            </w:r>
            <w:r w:rsidR="00387C67" w:rsidRPr="007A702B">
              <w:rPr>
                <w:rFonts w:ascii="Times New Roman" w:hAnsi="Times New Roman" w:cs="Times New Roman"/>
                <w:b/>
              </w:rPr>
              <w:t>__</w:t>
            </w:r>
            <w:r w:rsidRPr="007A702B">
              <w:rPr>
                <w:rFonts w:ascii="Times New Roman" w:hAnsi="Times New Roman" w:cs="Times New Roman"/>
                <w:b/>
              </w:rPr>
              <w:t xml:space="preserve">» </w:t>
            </w:r>
            <w:r w:rsidR="00387C67" w:rsidRPr="007A702B">
              <w:rPr>
                <w:rFonts w:ascii="Times New Roman" w:hAnsi="Times New Roman" w:cs="Times New Roman"/>
                <w:b/>
              </w:rPr>
              <w:t>января</w:t>
            </w:r>
            <w:r w:rsidRPr="007A702B">
              <w:rPr>
                <w:rFonts w:ascii="Times New Roman" w:hAnsi="Times New Roman" w:cs="Times New Roman"/>
                <w:b/>
              </w:rPr>
              <w:t xml:space="preserve"> 20</w:t>
            </w:r>
            <w:r w:rsidR="00387C67" w:rsidRPr="007A702B">
              <w:rPr>
                <w:rFonts w:ascii="Times New Roman" w:hAnsi="Times New Roman" w:cs="Times New Roman"/>
                <w:b/>
              </w:rPr>
              <w:t>20</w:t>
            </w:r>
            <w:r w:rsidRPr="007A702B">
              <w:rPr>
                <w:rFonts w:ascii="Times New Roman" w:hAnsi="Times New Roman" w:cs="Times New Roman"/>
                <w:b/>
              </w:rPr>
              <w:t>г.</w:t>
            </w:r>
          </w:p>
        </w:tc>
      </w:tr>
      <w:tr w:rsidR="007358B8" w:rsidRPr="007358B8" w:rsidTr="00AE7445">
        <w:trPr>
          <w:trHeight w:val="2401"/>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jc w:val="center"/>
              <w:rPr>
                <w:rFonts w:ascii="Times New Roman" w:hAnsi="Times New Roman" w:cs="Times New Roman"/>
                <w:sz w:val="24"/>
                <w:szCs w:val="24"/>
              </w:rPr>
            </w:pPr>
            <w:r>
              <w:rPr>
                <w:rFonts w:ascii="Times New Roman" w:hAnsi="Times New Roman" w:cs="Times New Roman"/>
                <w:sz w:val="24"/>
                <w:szCs w:val="24"/>
              </w:rPr>
              <w:t>17</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Размер обеспечения исполнения договора, срок и порядок его предоставления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035DB5" w:rsidRDefault="007358B8" w:rsidP="004F5A69">
            <w:pPr>
              <w:jc w:val="both"/>
              <w:rPr>
                <w:rFonts w:ascii="Times New Roman" w:hAnsi="Times New Roman" w:cs="Times New Roman"/>
                <w:sz w:val="24"/>
                <w:szCs w:val="24"/>
              </w:rPr>
            </w:pPr>
            <w:r w:rsidRPr="00035DB5">
              <w:rPr>
                <w:rFonts w:ascii="Times New Roman" w:hAnsi="Times New Roman" w:cs="Times New Roman"/>
                <w:sz w:val="24"/>
                <w:szCs w:val="24"/>
              </w:rPr>
              <w:t>Не предусмотрено</w:t>
            </w:r>
          </w:p>
        </w:tc>
      </w:tr>
    </w:tbl>
    <w:p w:rsidR="007358B8" w:rsidRPr="007358B8" w:rsidRDefault="007358B8" w:rsidP="007358B8">
      <w:pPr>
        <w:tabs>
          <w:tab w:val="left" w:pos="2070"/>
        </w:tabs>
        <w:rPr>
          <w:rFonts w:ascii="Times New Roman" w:hAnsi="Times New Roman" w:cs="Times New Roman"/>
          <w:b/>
          <w:sz w:val="24"/>
          <w:szCs w:val="24"/>
        </w:rPr>
      </w:pPr>
    </w:p>
    <w:p w:rsidR="007358B8" w:rsidRPr="007358B8" w:rsidRDefault="007358B8" w:rsidP="00572ED6">
      <w:pPr>
        <w:shd w:val="clear" w:color="auto" w:fill="FFFFFF"/>
        <w:spacing w:line="269" w:lineRule="exact"/>
        <w:jc w:val="both"/>
        <w:rPr>
          <w:rFonts w:ascii="Times New Roman" w:hAnsi="Times New Roman" w:cs="Times New Roman"/>
          <w:sz w:val="24"/>
          <w:szCs w:val="24"/>
        </w:rPr>
      </w:pPr>
    </w:p>
    <w:p w:rsidR="003121BE" w:rsidRPr="007358B8" w:rsidRDefault="003121BE">
      <w:pPr>
        <w:rPr>
          <w:rFonts w:ascii="Times New Roman" w:eastAsia="Arial Narrow" w:hAnsi="Times New Roman" w:cs="Times New Roman"/>
          <w:b/>
          <w:sz w:val="24"/>
          <w:szCs w:val="24"/>
        </w:rPr>
      </w:pPr>
      <w:r w:rsidRPr="007358B8">
        <w:rPr>
          <w:rFonts w:ascii="Times New Roman" w:hAnsi="Times New Roman" w:cs="Times New Roman"/>
          <w:b/>
          <w:sz w:val="24"/>
          <w:szCs w:val="24"/>
        </w:rPr>
        <w:br w:type="page"/>
      </w:r>
    </w:p>
    <w:p w:rsidR="003121BE" w:rsidRPr="003121BE" w:rsidRDefault="00CC5353" w:rsidP="00CC5353">
      <w:pPr>
        <w:pStyle w:val="13"/>
        <w:spacing w:after="0" w:line="240" w:lineRule="auto"/>
        <w:ind w:firstLine="567"/>
        <w:jc w:val="left"/>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VII.</w:t>
      </w:r>
      <w:r w:rsidR="003121BE" w:rsidRPr="003121BE">
        <w:rPr>
          <w:rFonts w:ascii="Times New Roman" w:hAnsi="Times New Roman" w:cs="Times New Roman"/>
          <w:b/>
          <w:sz w:val="28"/>
          <w:szCs w:val="28"/>
        </w:rPr>
        <w:tab/>
        <w:t>Приложения</w:t>
      </w:r>
    </w:p>
    <w:p w:rsidR="003121BE" w:rsidRDefault="00F44B09" w:rsidP="003121BE">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t>7</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Приложение №1 – Форма заявки на участие в аукционе</w:t>
      </w:r>
    </w:p>
    <w:p w:rsidR="00387C67" w:rsidRDefault="00387C67" w:rsidP="007119EE">
      <w:pPr>
        <w:rPr>
          <w:rFonts w:ascii="Times New Roman" w:hAnsi="Times New Roman" w:cs="Times New Roman"/>
          <w:b/>
          <w:sz w:val="24"/>
          <w:szCs w:val="24"/>
        </w:rPr>
      </w:pPr>
    </w:p>
    <w:p w:rsidR="007119EE" w:rsidRPr="00022178" w:rsidRDefault="00022178" w:rsidP="007119EE">
      <w:pPr>
        <w:rPr>
          <w:rFonts w:ascii="Times New Roman" w:hAnsi="Times New Roman" w:cs="Times New Roman"/>
          <w:b/>
          <w:sz w:val="24"/>
          <w:szCs w:val="24"/>
        </w:rPr>
      </w:pPr>
      <w:r w:rsidRPr="00022178">
        <w:rPr>
          <w:rFonts w:ascii="Times New Roman" w:hAnsi="Times New Roman" w:cs="Times New Roman"/>
          <w:b/>
          <w:sz w:val="24"/>
          <w:szCs w:val="24"/>
        </w:rPr>
        <w:t xml:space="preserve"> </w:t>
      </w:r>
    </w:p>
    <w:p w:rsidR="007119EE" w:rsidRPr="00262A02" w:rsidRDefault="007119EE" w:rsidP="007119EE">
      <w:pPr>
        <w:spacing w:after="0"/>
        <w:rPr>
          <w:rFonts w:ascii="Times New Roman" w:hAnsi="Times New Roman" w:cs="Times New Roman"/>
          <w:sz w:val="24"/>
          <w:szCs w:val="24"/>
        </w:rPr>
      </w:pPr>
      <w:r w:rsidRPr="00262A02">
        <w:rPr>
          <w:rFonts w:ascii="Times New Roman" w:hAnsi="Times New Roman" w:cs="Times New Roman"/>
          <w:sz w:val="24"/>
          <w:szCs w:val="24"/>
        </w:rPr>
        <w:t>На бланке организации</w:t>
      </w:r>
      <w:r w:rsidR="00B7076E" w:rsidRPr="00262A02">
        <w:rPr>
          <w:rFonts w:ascii="Times New Roman" w:hAnsi="Times New Roman" w:cs="Times New Roman"/>
          <w:sz w:val="24"/>
          <w:szCs w:val="24"/>
        </w:rPr>
        <w:t xml:space="preserve">(при наличии) </w:t>
      </w:r>
      <w:r w:rsidRPr="00262A02">
        <w:rPr>
          <w:rFonts w:ascii="Times New Roman" w:hAnsi="Times New Roman" w:cs="Times New Roman"/>
          <w:sz w:val="24"/>
          <w:szCs w:val="24"/>
        </w:rPr>
        <w:t xml:space="preserve">                                                                            </w:t>
      </w:r>
    </w:p>
    <w:p w:rsidR="007119EE" w:rsidRPr="00262A02" w:rsidRDefault="007119EE" w:rsidP="007119EE">
      <w:pPr>
        <w:spacing w:after="0"/>
        <w:rPr>
          <w:rFonts w:ascii="Times New Roman" w:hAnsi="Times New Roman" w:cs="Times New Roman"/>
          <w:sz w:val="24"/>
          <w:szCs w:val="24"/>
        </w:rPr>
      </w:pPr>
      <w:r w:rsidRPr="00262A02">
        <w:rPr>
          <w:rFonts w:ascii="Times New Roman" w:hAnsi="Times New Roman" w:cs="Times New Roman"/>
          <w:sz w:val="24"/>
          <w:szCs w:val="24"/>
        </w:rPr>
        <w:t>Дата, исходящий номер</w:t>
      </w:r>
    </w:p>
    <w:p w:rsidR="00CC5353" w:rsidRPr="00262A02" w:rsidRDefault="00CC5353" w:rsidP="00B7076E">
      <w:pPr>
        <w:spacing w:after="0"/>
        <w:jc w:val="right"/>
        <w:rPr>
          <w:rFonts w:ascii="Times New Roman" w:hAnsi="Times New Roman" w:cs="Times New Roman"/>
          <w:b/>
          <w:sz w:val="24"/>
          <w:szCs w:val="24"/>
        </w:rPr>
      </w:pPr>
      <w:r w:rsidRPr="00262A02">
        <w:rPr>
          <w:rFonts w:ascii="Times New Roman" w:hAnsi="Times New Roman" w:cs="Times New Roman"/>
          <w:b/>
          <w:sz w:val="24"/>
          <w:szCs w:val="24"/>
        </w:rPr>
        <w:t xml:space="preserve">Организатору </w:t>
      </w:r>
      <w:r w:rsidR="00A4239E" w:rsidRPr="00262A02">
        <w:rPr>
          <w:rFonts w:ascii="Times New Roman" w:eastAsia="Times New Roman" w:hAnsi="Times New Roman" w:cs="Times New Roman"/>
          <w:b/>
          <w:sz w:val="24"/>
          <w:szCs w:val="24"/>
          <w:lang w:eastAsia="ru-RU"/>
        </w:rPr>
        <w:t>аукциона</w:t>
      </w:r>
      <w:r w:rsidR="00A4239E" w:rsidRPr="00262A02">
        <w:rPr>
          <w:rFonts w:ascii="Times New Roman" w:hAnsi="Times New Roman" w:cs="Times New Roman"/>
          <w:b/>
          <w:sz w:val="24"/>
          <w:szCs w:val="24"/>
        </w:rPr>
        <w:t xml:space="preserve"> </w:t>
      </w:r>
      <w:r w:rsidRPr="00262A02">
        <w:rPr>
          <w:rFonts w:ascii="Times New Roman" w:hAnsi="Times New Roman" w:cs="Times New Roman"/>
          <w:b/>
          <w:sz w:val="24"/>
          <w:szCs w:val="24"/>
        </w:rPr>
        <w:t>-</w:t>
      </w:r>
    </w:p>
    <w:p w:rsidR="00387C67" w:rsidRPr="00262A02" w:rsidRDefault="00387C67" w:rsidP="00387C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b/>
          <w:sz w:val="24"/>
          <w:szCs w:val="24"/>
        </w:rPr>
      </w:pPr>
      <w:r w:rsidRPr="00262A02">
        <w:rPr>
          <w:rFonts w:ascii="Times New Roman" w:hAnsi="Times New Roman" w:cs="Times New Roman"/>
          <w:b/>
          <w:sz w:val="24"/>
          <w:szCs w:val="24"/>
        </w:rPr>
        <w:t xml:space="preserve">Акционерное общество «Концерн радиостроения «Вега» </w:t>
      </w:r>
    </w:p>
    <w:p w:rsidR="00B7076E" w:rsidRPr="00262A02" w:rsidRDefault="00387C67" w:rsidP="00387C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8"/>
          <w:szCs w:val="28"/>
        </w:rPr>
      </w:pPr>
      <w:r w:rsidRPr="00262A02">
        <w:rPr>
          <w:rFonts w:ascii="Times New Roman" w:hAnsi="Times New Roman" w:cs="Times New Roman"/>
          <w:b/>
          <w:sz w:val="24"/>
          <w:szCs w:val="24"/>
        </w:rPr>
        <w:t>(АО «Концерн «Вега»)</w:t>
      </w:r>
    </w:p>
    <w:p w:rsidR="00387C67" w:rsidRPr="00262A02" w:rsidRDefault="00387C67" w:rsidP="00B7076E">
      <w:pPr>
        <w:jc w:val="center"/>
        <w:rPr>
          <w:rFonts w:ascii="Times New Roman" w:hAnsi="Times New Roman" w:cs="Times New Roman"/>
          <w:b/>
          <w:sz w:val="28"/>
          <w:szCs w:val="28"/>
        </w:rPr>
      </w:pPr>
    </w:p>
    <w:p w:rsidR="00B7076E" w:rsidRPr="00262A02" w:rsidRDefault="00B7076E" w:rsidP="00B7076E">
      <w:pPr>
        <w:jc w:val="center"/>
        <w:rPr>
          <w:rFonts w:ascii="Times New Roman" w:hAnsi="Times New Roman" w:cs="Times New Roman"/>
          <w:b/>
          <w:sz w:val="28"/>
          <w:szCs w:val="28"/>
        </w:rPr>
      </w:pPr>
      <w:r w:rsidRPr="00262A02">
        <w:rPr>
          <w:rFonts w:ascii="Times New Roman" w:hAnsi="Times New Roman" w:cs="Times New Roman"/>
          <w:b/>
          <w:sz w:val="28"/>
          <w:szCs w:val="28"/>
        </w:rPr>
        <w:t>ЗАЯВКА</w:t>
      </w:r>
    </w:p>
    <w:p w:rsidR="00B7076E" w:rsidRPr="00262A02" w:rsidRDefault="00B7076E" w:rsidP="00387C67">
      <w:pPr>
        <w:jc w:val="center"/>
        <w:rPr>
          <w:rFonts w:ascii="Times New Roman" w:hAnsi="Times New Roman" w:cs="Times New Roman"/>
          <w:sz w:val="24"/>
          <w:szCs w:val="24"/>
        </w:rPr>
      </w:pPr>
      <w:r w:rsidRPr="00262A02">
        <w:rPr>
          <w:rFonts w:ascii="Times New Roman" w:hAnsi="Times New Roman" w:cs="Times New Roman"/>
          <w:sz w:val="24"/>
          <w:szCs w:val="24"/>
        </w:rPr>
        <w:t>на участие в открытом аукционе</w:t>
      </w:r>
      <w:r w:rsidR="00387C67" w:rsidRPr="00262A02">
        <w:rPr>
          <w:rFonts w:ascii="Times New Roman" w:hAnsi="Times New Roman" w:cs="Times New Roman"/>
          <w:sz w:val="24"/>
          <w:szCs w:val="24"/>
        </w:rPr>
        <w:t>,</w:t>
      </w:r>
      <w:r w:rsidRPr="00262A02">
        <w:rPr>
          <w:rFonts w:ascii="Times New Roman" w:hAnsi="Times New Roman" w:cs="Times New Roman"/>
          <w:sz w:val="24"/>
          <w:szCs w:val="24"/>
        </w:rPr>
        <w:t xml:space="preserve"> </w:t>
      </w:r>
      <w:r w:rsidR="00387C67" w:rsidRPr="00262A02">
        <w:rPr>
          <w:rFonts w:ascii="Times New Roman" w:hAnsi="Times New Roman" w:cs="Times New Roman"/>
          <w:sz w:val="24"/>
          <w:szCs w:val="24"/>
        </w:rPr>
        <w:t>открытого по составу участников и форме подачи предложений, на право заключения краткосрочного договора аренды объекта недвижимого имущества, находящихся в собственности Акционерного общества «Концерн радиостроения «Вега»</w:t>
      </w:r>
    </w:p>
    <w:p w:rsidR="00B7076E" w:rsidRPr="00262A02" w:rsidRDefault="00B7076E" w:rsidP="00B7076E">
      <w:pPr>
        <w:jc w:val="center"/>
        <w:rPr>
          <w:rFonts w:ascii="Times New Roman" w:hAnsi="Times New Roman" w:cs="Times New Roman"/>
          <w:sz w:val="24"/>
          <w:szCs w:val="24"/>
        </w:rPr>
      </w:pPr>
      <w:r w:rsidRPr="00262A02">
        <w:rPr>
          <w:rFonts w:ascii="Times New Roman" w:hAnsi="Times New Roman" w:cs="Times New Roman"/>
          <w:sz w:val="24"/>
          <w:szCs w:val="24"/>
        </w:rPr>
        <w:t xml:space="preserve">по Лоту  №_____ </w:t>
      </w:r>
    </w:p>
    <w:p w:rsidR="00387C67" w:rsidRPr="00262A02" w:rsidRDefault="00B7076E" w:rsidP="00387C67">
      <w:pPr>
        <w:pStyle w:val="a6"/>
        <w:numPr>
          <w:ilvl w:val="0"/>
          <w:numId w:val="31"/>
        </w:numPr>
        <w:spacing w:line="240" w:lineRule="auto"/>
        <w:jc w:val="both"/>
        <w:rPr>
          <w:rFonts w:ascii="Times New Roman" w:hAnsi="Times New Roman" w:cs="Times New Roman"/>
          <w:sz w:val="24"/>
          <w:szCs w:val="24"/>
        </w:rPr>
      </w:pPr>
      <w:r w:rsidRPr="00262A02">
        <w:rPr>
          <w:rFonts w:ascii="Times New Roman" w:hAnsi="Times New Roman" w:cs="Times New Roman"/>
          <w:sz w:val="24"/>
          <w:szCs w:val="24"/>
        </w:rPr>
        <w:t>Изучив документацию об аукционе</w:t>
      </w:r>
      <w:r w:rsidR="00387C67" w:rsidRPr="00262A02">
        <w:rPr>
          <w:rFonts w:ascii="Times New Roman" w:hAnsi="Times New Roman" w:cs="Times New Roman"/>
          <w:sz w:val="24"/>
          <w:szCs w:val="24"/>
        </w:rPr>
        <w:t xml:space="preserve">, открытого по составу участников и форме подачи предложений, на право заключения краткосрочного договора аренды объекта недвижимого имущества, находящихся в собственности Акционерного общества «Концерн радиостроения «Вега»- </w:t>
      </w:r>
    </w:p>
    <w:p w:rsidR="00F96855" w:rsidRPr="00262A02" w:rsidRDefault="00387C67" w:rsidP="00387C67">
      <w:pPr>
        <w:pStyle w:val="a6"/>
        <w:spacing w:line="240" w:lineRule="auto"/>
        <w:jc w:val="both"/>
        <w:rPr>
          <w:rFonts w:ascii="Times New Roman" w:hAnsi="Times New Roman" w:cs="Times New Roman"/>
          <w:sz w:val="24"/>
          <w:szCs w:val="24"/>
        </w:rPr>
      </w:pPr>
      <w:r w:rsidRPr="00262A02">
        <w:rPr>
          <w:rFonts w:ascii="Times New Roman" w:hAnsi="Times New Roman" w:cs="Times New Roman"/>
          <w:sz w:val="24"/>
          <w:szCs w:val="24"/>
        </w:rPr>
        <w:t xml:space="preserve"> </w:t>
      </w:r>
      <w:r w:rsidRPr="00262A02">
        <w:rPr>
          <w:rFonts w:ascii="Times New Roman" w:hAnsi="Times New Roman" w:cs="Times New Roman"/>
          <w:b/>
          <w:sz w:val="24"/>
          <w:szCs w:val="24"/>
          <w:u w:val="single"/>
        </w:rPr>
        <w:t>Нежилое помещение площадью 54,1 кв.м. по адресу: 121170, г. Москва, Кутузовский проспект, дом  34, стр. №13 (2 этаж, пом. I,  ком.2, 4, 8, 9)</w:t>
      </w:r>
      <w:r w:rsidR="00F96855" w:rsidRPr="00262A02">
        <w:rPr>
          <w:rFonts w:ascii="Times New Roman" w:hAnsi="Times New Roman" w:cs="Times New Roman"/>
          <w:sz w:val="24"/>
          <w:szCs w:val="24"/>
        </w:rPr>
        <w:t xml:space="preserve"> </w:t>
      </w:r>
    </w:p>
    <w:p w:rsidR="00F96855" w:rsidRPr="00262A02" w:rsidRDefault="00F96855" w:rsidP="00387C67">
      <w:pPr>
        <w:spacing w:after="0" w:line="240" w:lineRule="auto"/>
        <w:rPr>
          <w:rFonts w:ascii="Times New Roman" w:hAnsi="Times New Roman" w:cs="Times New Roman"/>
          <w:sz w:val="24"/>
          <w:szCs w:val="24"/>
        </w:rPr>
      </w:pPr>
    </w:p>
    <w:p w:rsidR="00B7076E" w:rsidRPr="00262A02" w:rsidRDefault="00B7076E" w:rsidP="00FA4651">
      <w:pPr>
        <w:spacing w:line="240" w:lineRule="auto"/>
        <w:jc w:val="both"/>
        <w:rPr>
          <w:rFonts w:ascii="Times New Roman" w:hAnsi="Times New Roman" w:cs="Times New Roman"/>
          <w:sz w:val="24"/>
          <w:szCs w:val="24"/>
        </w:rPr>
      </w:pPr>
      <w:r w:rsidRPr="00262A02">
        <w:rPr>
          <w:rFonts w:ascii="Times New Roman" w:hAnsi="Times New Roman" w:cs="Times New Roman"/>
          <w:sz w:val="24"/>
          <w:szCs w:val="24"/>
        </w:rPr>
        <w:t xml:space="preserve">а также применимые к данному аукциону законодательство и нормативно-правовые акты, мы(я) нижеподписавшиеся, в лице _____________________________, действующего на основании ________________________, просим принять настоящую заявку на участие в аукционе, проводимого </w:t>
      </w:r>
      <w:r w:rsidR="008B1595" w:rsidRPr="00262A02">
        <w:rPr>
          <w:rFonts w:ascii="Times New Roman" w:hAnsi="Times New Roman" w:cs="Times New Roman"/>
          <w:sz w:val="24"/>
          <w:szCs w:val="24"/>
        </w:rPr>
        <w:t>АО «</w:t>
      </w:r>
      <w:r w:rsidR="003043C1" w:rsidRPr="00262A02">
        <w:rPr>
          <w:rFonts w:ascii="Times New Roman" w:hAnsi="Times New Roman" w:cs="Times New Roman"/>
          <w:sz w:val="24"/>
          <w:szCs w:val="24"/>
        </w:rPr>
        <w:t>Концерн «Вега</w:t>
      </w:r>
      <w:r w:rsidR="008B1595" w:rsidRPr="00262A02">
        <w:rPr>
          <w:rFonts w:ascii="Times New Roman" w:hAnsi="Times New Roman" w:cs="Times New Roman"/>
          <w:sz w:val="24"/>
          <w:szCs w:val="24"/>
        </w:rPr>
        <w:t>»</w:t>
      </w:r>
    </w:p>
    <w:p w:rsidR="00B7076E" w:rsidRPr="00262A02" w:rsidRDefault="00B7076E" w:rsidP="00FA4651">
      <w:pPr>
        <w:spacing w:line="240" w:lineRule="auto"/>
        <w:rPr>
          <w:rFonts w:ascii="Times New Roman" w:hAnsi="Times New Roman" w:cs="Times New Roman"/>
          <w:sz w:val="24"/>
          <w:szCs w:val="24"/>
        </w:rPr>
      </w:pPr>
      <w:r w:rsidRPr="00262A02">
        <w:rPr>
          <w:rFonts w:ascii="Times New Roman" w:hAnsi="Times New Roman" w:cs="Times New Roman"/>
          <w:sz w:val="24"/>
          <w:szCs w:val="24"/>
        </w:rPr>
        <w:t xml:space="preserve">2. Сведения о </w:t>
      </w:r>
      <w:r w:rsidR="008B1595" w:rsidRPr="00262A02">
        <w:rPr>
          <w:rFonts w:ascii="Times New Roman" w:hAnsi="Times New Roman" w:cs="Times New Roman"/>
          <w:sz w:val="24"/>
          <w:szCs w:val="24"/>
        </w:rPr>
        <w:t>Претенденте</w:t>
      </w:r>
      <w:r w:rsidRPr="00262A02">
        <w:rPr>
          <w:rFonts w:ascii="Times New Roman" w:hAnsi="Times New Roman" w:cs="Times New Roman"/>
          <w:sz w:val="24"/>
          <w:szCs w:val="24"/>
        </w:rPr>
        <w:t xml:space="preserve">: </w:t>
      </w:r>
    </w:p>
    <w:p w:rsidR="00B7076E" w:rsidRPr="00262A02" w:rsidRDefault="00B7076E" w:rsidP="00FA4651">
      <w:pPr>
        <w:spacing w:line="240" w:lineRule="auto"/>
        <w:rPr>
          <w:rFonts w:ascii="Times New Roman" w:hAnsi="Times New Roman" w:cs="Times New Roman"/>
          <w:sz w:val="24"/>
          <w:szCs w:val="24"/>
        </w:rPr>
      </w:pPr>
      <w:r w:rsidRPr="00262A02">
        <w:rPr>
          <w:rFonts w:ascii="Times New Roman" w:hAnsi="Times New Roman" w:cs="Times New Roman"/>
          <w:sz w:val="24"/>
          <w:szCs w:val="24"/>
        </w:rPr>
        <w:t>а) для юридического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383"/>
      </w:tblGrid>
      <w:tr w:rsidR="00B7076E" w:rsidRPr="00262A02" w:rsidTr="00BF15C2">
        <w:trPr>
          <w:trHeight w:val="1100"/>
        </w:trPr>
        <w:tc>
          <w:tcPr>
            <w:tcW w:w="3964" w:type="dxa"/>
            <w:shd w:val="clear" w:color="auto" w:fill="auto"/>
          </w:tcPr>
          <w:p w:rsidR="00B7076E" w:rsidRPr="00262A02" w:rsidRDefault="00B7076E" w:rsidP="00FA4651">
            <w:pPr>
              <w:spacing w:after="0" w:line="240" w:lineRule="auto"/>
              <w:rPr>
                <w:rFonts w:ascii="Times New Roman" w:hAnsi="Times New Roman" w:cs="Times New Roman"/>
                <w:sz w:val="24"/>
                <w:szCs w:val="24"/>
              </w:rPr>
            </w:pPr>
            <w:r w:rsidRPr="00262A02">
              <w:rPr>
                <w:rFonts w:ascii="Times New Roman" w:hAnsi="Times New Roman" w:cs="Times New Roman"/>
                <w:sz w:val="24"/>
                <w:szCs w:val="24"/>
              </w:rPr>
              <w:t>Фирменное наименование (наименование) и сведения об организационно-правовой форме:</w:t>
            </w:r>
          </w:p>
        </w:tc>
        <w:tc>
          <w:tcPr>
            <w:tcW w:w="5383" w:type="dxa"/>
            <w:shd w:val="clear" w:color="auto" w:fill="auto"/>
          </w:tcPr>
          <w:p w:rsidR="00B7076E" w:rsidRPr="00262A02" w:rsidRDefault="00B7076E" w:rsidP="00FA4651">
            <w:pPr>
              <w:spacing w:after="0" w:line="240" w:lineRule="auto"/>
              <w:rPr>
                <w:rFonts w:ascii="Times New Roman" w:hAnsi="Times New Roman" w:cs="Times New Roman"/>
                <w:sz w:val="24"/>
                <w:szCs w:val="24"/>
              </w:rPr>
            </w:pPr>
          </w:p>
        </w:tc>
      </w:tr>
      <w:tr w:rsidR="0083162A" w:rsidRPr="00262A02" w:rsidTr="00BF15C2">
        <w:trPr>
          <w:trHeight w:val="223"/>
        </w:trPr>
        <w:tc>
          <w:tcPr>
            <w:tcW w:w="3964" w:type="dxa"/>
            <w:shd w:val="clear" w:color="auto" w:fill="auto"/>
          </w:tcPr>
          <w:p w:rsidR="0083162A" w:rsidRPr="00262A02" w:rsidRDefault="0083162A" w:rsidP="00FA4651">
            <w:pPr>
              <w:spacing w:after="0" w:line="240" w:lineRule="auto"/>
              <w:rPr>
                <w:rFonts w:ascii="Times New Roman" w:hAnsi="Times New Roman" w:cs="Times New Roman"/>
                <w:sz w:val="24"/>
                <w:szCs w:val="24"/>
              </w:rPr>
            </w:pPr>
            <w:r w:rsidRPr="00262A02">
              <w:rPr>
                <w:rFonts w:ascii="Times New Roman" w:hAnsi="Times New Roman" w:cs="Times New Roman"/>
                <w:sz w:val="24"/>
                <w:szCs w:val="24"/>
              </w:rPr>
              <w:t xml:space="preserve">ИНН/КПП/ОГРН, </w:t>
            </w:r>
          </w:p>
          <w:p w:rsidR="0083162A" w:rsidRPr="00262A02" w:rsidRDefault="0083162A" w:rsidP="00FA4651">
            <w:pPr>
              <w:spacing w:after="0" w:line="240" w:lineRule="auto"/>
              <w:rPr>
                <w:rFonts w:ascii="Times New Roman" w:hAnsi="Times New Roman" w:cs="Times New Roman"/>
                <w:sz w:val="24"/>
                <w:szCs w:val="24"/>
              </w:rPr>
            </w:pPr>
            <w:r w:rsidRPr="00262A02">
              <w:rPr>
                <w:rFonts w:ascii="Times New Roman" w:hAnsi="Times New Roman" w:cs="Times New Roman"/>
                <w:sz w:val="24"/>
                <w:szCs w:val="24"/>
              </w:rPr>
              <w:t>дата постановки на налоговый учет</w:t>
            </w:r>
          </w:p>
        </w:tc>
        <w:tc>
          <w:tcPr>
            <w:tcW w:w="5383" w:type="dxa"/>
            <w:shd w:val="clear" w:color="auto" w:fill="auto"/>
          </w:tcPr>
          <w:p w:rsidR="0083162A" w:rsidRPr="00262A02" w:rsidRDefault="0083162A" w:rsidP="00FA4651">
            <w:pPr>
              <w:spacing w:after="0" w:line="240" w:lineRule="auto"/>
              <w:rPr>
                <w:rFonts w:ascii="Times New Roman" w:hAnsi="Times New Roman" w:cs="Times New Roman"/>
                <w:sz w:val="24"/>
                <w:szCs w:val="24"/>
              </w:rPr>
            </w:pPr>
          </w:p>
        </w:tc>
      </w:tr>
      <w:tr w:rsidR="00B7076E" w:rsidRPr="00262A02" w:rsidTr="00BF15C2">
        <w:tc>
          <w:tcPr>
            <w:tcW w:w="3964" w:type="dxa"/>
            <w:shd w:val="clear" w:color="auto" w:fill="auto"/>
          </w:tcPr>
          <w:p w:rsidR="00B7076E" w:rsidRPr="00262A02" w:rsidRDefault="00B7076E" w:rsidP="00FA4651">
            <w:pPr>
              <w:spacing w:after="0" w:line="240" w:lineRule="auto"/>
              <w:rPr>
                <w:rFonts w:ascii="Times New Roman" w:hAnsi="Times New Roman" w:cs="Times New Roman"/>
                <w:sz w:val="24"/>
                <w:szCs w:val="24"/>
              </w:rPr>
            </w:pPr>
            <w:r w:rsidRPr="00262A02">
              <w:rPr>
                <w:rFonts w:ascii="Times New Roman" w:hAnsi="Times New Roman" w:cs="Times New Roman"/>
                <w:sz w:val="24"/>
                <w:szCs w:val="24"/>
              </w:rPr>
              <w:t xml:space="preserve">Почтовый адрес:          </w:t>
            </w:r>
          </w:p>
        </w:tc>
        <w:tc>
          <w:tcPr>
            <w:tcW w:w="5383" w:type="dxa"/>
            <w:shd w:val="clear" w:color="auto" w:fill="auto"/>
          </w:tcPr>
          <w:p w:rsidR="00B7076E" w:rsidRPr="00262A02" w:rsidRDefault="00B7076E" w:rsidP="00FA4651">
            <w:pPr>
              <w:spacing w:after="0" w:line="240" w:lineRule="auto"/>
              <w:rPr>
                <w:rFonts w:ascii="Times New Roman" w:hAnsi="Times New Roman" w:cs="Times New Roman"/>
                <w:sz w:val="24"/>
                <w:szCs w:val="24"/>
              </w:rPr>
            </w:pPr>
          </w:p>
        </w:tc>
      </w:tr>
      <w:tr w:rsidR="00B7076E" w:rsidRPr="00262A02" w:rsidTr="00BF15C2">
        <w:tc>
          <w:tcPr>
            <w:tcW w:w="3964" w:type="dxa"/>
            <w:shd w:val="clear" w:color="auto" w:fill="auto"/>
          </w:tcPr>
          <w:p w:rsidR="001B7326" w:rsidRPr="00262A02" w:rsidRDefault="00B7076E" w:rsidP="00FA4651">
            <w:pPr>
              <w:spacing w:after="0" w:line="240" w:lineRule="auto"/>
              <w:rPr>
                <w:rFonts w:ascii="Times New Roman" w:hAnsi="Times New Roman" w:cs="Times New Roman"/>
                <w:sz w:val="24"/>
                <w:szCs w:val="24"/>
              </w:rPr>
            </w:pPr>
            <w:r w:rsidRPr="00262A02">
              <w:rPr>
                <w:rFonts w:ascii="Times New Roman" w:hAnsi="Times New Roman" w:cs="Times New Roman"/>
                <w:sz w:val="24"/>
                <w:szCs w:val="24"/>
              </w:rPr>
              <w:t>Место нахождения</w:t>
            </w:r>
          </w:p>
          <w:p w:rsidR="00B7076E" w:rsidRPr="00262A02" w:rsidRDefault="001B7326" w:rsidP="00FA4651">
            <w:pPr>
              <w:spacing w:after="0" w:line="240" w:lineRule="auto"/>
              <w:rPr>
                <w:rFonts w:ascii="Times New Roman" w:hAnsi="Times New Roman" w:cs="Times New Roman"/>
                <w:sz w:val="24"/>
                <w:szCs w:val="24"/>
              </w:rPr>
            </w:pPr>
            <w:r w:rsidRPr="00262A02">
              <w:rPr>
                <w:rFonts w:ascii="Times New Roman" w:hAnsi="Times New Roman" w:cs="Times New Roman"/>
                <w:sz w:val="24"/>
                <w:szCs w:val="24"/>
              </w:rPr>
              <w:t>(юридический адрес)</w:t>
            </w:r>
            <w:r w:rsidR="00B7076E" w:rsidRPr="00262A02">
              <w:rPr>
                <w:rFonts w:ascii="Times New Roman" w:hAnsi="Times New Roman" w:cs="Times New Roman"/>
                <w:sz w:val="24"/>
                <w:szCs w:val="24"/>
              </w:rPr>
              <w:t>:</w:t>
            </w:r>
          </w:p>
        </w:tc>
        <w:tc>
          <w:tcPr>
            <w:tcW w:w="5383" w:type="dxa"/>
            <w:shd w:val="clear" w:color="auto" w:fill="auto"/>
          </w:tcPr>
          <w:p w:rsidR="00B7076E" w:rsidRPr="00262A02" w:rsidRDefault="00B7076E" w:rsidP="00FA4651">
            <w:pPr>
              <w:spacing w:after="0" w:line="240" w:lineRule="auto"/>
              <w:rPr>
                <w:rFonts w:ascii="Times New Roman" w:hAnsi="Times New Roman" w:cs="Times New Roman"/>
                <w:sz w:val="24"/>
                <w:szCs w:val="24"/>
              </w:rPr>
            </w:pPr>
          </w:p>
        </w:tc>
      </w:tr>
      <w:tr w:rsidR="00B7076E" w:rsidRPr="00262A02" w:rsidTr="00BF15C2">
        <w:tc>
          <w:tcPr>
            <w:tcW w:w="3964" w:type="dxa"/>
            <w:shd w:val="clear" w:color="auto" w:fill="auto"/>
          </w:tcPr>
          <w:p w:rsidR="00B7076E" w:rsidRPr="00262A02" w:rsidRDefault="00B7076E" w:rsidP="00FA4651">
            <w:pPr>
              <w:spacing w:after="0" w:line="240" w:lineRule="auto"/>
              <w:rPr>
                <w:rFonts w:ascii="Times New Roman" w:hAnsi="Times New Roman" w:cs="Times New Roman"/>
                <w:sz w:val="24"/>
                <w:szCs w:val="24"/>
              </w:rPr>
            </w:pPr>
            <w:r w:rsidRPr="00262A02">
              <w:rPr>
                <w:rFonts w:ascii="Times New Roman" w:hAnsi="Times New Roman" w:cs="Times New Roman"/>
                <w:sz w:val="24"/>
                <w:szCs w:val="24"/>
              </w:rPr>
              <w:t>Контактный телефон (факс):</w:t>
            </w:r>
          </w:p>
        </w:tc>
        <w:tc>
          <w:tcPr>
            <w:tcW w:w="5383" w:type="dxa"/>
            <w:shd w:val="clear" w:color="auto" w:fill="auto"/>
          </w:tcPr>
          <w:p w:rsidR="00B7076E" w:rsidRPr="00262A02" w:rsidRDefault="00B7076E" w:rsidP="00FA4651">
            <w:pPr>
              <w:spacing w:after="0" w:line="240" w:lineRule="auto"/>
              <w:rPr>
                <w:rFonts w:ascii="Times New Roman" w:hAnsi="Times New Roman" w:cs="Times New Roman"/>
                <w:sz w:val="24"/>
                <w:szCs w:val="24"/>
              </w:rPr>
            </w:pPr>
          </w:p>
        </w:tc>
      </w:tr>
      <w:tr w:rsidR="0083162A" w:rsidRPr="00262A02" w:rsidTr="00BF15C2">
        <w:tc>
          <w:tcPr>
            <w:tcW w:w="3964" w:type="dxa"/>
            <w:shd w:val="clear" w:color="auto" w:fill="auto"/>
          </w:tcPr>
          <w:p w:rsidR="0083162A" w:rsidRPr="00262A02" w:rsidRDefault="0083162A" w:rsidP="00FA4651">
            <w:pPr>
              <w:spacing w:after="0" w:line="240" w:lineRule="auto"/>
              <w:rPr>
                <w:rFonts w:ascii="Times New Roman" w:hAnsi="Times New Roman" w:cs="Times New Roman"/>
                <w:sz w:val="24"/>
                <w:szCs w:val="24"/>
              </w:rPr>
            </w:pPr>
            <w:r w:rsidRPr="00262A02">
              <w:rPr>
                <w:rFonts w:ascii="Times New Roman" w:hAnsi="Times New Roman" w:cs="Times New Roman"/>
                <w:sz w:val="24"/>
                <w:szCs w:val="24"/>
              </w:rPr>
              <w:t>адрес электронной почты</w:t>
            </w:r>
            <w:r w:rsidR="001B7326" w:rsidRPr="00262A02">
              <w:rPr>
                <w:rFonts w:ascii="Times New Roman" w:hAnsi="Times New Roman" w:cs="Times New Roman"/>
                <w:sz w:val="24"/>
                <w:szCs w:val="24"/>
              </w:rPr>
              <w:t>:</w:t>
            </w:r>
          </w:p>
        </w:tc>
        <w:tc>
          <w:tcPr>
            <w:tcW w:w="5383" w:type="dxa"/>
            <w:shd w:val="clear" w:color="auto" w:fill="auto"/>
          </w:tcPr>
          <w:p w:rsidR="0083162A" w:rsidRPr="00262A02" w:rsidRDefault="0083162A" w:rsidP="00FA4651">
            <w:pPr>
              <w:spacing w:after="0" w:line="240" w:lineRule="auto"/>
              <w:rPr>
                <w:rFonts w:ascii="Times New Roman" w:hAnsi="Times New Roman" w:cs="Times New Roman"/>
                <w:sz w:val="24"/>
                <w:szCs w:val="24"/>
              </w:rPr>
            </w:pPr>
          </w:p>
        </w:tc>
      </w:tr>
    </w:tbl>
    <w:p w:rsidR="00B7076E" w:rsidRPr="00262A02" w:rsidRDefault="00B7076E" w:rsidP="00FA4651">
      <w:pPr>
        <w:spacing w:line="240" w:lineRule="auto"/>
        <w:rPr>
          <w:rFonts w:ascii="Times New Roman" w:hAnsi="Times New Roman" w:cs="Times New Roman"/>
          <w:sz w:val="24"/>
          <w:szCs w:val="24"/>
        </w:rPr>
      </w:pPr>
    </w:p>
    <w:p w:rsidR="00B7076E" w:rsidRPr="00262A02" w:rsidRDefault="00B7076E" w:rsidP="00FA4651">
      <w:pPr>
        <w:spacing w:line="240" w:lineRule="auto"/>
        <w:rPr>
          <w:rFonts w:ascii="Times New Roman" w:hAnsi="Times New Roman" w:cs="Times New Roman"/>
          <w:sz w:val="24"/>
          <w:szCs w:val="24"/>
        </w:rPr>
      </w:pPr>
      <w:r w:rsidRPr="00262A02">
        <w:rPr>
          <w:rFonts w:ascii="Times New Roman" w:hAnsi="Times New Roman" w:cs="Times New Roman"/>
          <w:sz w:val="24"/>
          <w:szCs w:val="24"/>
        </w:rPr>
        <w:t>б) для физического лица</w:t>
      </w:r>
      <w:r w:rsidR="008B1595" w:rsidRPr="00262A02">
        <w:rPr>
          <w:rFonts w:ascii="Times New Roman" w:hAnsi="Times New Roman" w:cs="Times New Roman"/>
          <w:sz w:val="24"/>
          <w:szCs w:val="24"/>
        </w:rPr>
        <w:t>( в том числе индивидуального предпринимателя)</w:t>
      </w:r>
      <w:r w:rsidRPr="00262A02">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5933"/>
      </w:tblGrid>
      <w:tr w:rsidR="00B7076E" w:rsidRPr="00262A02" w:rsidTr="00263535">
        <w:tc>
          <w:tcPr>
            <w:tcW w:w="3794" w:type="dxa"/>
            <w:shd w:val="clear" w:color="auto" w:fill="auto"/>
          </w:tcPr>
          <w:p w:rsidR="00B7076E" w:rsidRPr="00262A02" w:rsidRDefault="00B7076E" w:rsidP="00FA4651">
            <w:pPr>
              <w:spacing w:after="0" w:line="240" w:lineRule="auto"/>
              <w:rPr>
                <w:rFonts w:ascii="Times New Roman" w:hAnsi="Times New Roman" w:cs="Times New Roman"/>
                <w:sz w:val="24"/>
                <w:szCs w:val="24"/>
              </w:rPr>
            </w:pPr>
            <w:r w:rsidRPr="00262A02">
              <w:rPr>
                <w:rFonts w:ascii="Times New Roman" w:hAnsi="Times New Roman" w:cs="Times New Roman"/>
                <w:sz w:val="24"/>
                <w:szCs w:val="24"/>
              </w:rPr>
              <w:lastRenderedPageBreak/>
              <w:t>Фамилия, имя, отчество:</w:t>
            </w:r>
          </w:p>
        </w:tc>
        <w:tc>
          <w:tcPr>
            <w:tcW w:w="6514" w:type="dxa"/>
            <w:shd w:val="clear" w:color="auto" w:fill="auto"/>
          </w:tcPr>
          <w:p w:rsidR="00B7076E" w:rsidRPr="00262A02" w:rsidRDefault="00B7076E" w:rsidP="00FA4651">
            <w:pPr>
              <w:spacing w:after="0" w:line="240" w:lineRule="auto"/>
              <w:rPr>
                <w:rFonts w:ascii="Times New Roman" w:hAnsi="Times New Roman" w:cs="Times New Roman"/>
                <w:sz w:val="24"/>
                <w:szCs w:val="24"/>
              </w:rPr>
            </w:pPr>
          </w:p>
        </w:tc>
      </w:tr>
      <w:tr w:rsidR="0083162A" w:rsidRPr="00262A02" w:rsidTr="00263535">
        <w:tc>
          <w:tcPr>
            <w:tcW w:w="3794" w:type="dxa"/>
            <w:shd w:val="clear" w:color="auto" w:fill="auto"/>
          </w:tcPr>
          <w:p w:rsidR="001B7326" w:rsidRPr="00262A02" w:rsidRDefault="001B7326" w:rsidP="001B7326">
            <w:pPr>
              <w:spacing w:after="0" w:line="240" w:lineRule="auto"/>
              <w:rPr>
                <w:rFonts w:ascii="Times New Roman" w:hAnsi="Times New Roman" w:cs="Times New Roman"/>
                <w:sz w:val="24"/>
                <w:szCs w:val="24"/>
              </w:rPr>
            </w:pPr>
            <w:r w:rsidRPr="00262A02">
              <w:rPr>
                <w:rFonts w:ascii="Times New Roman" w:hAnsi="Times New Roman" w:cs="Times New Roman"/>
                <w:sz w:val="24"/>
                <w:szCs w:val="24"/>
              </w:rPr>
              <w:t>ИНН/ ОГР</w:t>
            </w:r>
            <w:r w:rsidR="00BF15C2" w:rsidRPr="00262A02">
              <w:rPr>
                <w:rFonts w:ascii="Times New Roman" w:hAnsi="Times New Roman" w:cs="Times New Roman"/>
                <w:sz w:val="24"/>
                <w:szCs w:val="24"/>
              </w:rPr>
              <w:t>Н</w:t>
            </w:r>
            <w:r w:rsidRPr="00262A02">
              <w:rPr>
                <w:rFonts w:ascii="Times New Roman" w:hAnsi="Times New Roman" w:cs="Times New Roman"/>
                <w:sz w:val="24"/>
                <w:szCs w:val="24"/>
              </w:rPr>
              <w:t xml:space="preserve">ИП, </w:t>
            </w:r>
          </w:p>
          <w:p w:rsidR="0083162A" w:rsidRPr="00262A02" w:rsidRDefault="001B7326" w:rsidP="001B7326">
            <w:pPr>
              <w:spacing w:after="0" w:line="240" w:lineRule="auto"/>
              <w:rPr>
                <w:rFonts w:ascii="Times New Roman" w:hAnsi="Times New Roman" w:cs="Times New Roman"/>
                <w:sz w:val="24"/>
                <w:szCs w:val="24"/>
              </w:rPr>
            </w:pPr>
            <w:r w:rsidRPr="00262A02">
              <w:rPr>
                <w:rFonts w:ascii="Times New Roman" w:hAnsi="Times New Roman" w:cs="Times New Roman"/>
                <w:sz w:val="24"/>
                <w:szCs w:val="24"/>
              </w:rPr>
              <w:t>дата постановки на налоговый учет(</w:t>
            </w:r>
            <w:r w:rsidRPr="00262A02">
              <w:rPr>
                <w:rFonts w:ascii="Times New Roman" w:hAnsi="Times New Roman" w:cs="Times New Roman"/>
                <w:i/>
                <w:sz w:val="24"/>
                <w:szCs w:val="24"/>
              </w:rPr>
              <w:t>для индивидуального предпринимателя</w:t>
            </w:r>
            <w:r w:rsidRPr="00262A02">
              <w:rPr>
                <w:rFonts w:ascii="Times New Roman" w:hAnsi="Times New Roman" w:cs="Times New Roman"/>
                <w:sz w:val="24"/>
                <w:szCs w:val="24"/>
              </w:rPr>
              <w:t>)</w:t>
            </w:r>
          </w:p>
        </w:tc>
        <w:tc>
          <w:tcPr>
            <w:tcW w:w="6514" w:type="dxa"/>
            <w:shd w:val="clear" w:color="auto" w:fill="auto"/>
          </w:tcPr>
          <w:p w:rsidR="0083162A" w:rsidRPr="00262A02" w:rsidRDefault="0083162A" w:rsidP="00FA4651">
            <w:pPr>
              <w:spacing w:after="0" w:line="240" w:lineRule="auto"/>
              <w:rPr>
                <w:rFonts w:ascii="Times New Roman" w:hAnsi="Times New Roman" w:cs="Times New Roman"/>
                <w:sz w:val="24"/>
                <w:szCs w:val="24"/>
              </w:rPr>
            </w:pPr>
          </w:p>
        </w:tc>
      </w:tr>
      <w:tr w:rsidR="00B7076E" w:rsidRPr="00262A02" w:rsidTr="00263535">
        <w:tc>
          <w:tcPr>
            <w:tcW w:w="3794" w:type="dxa"/>
            <w:shd w:val="clear" w:color="auto" w:fill="auto"/>
          </w:tcPr>
          <w:p w:rsidR="00B7076E" w:rsidRPr="00262A02" w:rsidRDefault="00B7076E" w:rsidP="00FA4651">
            <w:pPr>
              <w:spacing w:after="0" w:line="240" w:lineRule="auto"/>
              <w:rPr>
                <w:rFonts w:ascii="Times New Roman" w:hAnsi="Times New Roman" w:cs="Times New Roman"/>
                <w:sz w:val="24"/>
                <w:szCs w:val="24"/>
              </w:rPr>
            </w:pPr>
            <w:r w:rsidRPr="00262A02">
              <w:rPr>
                <w:rFonts w:ascii="Times New Roman" w:hAnsi="Times New Roman" w:cs="Times New Roman"/>
                <w:sz w:val="24"/>
                <w:szCs w:val="24"/>
              </w:rPr>
              <w:t>Паспортные данные:</w:t>
            </w:r>
          </w:p>
        </w:tc>
        <w:tc>
          <w:tcPr>
            <w:tcW w:w="6514" w:type="dxa"/>
            <w:shd w:val="clear" w:color="auto" w:fill="auto"/>
          </w:tcPr>
          <w:p w:rsidR="00B7076E" w:rsidRPr="00262A02" w:rsidRDefault="00B7076E" w:rsidP="00FA4651">
            <w:pPr>
              <w:spacing w:after="0" w:line="240" w:lineRule="auto"/>
              <w:rPr>
                <w:rFonts w:ascii="Times New Roman" w:hAnsi="Times New Roman" w:cs="Times New Roman"/>
                <w:sz w:val="24"/>
                <w:szCs w:val="24"/>
              </w:rPr>
            </w:pPr>
          </w:p>
        </w:tc>
      </w:tr>
      <w:tr w:rsidR="00B7076E" w:rsidRPr="00262A02" w:rsidTr="00263535">
        <w:tc>
          <w:tcPr>
            <w:tcW w:w="3794" w:type="dxa"/>
            <w:shd w:val="clear" w:color="auto" w:fill="auto"/>
          </w:tcPr>
          <w:p w:rsidR="00B7076E" w:rsidRPr="00262A02" w:rsidRDefault="00B7076E" w:rsidP="00FA4651">
            <w:pPr>
              <w:spacing w:after="0" w:line="240" w:lineRule="auto"/>
              <w:rPr>
                <w:rFonts w:ascii="Times New Roman" w:hAnsi="Times New Roman" w:cs="Times New Roman"/>
                <w:sz w:val="24"/>
                <w:szCs w:val="24"/>
              </w:rPr>
            </w:pPr>
            <w:r w:rsidRPr="00262A02">
              <w:rPr>
                <w:rFonts w:ascii="Times New Roman" w:hAnsi="Times New Roman" w:cs="Times New Roman"/>
                <w:sz w:val="24"/>
                <w:szCs w:val="24"/>
              </w:rPr>
              <w:t>Сведения о месте жительства:</w:t>
            </w:r>
          </w:p>
        </w:tc>
        <w:tc>
          <w:tcPr>
            <w:tcW w:w="6514" w:type="dxa"/>
            <w:shd w:val="clear" w:color="auto" w:fill="auto"/>
          </w:tcPr>
          <w:p w:rsidR="00B7076E" w:rsidRPr="00262A02" w:rsidRDefault="00B7076E" w:rsidP="00FA4651">
            <w:pPr>
              <w:spacing w:after="0" w:line="240" w:lineRule="auto"/>
              <w:rPr>
                <w:rFonts w:ascii="Times New Roman" w:hAnsi="Times New Roman" w:cs="Times New Roman"/>
                <w:sz w:val="24"/>
                <w:szCs w:val="24"/>
              </w:rPr>
            </w:pPr>
          </w:p>
        </w:tc>
      </w:tr>
      <w:tr w:rsidR="00B7076E" w:rsidRPr="00262A02" w:rsidTr="00263535">
        <w:tc>
          <w:tcPr>
            <w:tcW w:w="3794" w:type="dxa"/>
            <w:shd w:val="clear" w:color="auto" w:fill="auto"/>
          </w:tcPr>
          <w:p w:rsidR="00B7076E" w:rsidRPr="00262A02" w:rsidRDefault="00B7076E" w:rsidP="00FA4651">
            <w:pPr>
              <w:spacing w:after="0" w:line="240" w:lineRule="auto"/>
              <w:rPr>
                <w:rFonts w:ascii="Times New Roman" w:hAnsi="Times New Roman" w:cs="Times New Roman"/>
                <w:sz w:val="24"/>
                <w:szCs w:val="24"/>
              </w:rPr>
            </w:pPr>
            <w:r w:rsidRPr="00262A02">
              <w:rPr>
                <w:rFonts w:ascii="Times New Roman" w:hAnsi="Times New Roman" w:cs="Times New Roman"/>
                <w:sz w:val="24"/>
                <w:szCs w:val="24"/>
              </w:rPr>
              <w:t>Контактный телефон:</w:t>
            </w:r>
          </w:p>
        </w:tc>
        <w:tc>
          <w:tcPr>
            <w:tcW w:w="6514" w:type="dxa"/>
            <w:shd w:val="clear" w:color="auto" w:fill="auto"/>
          </w:tcPr>
          <w:p w:rsidR="00B7076E" w:rsidRPr="00262A02" w:rsidRDefault="00B7076E" w:rsidP="00FA4651">
            <w:pPr>
              <w:spacing w:after="0" w:line="240" w:lineRule="auto"/>
              <w:rPr>
                <w:rFonts w:ascii="Times New Roman" w:hAnsi="Times New Roman" w:cs="Times New Roman"/>
                <w:sz w:val="24"/>
                <w:szCs w:val="24"/>
              </w:rPr>
            </w:pPr>
          </w:p>
        </w:tc>
      </w:tr>
      <w:tr w:rsidR="001B7326" w:rsidRPr="00262A02" w:rsidTr="00263535">
        <w:tc>
          <w:tcPr>
            <w:tcW w:w="3794" w:type="dxa"/>
            <w:shd w:val="clear" w:color="auto" w:fill="auto"/>
          </w:tcPr>
          <w:p w:rsidR="001B7326" w:rsidRPr="00262A02" w:rsidRDefault="001B7326" w:rsidP="00FA4651">
            <w:pPr>
              <w:spacing w:after="0" w:line="240" w:lineRule="auto"/>
              <w:rPr>
                <w:rFonts w:ascii="Times New Roman" w:hAnsi="Times New Roman" w:cs="Times New Roman"/>
                <w:sz w:val="24"/>
                <w:szCs w:val="24"/>
              </w:rPr>
            </w:pPr>
            <w:r w:rsidRPr="00262A02">
              <w:rPr>
                <w:rFonts w:ascii="Times New Roman" w:hAnsi="Times New Roman" w:cs="Times New Roman"/>
                <w:sz w:val="24"/>
                <w:szCs w:val="24"/>
              </w:rPr>
              <w:t>адрес электронной почты:</w:t>
            </w:r>
          </w:p>
        </w:tc>
        <w:tc>
          <w:tcPr>
            <w:tcW w:w="6514" w:type="dxa"/>
            <w:shd w:val="clear" w:color="auto" w:fill="auto"/>
          </w:tcPr>
          <w:p w:rsidR="001B7326" w:rsidRPr="00262A02" w:rsidRDefault="001B7326" w:rsidP="00FA4651">
            <w:pPr>
              <w:spacing w:after="0" w:line="240" w:lineRule="auto"/>
              <w:rPr>
                <w:rFonts w:ascii="Times New Roman" w:hAnsi="Times New Roman" w:cs="Times New Roman"/>
                <w:sz w:val="24"/>
                <w:szCs w:val="24"/>
              </w:rPr>
            </w:pPr>
          </w:p>
        </w:tc>
      </w:tr>
    </w:tbl>
    <w:p w:rsidR="001B7326" w:rsidRPr="00262A02" w:rsidRDefault="001B7326" w:rsidP="00FA4651">
      <w:pPr>
        <w:spacing w:line="240" w:lineRule="auto"/>
        <w:jc w:val="both"/>
        <w:rPr>
          <w:rFonts w:ascii="Times New Roman" w:hAnsi="Times New Roman" w:cs="Times New Roman"/>
          <w:sz w:val="24"/>
          <w:szCs w:val="24"/>
        </w:rPr>
      </w:pPr>
    </w:p>
    <w:p w:rsidR="00B7076E" w:rsidRPr="00262A02" w:rsidRDefault="00B7076E" w:rsidP="00FA4651">
      <w:pPr>
        <w:spacing w:line="240" w:lineRule="auto"/>
        <w:jc w:val="both"/>
        <w:rPr>
          <w:rFonts w:ascii="Times New Roman" w:hAnsi="Times New Roman" w:cs="Times New Roman"/>
          <w:sz w:val="24"/>
          <w:szCs w:val="24"/>
        </w:rPr>
      </w:pPr>
      <w:r w:rsidRPr="00262A02">
        <w:rPr>
          <w:rFonts w:ascii="Times New Roman" w:hAnsi="Times New Roman" w:cs="Times New Roman"/>
          <w:sz w:val="24"/>
          <w:szCs w:val="24"/>
        </w:rPr>
        <w:t>3. Подавая настоящую заявку на участие в аукционе на право заключения договора аренды, Заявитель обязуется соблюдать условия проведения аукциона, содержащиеся в документации об аукционе.</w:t>
      </w:r>
    </w:p>
    <w:p w:rsidR="00B7076E" w:rsidRPr="00262A02" w:rsidRDefault="008B1595" w:rsidP="00FA4651">
      <w:pPr>
        <w:spacing w:line="240" w:lineRule="auto"/>
        <w:jc w:val="both"/>
        <w:rPr>
          <w:rFonts w:ascii="Times New Roman" w:hAnsi="Times New Roman" w:cs="Times New Roman"/>
          <w:sz w:val="24"/>
          <w:szCs w:val="24"/>
        </w:rPr>
      </w:pPr>
      <w:r w:rsidRPr="00262A02">
        <w:rPr>
          <w:rFonts w:ascii="Times New Roman" w:hAnsi="Times New Roman" w:cs="Times New Roman"/>
          <w:sz w:val="24"/>
          <w:szCs w:val="24"/>
        </w:rPr>
        <w:t>4</w:t>
      </w:r>
      <w:r w:rsidR="00B7076E" w:rsidRPr="00262A02">
        <w:rPr>
          <w:rFonts w:ascii="Times New Roman" w:hAnsi="Times New Roman" w:cs="Times New Roman"/>
          <w:sz w:val="24"/>
          <w:szCs w:val="24"/>
        </w:rPr>
        <w:t>.</w:t>
      </w:r>
      <w:r w:rsidR="00A4239E" w:rsidRPr="00262A02">
        <w:rPr>
          <w:rFonts w:ascii="Times New Roman" w:hAnsi="Times New Roman" w:cs="Times New Roman"/>
          <w:sz w:val="24"/>
          <w:szCs w:val="24"/>
        </w:rPr>
        <w:t xml:space="preserve"> </w:t>
      </w:r>
      <w:r w:rsidR="00B7076E" w:rsidRPr="00262A02">
        <w:rPr>
          <w:rFonts w:ascii="Times New Roman" w:hAnsi="Times New Roman" w:cs="Times New Roman"/>
          <w:sz w:val="24"/>
          <w:szCs w:val="24"/>
        </w:rPr>
        <w:t>Гарантируем достоверность сведений, представленных в заявке, и подтверждаем право организатора аукциона запрашивать в уполномоченных органах и организациях информацию, подтверждающую представленные сведения.</w:t>
      </w:r>
    </w:p>
    <w:p w:rsidR="00F96855" w:rsidRPr="00262A02" w:rsidRDefault="00022178" w:rsidP="00FA4651">
      <w:pPr>
        <w:spacing w:line="240" w:lineRule="auto"/>
        <w:jc w:val="both"/>
        <w:rPr>
          <w:rFonts w:ascii="Times New Roman" w:hAnsi="Times New Roman" w:cs="Times New Roman"/>
          <w:sz w:val="24"/>
          <w:szCs w:val="24"/>
        </w:rPr>
      </w:pPr>
      <w:r w:rsidRPr="00262A02">
        <w:rPr>
          <w:rFonts w:ascii="Times New Roman" w:hAnsi="Times New Roman" w:cs="Times New Roman"/>
          <w:sz w:val="24"/>
          <w:szCs w:val="24"/>
        </w:rPr>
        <w:t xml:space="preserve">5. </w:t>
      </w:r>
      <w:r w:rsidR="00F96855" w:rsidRPr="00262A02">
        <w:rPr>
          <w:rFonts w:ascii="Times New Roman" w:hAnsi="Times New Roman" w:cs="Times New Roman"/>
          <w:sz w:val="24"/>
          <w:szCs w:val="24"/>
        </w:rPr>
        <w:t>Настоящим, Претендент подтверждает  соответствие следующим требованиям:</w:t>
      </w:r>
    </w:p>
    <w:p w:rsidR="00F96855" w:rsidRPr="00262A02" w:rsidRDefault="00F96855" w:rsidP="00FA4651">
      <w:pPr>
        <w:spacing w:line="240" w:lineRule="auto"/>
        <w:jc w:val="both"/>
        <w:rPr>
          <w:rFonts w:ascii="Times New Roman" w:hAnsi="Times New Roman" w:cs="Times New Roman"/>
          <w:sz w:val="24"/>
          <w:szCs w:val="24"/>
        </w:rPr>
      </w:pPr>
      <w:r w:rsidRPr="00262A02">
        <w:rPr>
          <w:rFonts w:ascii="Times New Roman"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w:t>
      </w:r>
      <w:r w:rsidR="00310C9C" w:rsidRPr="00262A02">
        <w:rPr>
          <w:rFonts w:ascii="Times New Roman" w:hAnsi="Times New Roman" w:cs="Times New Roman"/>
          <w:sz w:val="24"/>
          <w:szCs w:val="24"/>
        </w:rPr>
        <w:t>/</w:t>
      </w:r>
      <w:r w:rsidRPr="00262A02">
        <w:rPr>
          <w:rFonts w:ascii="Times New Roman" w:hAnsi="Times New Roman" w:cs="Times New Roman"/>
          <w:sz w:val="24"/>
          <w:szCs w:val="24"/>
        </w:rPr>
        <w:t>государственной регистрации физического лица в качестве индивидуального предпринимателя (для индивидуальных предпринимателей)</w:t>
      </w:r>
      <w:r w:rsidR="00310C9C" w:rsidRPr="00262A02">
        <w:rPr>
          <w:rFonts w:ascii="Times New Roman" w:hAnsi="Times New Roman" w:cs="Times New Roman"/>
          <w:sz w:val="24"/>
          <w:szCs w:val="24"/>
        </w:rPr>
        <w:t>/</w:t>
      </w:r>
      <w:r w:rsidRPr="00262A02">
        <w:rPr>
          <w:rFonts w:ascii="Times New Roman" w:hAnsi="Times New Roman" w:cs="Times New Roman"/>
          <w:sz w:val="24"/>
          <w:szCs w:val="24"/>
        </w:rPr>
        <w:t xml:space="preserve"> отсутствие ограничения или лишения правоспособности и/или дееспособности (для физических лиц)</w:t>
      </w:r>
      <w:r w:rsidR="00310C9C" w:rsidRPr="00262A02">
        <w:rPr>
          <w:rFonts w:ascii="Times New Roman" w:hAnsi="Times New Roman" w:cs="Times New Roman"/>
          <w:sz w:val="24"/>
          <w:szCs w:val="24"/>
        </w:rPr>
        <w:t xml:space="preserve"> (</w:t>
      </w:r>
      <w:r w:rsidR="00310C9C" w:rsidRPr="00262A02">
        <w:rPr>
          <w:rFonts w:ascii="Times New Roman" w:hAnsi="Times New Roman" w:cs="Times New Roman"/>
          <w:i/>
          <w:sz w:val="20"/>
          <w:szCs w:val="20"/>
        </w:rPr>
        <w:t>нужное выбрать</w:t>
      </w:r>
      <w:r w:rsidR="00310C9C" w:rsidRPr="00262A02">
        <w:rPr>
          <w:rFonts w:ascii="Times New Roman" w:hAnsi="Times New Roman" w:cs="Times New Roman"/>
          <w:sz w:val="24"/>
          <w:szCs w:val="24"/>
        </w:rPr>
        <w:t xml:space="preserve"> )</w:t>
      </w:r>
      <w:r w:rsidRPr="00262A02">
        <w:rPr>
          <w:rFonts w:ascii="Times New Roman" w:hAnsi="Times New Roman" w:cs="Times New Roman"/>
          <w:sz w:val="24"/>
          <w:szCs w:val="24"/>
        </w:rPr>
        <w:t>;</w:t>
      </w:r>
    </w:p>
    <w:p w:rsidR="00F96855" w:rsidRPr="00262A02" w:rsidRDefault="00F96855" w:rsidP="00FA4651">
      <w:pPr>
        <w:spacing w:line="240" w:lineRule="auto"/>
        <w:jc w:val="both"/>
        <w:rPr>
          <w:rFonts w:ascii="Times New Roman" w:hAnsi="Times New Roman" w:cs="Times New Roman"/>
          <w:sz w:val="24"/>
          <w:szCs w:val="24"/>
        </w:rPr>
      </w:pPr>
      <w:r w:rsidRPr="00262A02">
        <w:rPr>
          <w:rFonts w:ascii="Times New Roman" w:hAnsi="Times New Roman" w:cs="Times New Roman"/>
          <w:sz w:val="24"/>
          <w:szCs w:val="24"/>
        </w:rPr>
        <w:t xml:space="preserve">- непроведение ликвидации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310C9C" w:rsidRPr="00262A02">
        <w:rPr>
          <w:rFonts w:ascii="Times New Roman" w:hAnsi="Times New Roman" w:cs="Times New Roman"/>
          <w:sz w:val="24"/>
          <w:szCs w:val="24"/>
        </w:rPr>
        <w:t>конкурсного</w:t>
      </w:r>
      <w:r w:rsidRPr="00262A02">
        <w:rPr>
          <w:rFonts w:ascii="Times New Roman" w:hAnsi="Times New Roman" w:cs="Times New Roman"/>
          <w:sz w:val="24"/>
          <w:szCs w:val="24"/>
        </w:rPr>
        <w:t xml:space="preserve">  производства;</w:t>
      </w:r>
    </w:p>
    <w:p w:rsidR="00F96855" w:rsidRPr="00262A02" w:rsidRDefault="00F96855" w:rsidP="00FA4651">
      <w:pPr>
        <w:spacing w:line="240" w:lineRule="auto"/>
        <w:jc w:val="both"/>
        <w:rPr>
          <w:rFonts w:ascii="Times New Roman" w:hAnsi="Times New Roman" w:cs="Times New Roman"/>
          <w:sz w:val="24"/>
          <w:szCs w:val="24"/>
        </w:rPr>
      </w:pPr>
      <w:r w:rsidRPr="00262A02">
        <w:rPr>
          <w:rFonts w:ascii="Times New Roman" w:hAnsi="Times New Roman" w:cs="Times New Roman"/>
          <w:sz w:val="24"/>
          <w:szCs w:val="24"/>
        </w:rPr>
        <w:t xml:space="preserve">- неприостановление деятельности в порядке, предусмотренном Кодексом Российской Федерации об административных правонарушениях, </w:t>
      </w:r>
    </w:p>
    <w:p w:rsidR="00F96855" w:rsidRPr="00262A02" w:rsidRDefault="00F96855" w:rsidP="00FA4651">
      <w:pPr>
        <w:spacing w:line="240" w:lineRule="auto"/>
        <w:jc w:val="both"/>
        <w:rPr>
          <w:rFonts w:ascii="Times New Roman" w:hAnsi="Times New Roman" w:cs="Times New Roman"/>
          <w:sz w:val="24"/>
          <w:szCs w:val="24"/>
        </w:rPr>
      </w:pPr>
      <w:r w:rsidRPr="00262A02">
        <w:rPr>
          <w:rFonts w:ascii="Times New Roman" w:hAnsi="Times New Roman" w:cs="Times New Roman"/>
          <w:sz w:val="24"/>
          <w:szCs w:val="24"/>
        </w:rPr>
        <w:t>- отсутствие у Претендента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Претендент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торгов</w:t>
      </w:r>
      <w:r w:rsidR="00310C9C" w:rsidRPr="00262A02">
        <w:rPr>
          <w:rFonts w:ascii="Times New Roman" w:hAnsi="Times New Roman" w:cs="Times New Roman"/>
          <w:sz w:val="24"/>
          <w:szCs w:val="24"/>
        </w:rPr>
        <w:t>,</w:t>
      </w:r>
      <w:r w:rsidRPr="00262A02">
        <w:rPr>
          <w:rFonts w:ascii="Times New Roman" w:hAnsi="Times New Roman" w:cs="Times New Roman"/>
          <w:sz w:val="24"/>
          <w:szCs w:val="24"/>
        </w:rPr>
        <w:t xml:space="preserve"> и административного наказания в виде дисквалификации</w:t>
      </w:r>
      <w:r w:rsidR="009F5ADE" w:rsidRPr="00262A02">
        <w:rPr>
          <w:rFonts w:ascii="Times New Roman" w:hAnsi="Times New Roman" w:cs="Times New Roman"/>
          <w:sz w:val="24"/>
          <w:szCs w:val="24"/>
        </w:rPr>
        <w:t>.</w:t>
      </w:r>
    </w:p>
    <w:p w:rsidR="00B7076E" w:rsidRPr="00262A02" w:rsidRDefault="00310C9C" w:rsidP="00FA4651">
      <w:pPr>
        <w:spacing w:after="0" w:line="240" w:lineRule="auto"/>
        <w:jc w:val="both"/>
        <w:rPr>
          <w:rFonts w:ascii="Times New Roman" w:hAnsi="Times New Roman" w:cs="Times New Roman"/>
          <w:sz w:val="24"/>
          <w:szCs w:val="24"/>
        </w:rPr>
      </w:pPr>
      <w:r w:rsidRPr="00262A02">
        <w:rPr>
          <w:rFonts w:ascii="Times New Roman" w:hAnsi="Times New Roman" w:cs="Times New Roman"/>
          <w:sz w:val="24"/>
          <w:szCs w:val="24"/>
        </w:rPr>
        <w:t>6</w:t>
      </w:r>
      <w:r w:rsidR="00B7076E" w:rsidRPr="00262A02">
        <w:rPr>
          <w:rFonts w:ascii="Times New Roman" w:hAnsi="Times New Roman" w:cs="Times New Roman"/>
          <w:sz w:val="24"/>
          <w:szCs w:val="24"/>
        </w:rPr>
        <w:t xml:space="preserve">. В случае признания победителем аукциона </w:t>
      </w:r>
      <w:r w:rsidR="008B1595" w:rsidRPr="00262A02">
        <w:rPr>
          <w:rFonts w:ascii="Times New Roman" w:hAnsi="Times New Roman" w:cs="Times New Roman"/>
          <w:sz w:val="24"/>
          <w:szCs w:val="24"/>
        </w:rPr>
        <w:t>Прете</w:t>
      </w:r>
      <w:r w:rsidRPr="00262A02">
        <w:rPr>
          <w:rFonts w:ascii="Times New Roman" w:hAnsi="Times New Roman" w:cs="Times New Roman"/>
          <w:sz w:val="24"/>
          <w:szCs w:val="24"/>
        </w:rPr>
        <w:t>н</w:t>
      </w:r>
      <w:r w:rsidR="008B1595" w:rsidRPr="00262A02">
        <w:rPr>
          <w:rFonts w:ascii="Times New Roman" w:hAnsi="Times New Roman" w:cs="Times New Roman"/>
          <w:sz w:val="24"/>
          <w:szCs w:val="24"/>
        </w:rPr>
        <w:t>дент</w:t>
      </w:r>
      <w:r w:rsidR="00B7076E" w:rsidRPr="00262A02">
        <w:rPr>
          <w:rFonts w:ascii="Times New Roman" w:hAnsi="Times New Roman" w:cs="Times New Roman"/>
          <w:sz w:val="24"/>
          <w:szCs w:val="24"/>
        </w:rPr>
        <w:t xml:space="preserve"> обязуется:</w:t>
      </w:r>
    </w:p>
    <w:p w:rsidR="00B7076E" w:rsidRPr="00262A02" w:rsidRDefault="00B7076E" w:rsidP="00FA4651">
      <w:pPr>
        <w:spacing w:after="0" w:line="240" w:lineRule="auto"/>
        <w:jc w:val="both"/>
        <w:rPr>
          <w:rFonts w:ascii="Times New Roman" w:hAnsi="Times New Roman" w:cs="Times New Roman"/>
          <w:sz w:val="24"/>
          <w:szCs w:val="24"/>
        </w:rPr>
      </w:pPr>
      <w:r w:rsidRPr="00262A02">
        <w:rPr>
          <w:rFonts w:ascii="Times New Roman" w:hAnsi="Times New Roman" w:cs="Times New Roman"/>
          <w:sz w:val="24"/>
          <w:szCs w:val="24"/>
        </w:rPr>
        <w:t xml:space="preserve">-заключить договор аренды </w:t>
      </w:r>
      <w:r w:rsidR="008B1595" w:rsidRPr="00262A02">
        <w:rPr>
          <w:rFonts w:ascii="Times New Roman" w:hAnsi="Times New Roman" w:cs="Times New Roman"/>
          <w:sz w:val="24"/>
          <w:szCs w:val="24"/>
        </w:rPr>
        <w:t>в течение 10 дней со дня окончания проведения аукциона</w:t>
      </w:r>
      <w:r w:rsidRPr="00262A02">
        <w:rPr>
          <w:rFonts w:ascii="Times New Roman" w:hAnsi="Times New Roman" w:cs="Times New Roman"/>
          <w:sz w:val="24"/>
          <w:szCs w:val="24"/>
        </w:rPr>
        <w:t>;</w:t>
      </w:r>
    </w:p>
    <w:p w:rsidR="00B7076E" w:rsidRPr="00262A02" w:rsidRDefault="00B7076E" w:rsidP="00FA4651">
      <w:pPr>
        <w:spacing w:after="0" w:line="240" w:lineRule="auto"/>
        <w:jc w:val="both"/>
        <w:rPr>
          <w:rFonts w:ascii="Times New Roman" w:hAnsi="Times New Roman" w:cs="Times New Roman"/>
          <w:sz w:val="24"/>
          <w:szCs w:val="24"/>
        </w:rPr>
      </w:pPr>
      <w:r w:rsidRPr="00262A02">
        <w:rPr>
          <w:rFonts w:ascii="Times New Roman" w:hAnsi="Times New Roman" w:cs="Times New Roman"/>
          <w:sz w:val="24"/>
          <w:szCs w:val="24"/>
        </w:rPr>
        <w:t>-оплачивать стоимость арендной платы, в порядке и сроки, установленные договором аренды имущества</w:t>
      </w:r>
      <w:r w:rsidR="008B1595" w:rsidRPr="00262A02">
        <w:rPr>
          <w:rFonts w:ascii="Times New Roman" w:hAnsi="Times New Roman" w:cs="Times New Roman"/>
          <w:sz w:val="24"/>
          <w:szCs w:val="24"/>
        </w:rPr>
        <w:t xml:space="preserve"> по лоту №___</w:t>
      </w:r>
      <w:r w:rsidRPr="00262A02">
        <w:rPr>
          <w:rFonts w:ascii="Times New Roman" w:hAnsi="Times New Roman" w:cs="Times New Roman"/>
          <w:sz w:val="24"/>
          <w:szCs w:val="24"/>
        </w:rPr>
        <w:t xml:space="preserve">, </w:t>
      </w:r>
    </w:p>
    <w:p w:rsidR="00CC5353" w:rsidRPr="00262A02" w:rsidRDefault="00CC5353" w:rsidP="00FA4651">
      <w:pPr>
        <w:spacing w:after="0" w:line="240" w:lineRule="auto"/>
        <w:jc w:val="both"/>
        <w:rPr>
          <w:rFonts w:ascii="Times New Roman" w:hAnsi="Times New Roman" w:cs="Times New Roman"/>
          <w:sz w:val="24"/>
          <w:szCs w:val="24"/>
        </w:rPr>
      </w:pPr>
    </w:p>
    <w:p w:rsidR="00B7076E" w:rsidRPr="00262A02" w:rsidRDefault="00310C9C" w:rsidP="00FA4651">
      <w:pPr>
        <w:spacing w:after="0" w:line="240" w:lineRule="auto"/>
        <w:jc w:val="both"/>
        <w:rPr>
          <w:rFonts w:ascii="Times New Roman" w:hAnsi="Times New Roman" w:cs="Times New Roman"/>
          <w:sz w:val="24"/>
          <w:szCs w:val="24"/>
        </w:rPr>
      </w:pPr>
      <w:r w:rsidRPr="00262A02">
        <w:rPr>
          <w:rFonts w:ascii="Times New Roman" w:hAnsi="Times New Roman" w:cs="Times New Roman"/>
          <w:sz w:val="24"/>
          <w:szCs w:val="24"/>
        </w:rPr>
        <w:t>7</w:t>
      </w:r>
      <w:r w:rsidR="00B7076E" w:rsidRPr="00262A02">
        <w:rPr>
          <w:rFonts w:ascii="Times New Roman" w:hAnsi="Times New Roman" w:cs="Times New Roman"/>
          <w:sz w:val="24"/>
          <w:szCs w:val="24"/>
        </w:rPr>
        <w:t xml:space="preserve">. </w:t>
      </w:r>
      <w:r w:rsidRPr="00262A02">
        <w:rPr>
          <w:rFonts w:ascii="Times New Roman" w:hAnsi="Times New Roman" w:cs="Times New Roman"/>
          <w:sz w:val="24"/>
          <w:szCs w:val="24"/>
        </w:rPr>
        <w:t xml:space="preserve">Претендент </w:t>
      </w:r>
      <w:r w:rsidR="00B7076E" w:rsidRPr="00262A02">
        <w:rPr>
          <w:rFonts w:ascii="Times New Roman" w:hAnsi="Times New Roman" w:cs="Times New Roman"/>
          <w:sz w:val="24"/>
          <w:szCs w:val="24"/>
        </w:rPr>
        <w:t>осведомлен о техническом состоянии предмета аренды и согласен с тем, что:</w:t>
      </w:r>
    </w:p>
    <w:p w:rsidR="00B7076E" w:rsidRPr="00262A02" w:rsidRDefault="00B7076E" w:rsidP="00FA4651">
      <w:pPr>
        <w:spacing w:after="0" w:line="240" w:lineRule="auto"/>
        <w:jc w:val="both"/>
        <w:rPr>
          <w:rFonts w:ascii="Times New Roman" w:hAnsi="Times New Roman" w:cs="Times New Roman"/>
          <w:sz w:val="24"/>
          <w:szCs w:val="24"/>
        </w:rPr>
      </w:pPr>
      <w:r w:rsidRPr="00262A02">
        <w:rPr>
          <w:rFonts w:ascii="Times New Roman" w:hAnsi="Times New Roman" w:cs="Times New Roman"/>
          <w:sz w:val="24"/>
          <w:szCs w:val="24"/>
        </w:rPr>
        <w:t xml:space="preserve">- Организатор аукциона не несёт ответственности за ущерб, который может быть причинен </w:t>
      </w:r>
      <w:r w:rsidR="00310C9C" w:rsidRPr="00262A02">
        <w:rPr>
          <w:rFonts w:ascii="Times New Roman" w:hAnsi="Times New Roman" w:cs="Times New Roman"/>
          <w:sz w:val="24"/>
          <w:szCs w:val="24"/>
        </w:rPr>
        <w:t xml:space="preserve">Претенденту </w:t>
      </w:r>
      <w:r w:rsidRPr="00262A02">
        <w:rPr>
          <w:rFonts w:ascii="Times New Roman" w:hAnsi="Times New Roman" w:cs="Times New Roman"/>
          <w:sz w:val="24"/>
          <w:szCs w:val="24"/>
        </w:rPr>
        <w:t xml:space="preserve">отменой аукциона или снятием с аукциона части объектов недвижимого имущества, передаваемого в аренду (независимо от времени до начала проведения аукциона), а также приостановлением организации и проведения аукциона в </w:t>
      </w:r>
      <w:r w:rsidRPr="00262A02">
        <w:rPr>
          <w:rFonts w:ascii="Times New Roman" w:hAnsi="Times New Roman" w:cs="Times New Roman"/>
          <w:sz w:val="24"/>
          <w:szCs w:val="24"/>
        </w:rPr>
        <w:lastRenderedPageBreak/>
        <w:t xml:space="preserve">случае, если данные действия предусмотрены законодательством </w:t>
      </w:r>
      <w:r w:rsidR="008B1595" w:rsidRPr="00262A02">
        <w:rPr>
          <w:rFonts w:ascii="Times New Roman" w:hAnsi="Times New Roman" w:cs="Times New Roman"/>
          <w:sz w:val="24"/>
          <w:szCs w:val="24"/>
        </w:rPr>
        <w:t xml:space="preserve">РФ </w:t>
      </w:r>
      <w:r w:rsidRPr="00262A02">
        <w:rPr>
          <w:rFonts w:ascii="Times New Roman" w:hAnsi="Times New Roman" w:cs="Times New Roman"/>
          <w:sz w:val="24"/>
          <w:szCs w:val="24"/>
        </w:rPr>
        <w:t>и иными нормативными правовыми актами.</w:t>
      </w:r>
    </w:p>
    <w:p w:rsidR="00CC5353" w:rsidRPr="00262A02" w:rsidRDefault="00CC5353" w:rsidP="00FA4651">
      <w:pPr>
        <w:spacing w:after="0" w:line="240" w:lineRule="auto"/>
        <w:jc w:val="both"/>
        <w:rPr>
          <w:rFonts w:ascii="Times New Roman" w:hAnsi="Times New Roman" w:cs="Times New Roman"/>
          <w:sz w:val="24"/>
          <w:szCs w:val="24"/>
        </w:rPr>
      </w:pPr>
    </w:p>
    <w:p w:rsidR="00B7076E" w:rsidRPr="00262A02" w:rsidRDefault="00310C9C" w:rsidP="00FA4651">
      <w:pPr>
        <w:spacing w:line="240" w:lineRule="auto"/>
        <w:jc w:val="both"/>
        <w:rPr>
          <w:rFonts w:ascii="Times New Roman" w:hAnsi="Times New Roman" w:cs="Times New Roman"/>
          <w:sz w:val="24"/>
          <w:szCs w:val="24"/>
        </w:rPr>
      </w:pPr>
      <w:r w:rsidRPr="00262A02">
        <w:rPr>
          <w:rFonts w:ascii="Times New Roman" w:hAnsi="Times New Roman" w:cs="Times New Roman"/>
          <w:sz w:val="24"/>
          <w:szCs w:val="24"/>
        </w:rPr>
        <w:t>8</w:t>
      </w:r>
      <w:r w:rsidR="00B7076E" w:rsidRPr="00262A02">
        <w:rPr>
          <w:rFonts w:ascii="Times New Roman" w:hAnsi="Times New Roman" w:cs="Times New Roman"/>
          <w:sz w:val="24"/>
          <w:szCs w:val="24"/>
        </w:rPr>
        <w:t>.Сообщаем, что для оперативного уведомления нас по вопросам организационного характера и взаимодействия с Организатором аукциона</w:t>
      </w:r>
      <w:r w:rsidR="008B1595" w:rsidRPr="00262A02">
        <w:rPr>
          <w:rFonts w:ascii="Times New Roman" w:hAnsi="Times New Roman" w:cs="Times New Roman"/>
          <w:sz w:val="24"/>
          <w:szCs w:val="24"/>
        </w:rPr>
        <w:t>, Специализированной организацией</w:t>
      </w:r>
      <w:r w:rsidR="00B7076E" w:rsidRPr="00262A02">
        <w:rPr>
          <w:rFonts w:ascii="Times New Roman" w:hAnsi="Times New Roman" w:cs="Times New Roman"/>
          <w:sz w:val="24"/>
          <w:szCs w:val="24"/>
        </w:rPr>
        <w:t xml:space="preserve"> нами уполномочен ___________________________________.</w:t>
      </w:r>
    </w:p>
    <w:p w:rsidR="00B7076E" w:rsidRPr="00B7076E" w:rsidRDefault="00B7076E" w:rsidP="00FA4651">
      <w:pPr>
        <w:spacing w:line="240" w:lineRule="auto"/>
        <w:jc w:val="both"/>
        <w:rPr>
          <w:rFonts w:ascii="Times New Roman" w:hAnsi="Times New Roman" w:cs="Times New Roman"/>
          <w:sz w:val="24"/>
          <w:szCs w:val="24"/>
        </w:rPr>
      </w:pPr>
      <w:r w:rsidRPr="00262A02">
        <w:rPr>
          <w:rFonts w:ascii="Times New Roman" w:hAnsi="Times New Roman" w:cs="Times New Roman"/>
          <w:sz w:val="24"/>
          <w:szCs w:val="24"/>
        </w:rPr>
        <w:t xml:space="preserve">                        (Ф.И.О., телефон </w:t>
      </w:r>
      <w:r w:rsidR="001B7326" w:rsidRPr="00262A02">
        <w:rPr>
          <w:rFonts w:ascii="Times New Roman" w:hAnsi="Times New Roman" w:cs="Times New Roman"/>
          <w:sz w:val="24"/>
          <w:szCs w:val="24"/>
        </w:rPr>
        <w:t>представителя Претедента</w:t>
      </w:r>
      <w:r w:rsidRPr="00262A02">
        <w:rPr>
          <w:rFonts w:ascii="Times New Roman" w:hAnsi="Times New Roman" w:cs="Times New Roman"/>
          <w:sz w:val="24"/>
          <w:szCs w:val="24"/>
        </w:rPr>
        <w:t>)</w:t>
      </w:r>
      <w:bookmarkStart w:id="1" w:name="_GoBack"/>
      <w:bookmarkEnd w:id="1"/>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Все сведения о проведении аукциона просим сообщать уполномоченному лицу. </w:t>
      </w:r>
    </w:p>
    <w:p w:rsidR="00B7076E" w:rsidRPr="00B7076E" w:rsidRDefault="008B1595" w:rsidP="00FA4651">
      <w:pPr>
        <w:spacing w:line="240" w:lineRule="auto"/>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 xml:space="preserve">. Сведения о банковских реквизитах Заявителя:_______________________ </w:t>
      </w:r>
    </w:p>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1B7326" w:rsidRPr="00B7076E" w:rsidRDefault="008B1595" w:rsidP="001B7326">
      <w:pPr>
        <w:rPr>
          <w:rFonts w:ascii="Times New Roman" w:hAnsi="Times New Roman" w:cs="Times New Roman"/>
          <w:sz w:val="24"/>
          <w:szCs w:val="24"/>
        </w:rPr>
      </w:pPr>
      <w:r w:rsidRPr="008B1595">
        <w:rPr>
          <w:rFonts w:ascii="Times New Roman" w:hAnsi="Times New Roman" w:cs="Times New Roman"/>
          <w:sz w:val="24"/>
          <w:szCs w:val="24"/>
        </w:rPr>
        <w:t>Претендент</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t xml:space="preserve"> __________________________        _____________________</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r>
      <w:r w:rsidRPr="00B7076E">
        <w:rPr>
          <w:rFonts w:ascii="Times New Roman" w:hAnsi="Times New Roman" w:cs="Times New Roman"/>
          <w:sz w:val="24"/>
          <w:szCs w:val="24"/>
        </w:rPr>
        <w:tab/>
        <w:t xml:space="preserve"> (подпись)                                                             (Ф.И.О.)</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М.П.</w:t>
      </w:r>
    </w:p>
    <w:p w:rsidR="00022178" w:rsidRDefault="00022178">
      <w:pPr>
        <w:rPr>
          <w:rFonts w:ascii="Times New Roman" w:hAnsi="Times New Roman" w:cs="Times New Roman"/>
          <w:b/>
          <w:sz w:val="28"/>
          <w:szCs w:val="28"/>
        </w:rPr>
      </w:pPr>
    </w:p>
    <w:p w:rsidR="00022178" w:rsidRDefault="00022178">
      <w:pPr>
        <w:rPr>
          <w:rFonts w:ascii="Times New Roman" w:hAnsi="Times New Roman" w:cs="Times New Roman"/>
          <w:b/>
          <w:sz w:val="28"/>
          <w:szCs w:val="28"/>
        </w:rPr>
      </w:pPr>
    </w:p>
    <w:p w:rsidR="001B7326" w:rsidRDefault="001B7326">
      <w:pPr>
        <w:rPr>
          <w:rFonts w:ascii="Times New Roman" w:hAnsi="Times New Roman" w:cs="Times New Roman"/>
          <w:b/>
          <w:sz w:val="28"/>
          <w:szCs w:val="28"/>
        </w:rPr>
      </w:pPr>
      <w:r>
        <w:rPr>
          <w:rFonts w:ascii="Times New Roman" w:hAnsi="Times New Roman" w:cs="Times New Roman"/>
          <w:b/>
          <w:sz w:val="28"/>
          <w:szCs w:val="28"/>
        </w:rPr>
        <w:br w:type="page"/>
      </w:r>
    </w:p>
    <w:p w:rsidR="00B7076E" w:rsidRDefault="00B7076E">
      <w:pPr>
        <w:rPr>
          <w:rFonts w:ascii="Times New Roman" w:hAnsi="Times New Roman" w:cs="Times New Roman"/>
          <w:b/>
          <w:sz w:val="28"/>
          <w:szCs w:val="28"/>
        </w:rPr>
      </w:pPr>
    </w:p>
    <w:p w:rsidR="00310C9C" w:rsidRPr="00310C9C" w:rsidRDefault="00310C9C" w:rsidP="00310C9C">
      <w:pPr>
        <w:ind w:right="-289"/>
        <w:jc w:val="center"/>
        <w:rPr>
          <w:rFonts w:ascii="Times New Roman" w:hAnsi="Times New Roman" w:cs="Times New Roman"/>
          <w:b/>
          <w:sz w:val="24"/>
          <w:szCs w:val="24"/>
        </w:rPr>
      </w:pPr>
      <w:bookmarkStart w:id="2" w:name="_Toc258003690"/>
      <w:r w:rsidRPr="00310C9C">
        <w:rPr>
          <w:rFonts w:ascii="Times New Roman" w:hAnsi="Times New Roman" w:cs="Times New Roman"/>
          <w:b/>
          <w:sz w:val="24"/>
          <w:szCs w:val="24"/>
        </w:rPr>
        <w:t>ОПИСЬ ДОКУМЕНТОВ,</w:t>
      </w:r>
    </w:p>
    <w:p w:rsidR="00310C9C" w:rsidRPr="00310C9C" w:rsidRDefault="00310C9C" w:rsidP="00310C9C">
      <w:pPr>
        <w:keepNext/>
        <w:jc w:val="center"/>
        <w:outlineLvl w:val="2"/>
        <w:rPr>
          <w:rFonts w:ascii="Times New Roman" w:hAnsi="Times New Roman" w:cs="Times New Roman"/>
          <w:b/>
          <w:bCs/>
          <w:sz w:val="24"/>
          <w:szCs w:val="24"/>
        </w:rPr>
      </w:pPr>
      <w:r w:rsidRPr="00310C9C">
        <w:rPr>
          <w:rFonts w:ascii="Times New Roman" w:hAnsi="Times New Roman" w:cs="Times New Roman"/>
          <w:b/>
          <w:bCs/>
          <w:sz w:val="24"/>
          <w:szCs w:val="24"/>
        </w:rPr>
        <w:t xml:space="preserve">ВХОДЯЩИХ В СОСТАВ ЗАЯВКИ НА УЧАСТИЕ В АУКЦИОНЕ </w:t>
      </w:r>
    </w:p>
    <w:p w:rsidR="00310C9C" w:rsidRPr="00310C9C" w:rsidRDefault="00310C9C" w:rsidP="00310C9C">
      <w:pPr>
        <w:ind w:right="-289" w:firstLine="567"/>
        <w:jc w:val="both"/>
        <w:rPr>
          <w:rFonts w:ascii="Times New Roman" w:hAnsi="Times New Roman" w:cs="Times New Roman"/>
          <w:sz w:val="24"/>
          <w:szCs w:val="24"/>
        </w:rPr>
      </w:pPr>
    </w:p>
    <w:p w:rsidR="00310C9C" w:rsidRPr="00310C9C" w:rsidRDefault="00310C9C" w:rsidP="00310C9C">
      <w:pPr>
        <w:keepNext/>
        <w:ind w:firstLine="540"/>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Настоящим ______________________________________________________________________  </w:t>
      </w:r>
    </w:p>
    <w:p w:rsidR="00310C9C" w:rsidRPr="00310C9C" w:rsidRDefault="00310C9C" w:rsidP="00310C9C">
      <w:pPr>
        <w:keepNext/>
        <w:ind w:firstLine="540"/>
        <w:jc w:val="both"/>
        <w:rPr>
          <w:rFonts w:ascii="Times New Roman" w:hAnsi="Times New Roman" w:cs="Times New Roman"/>
          <w:color w:val="000000"/>
          <w:sz w:val="24"/>
          <w:szCs w:val="24"/>
          <w:vertAlign w:val="superscript"/>
        </w:rPr>
      </w:pPr>
      <w:r w:rsidRPr="00310C9C">
        <w:rPr>
          <w:rFonts w:ascii="Times New Roman" w:hAnsi="Times New Roman" w:cs="Times New Roman"/>
          <w:color w:val="000000"/>
          <w:sz w:val="24"/>
          <w:szCs w:val="24"/>
          <w:vertAlign w:val="superscript"/>
        </w:rPr>
        <w:t>(полное наименование для юридических лиц/ФИО для физических лиц)</w:t>
      </w:r>
    </w:p>
    <w:p w:rsidR="00310C9C" w:rsidRPr="00310C9C" w:rsidRDefault="00310C9C" w:rsidP="00310C9C">
      <w:pPr>
        <w:keepNext/>
        <w:jc w:val="both"/>
        <w:rPr>
          <w:rFonts w:ascii="Times New Roman" w:hAnsi="Times New Roman" w:cs="Times New Roman"/>
          <w:sz w:val="24"/>
          <w:szCs w:val="24"/>
        </w:rPr>
      </w:pPr>
      <w:r w:rsidRPr="00310C9C">
        <w:rPr>
          <w:rFonts w:ascii="Times New Roman" w:hAnsi="Times New Roman" w:cs="Times New Roman"/>
          <w:color w:val="000000"/>
          <w:sz w:val="24"/>
          <w:szCs w:val="24"/>
        </w:rPr>
        <w:t xml:space="preserve">подтверждает, что для участия в аукционе </w:t>
      </w:r>
      <w:r w:rsidR="00387C67" w:rsidRPr="00387C67">
        <w:rPr>
          <w:rFonts w:ascii="Times New Roman" w:hAnsi="Times New Roman" w:cs="Times New Roman"/>
          <w:color w:val="000000"/>
          <w:sz w:val="24"/>
          <w:szCs w:val="24"/>
        </w:rPr>
        <w:t>открытого по составу участников и форме подачи предложений, на право заключения краткосрочного договора аренды объекта недвижимого имущества, находящихся в собственности Акционерного общества «Концерн радиостроения «Вега»</w:t>
      </w:r>
      <w:r w:rsidRPr="00310C9C">
        <w:rPr>
          <w:rFonts w:ascii="Times New Roman" w:hAnsi="Times New Roman" w:cs="Times New Roman"/>
          <w:sz w:val="24"/>
          <w:szCs w:val="24"/>
        </w:rPr>
        <w:t>, направляются нижеперечисленные документы:</w:t>
      </w:r>
    </w:p>
    <w:bookmarkEnd w:id="2"/>
    <w:p w:rsidR="00310C9C" w:rsidRPr="00310C9C" w:rsidRDefault="00310C9C" w:rsidP="00310C9C">
      <w:pPr>
        <w:keepNext/>
        <w:jc w:val="both"/>
        <w:rPr>
          <w:rFonts w:ascii="Times New Roman" w:hAnsi="Times New Roman" w:cs="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639"/>
        <w:gridCol w:w="2060"/>
        <w:gridCol w:w="2092"/>
      </w:tblGrid>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w:t>
            </w:r>
          </w:p>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п/п</w:t>
            </w:r>
          </w:p>
        </w:tc>
        <w:tc>
          <w:tcPr>
            <w:tcW w:w="5138"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Наименование документа</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 страницы</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Количество страниц</w:t>
            </w: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1</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2</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3</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4</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r w:rsidRPr="00310C9C">
              <w:rPr>
                <w:rFonts w:ascii="Times New Roman" w:hAnsi="Times New Roman" w:cs="Times New Roman"/>
                <w:b/>
                <w:color w:val="000000"/>
                <w:sz w:val="24"/>
                <w:szCs w:val="24"/>
              </w:rPr>
              <w:t>…</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7E5055" w:rsidTr="00263535">
        <w:tc>
          <w:tcPr>
            <w:tcW w:w="5812" w:type="dxa"/>
            <w:gridSpan w:val="2"/>
          </w:tcPr>
          <w:p w:rsidR="00310C9C" w:rsidRPr="007E5055" w:rsidRDefault="00310C9C" w:rsidP="002D1C11">
            <w:pPr>
              <w:keepNext/>
              <w:spacing w:after="0"/>
              <w:jc w:val="both"/>
              <w:rPr>
                <w:rFonts w:ascii="Times New Roman" w:hAnsi="Times New Roman" w:cs="Times New Roman"/>
                <w:color w:val="000000"/>
                <w:sz w:val="24"/>
                <w:szCs w:val="24"/>
              </w:rPr>
            </w:pPr>
            <w:r w:rsidRPr="007E5055">
              <w:rPr>
                <w:rFonts w:ascii="Times New Roman" w:hAnsi="Times New Roman" w:cs="Times New Roman"/>
                <w:color w:val="000000"/>
                <w:sz w:val="24"/>
                <w:szCs w:val="24"/>
              </w:rPr>
              <w:t>Итого количество страниц</w:t>
            </w: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r>
    </w:tbl>
    <w:p w:rsidR="002D1C11" w:rsidRPr="007E5055" w:rsidRDefault="002D1C11"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p>
    <w:p w:rsidR="00310C9C" w:rsidRPr="00310C9C" w:rsidRDefault="00310C9C"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r w:rsidRPr="00310C9C">
        <w:rPr>
          <w:rFonts w:ascii="Times New Roman" w:hAnsi="Times New Roman" w:cs="Times New Roman"/>
          <w:b/>
          <w:i/>
          <w:sz w:val="24"/>
          <w:szCs w:val="24"/>
        </w:rPr>
        <w:t xml:space="preserve">Примечания: </w:t>
      </w:r>
      <w:r w:rsidRPr="00310C9C">
        <w:rPr>
          <w:rFonts w:ascii="Times New Roman" w:hAnsi="Times New Roman" w:cs="Times New Roman"/>
          <w:i/>
          <w:sz w:val="24"/>
          <w:szCs w:val="24"/>
        </w:rPr>
        <w:t>В каждом пункте описи указывать название конкретного документа, предоставляемого в составе аукционной заявки.</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rPr>
      </w:pPr>
      <w:r w:rsidRPr="00310C9C">
        <w:rPr>
          <w:rFonts w:ascii="Times New Roman" w:hAnsi="Times New Roman" w:cs="Times New Roman"/>
          <w:b/>
          <w:sz w:val="24"/>
          <w:szCs w:val="24"/>
        </w:rPr>
        <w:t xml:space="preserve">Заполняется </w:t>
      </w:r>
      <w:r>
        <w:rPr>
          <w:rFonts w:ascii="Times New Roman" w:hAnsi="Times New Roman" w:cs="Times New Roman"/>
          <w:b/>
          <w:sz w:val="24"/>
          <w:szCs w:val="24"/>
        </w:rPr>
        <w:t>Специализированной организацией</w:t>
      </w:r>
      <w:r w:rsidRPr="00310C9C">
        <w:rPr>
          <w:rFonts w:ascii="Times New Roman" w:hAnsi="Times New Roman" w:cs="Times New Roman"/>
          <w:b/>
          <w:sz w:val="24"/>
          <w:szCs w:val="24"/>
        </w:rPr>
        <w:t>:</w:t>
      </w:r>
    </w:p>
    <w:p w:rsidR="00310C9C" w:rsidRPr="00310C9C" w:rsidRDefault="00310C9C" w:rsidP="00310C9C">
      <w:pPr>
        <w:jc w:val="both"/>
        <w:rPr>
          <w:rFonts w:ascii="Times New Roman" w:hAnsi="Times New Roman" w:cs="Times New Roman"/>
          <w:b/>
          <w:sz w:val="24"/>
          <w:szCs w:val="24"/>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Заявка принята «_______»____________20</w:t>
      </w:r>
      <w:r w:rsidR="00387C67">
        <w:rPr>
          <w:rFonts w:ascii="Times New Roman" w:hAnsi="Times New Roman" w:cs="Times New Roman"/>
          <w:b/>
          <w:sz w:val="24"/>
          <w:szCs w:val="24"/>
          <w:u w:val="single"/>
        </w:rPr>
        <w:t>__</w:t>
      </w:r>
      <w:r w:rsidRPr="00310C9C">
        <w:rPr>
          <w:rFonts w:ascii="Times New Roman" w:hAnsi="Times New Roman" w:cs="Times New Roman"/>
          <w:b/>
          <w:sz w:val="24"/>
          <w:szCs w:val="24"/>
          <w:u w:val="single"/>
        </w:rPr>
        <w:t>г. «____»час._____ «____»мин.</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 xml:space="preserve">__________________________ _________________________________ </w:t>
      </w:r>
    </w:p>
    <w:p w:rsidR="00310C9C" w:rsidRPr="00310C9C" w:rsidRDefault="00310C9C" w:rsidP="00310C9C">
      <w:pPr>
        <w:jc w:val="both"/>
        <w:rPr>
          <w:rFonts w:ascii="Times New Roman" w:hAnsi="Times New Roman" w:cs="Times New Roman"/>
          <w:b/>
          <w:i/>
          <w:sz w:val="24"/>
          <w:szCs w:val="24"/>
          <w:u w:val="single"/>
        </w:rPr>
      </w:pPr>
      <w:r w:rsidRPr="00310C9C">
        <w:rPr>
          <w:rFonts w:ascii="Times New Roman" w:hAnsi="Times New Roman" w:cs="Times New Roman"/>
          <w:b/>
          <w:i/>
          <w:sz w:val="24"/>
          <w:szCs w:val="24"/>
          <w:u w:val="single"/>
        </w:rPr>
        <w:t>(ФИО)                                                       (подпись)</w:t>
      </w:r>
    </w:p>
    <w:p w:rsidR="00310C9C" w:rsidRPr="00625F9B" w:rsidRDefault="00310C9C" w:rsidP="00310C9C">
      <w:pPr>
        <w:jc w:val="both"/>
        <w:rPr>
          <w:b/>
          <w:i/>
          <w:sz w:val="24"/>
          <w:szCs w:val="24"/>
          <w:u w:val="single"/>
        </w:rPr>
      </w:pPr>
    </w:p>
    <w:p w:rsidR="009E43BB" w:rsidRDefault="009E43BB">
      <w:pPr>
        <w:rPr>
          <w:rFonts w:ascii="Times New Roman" w:hAnsi="Times New Roman" w:cs="Times New Roman"/>
          <w:b/>
          <w:sz w:val="28"/>
          <w:szCs w:val="28"/>
        </w:rPr>
      </w:pPr>
      <w:r>
        <w:rPr>
          <w:rFonts w:ascii="Times New Roman" w:hAnsi="Times New Roman" w:cs="Times New Roman"/>
          <w:b/>
          <w:sz w:val="28"/>
          <w:szCs w:val="28"/>
        </w:rPr>
        <w:br w:type="page"/>
      </w:r>
    </w:p>
    <w:p w:rsidR="009E43BB" w:rsidRDefault="009E43BB" w:rsidP="009E43BB">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2</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2</w:t>
      </w:r>
      <w:r w:rsidRPr="003121BE">
        <w:rPr>
          <w:rFonts w:ascii="Times New Roman" w:hAnsi="Times New Roman" w:cs="Times New Roman"/>
          <w:b/>
          <w:sz w:val="28"/>
          <w:szCs w:val="28"/>
        </w:rPr>
        <w:t xml:space="preserve"> – Форма заяв</w:t>
      </w:r>
      <w:r>
        <w:rPr>
          <w:rFonts w:ascii="Times New Roman" w:hAnsi="Times New Roman" w:cs="Times New Roman"/>
          <w:b/>
          <w:sz w:val="28"/>
          <w:szCs w:val="28"/>
        </w:rPr>
        <w:t xml:space="preserve">ления о предоставлении документации об аукционе </w:t>
      </w:r>
    </w:p>
    <w:p w:rsidR="009E43BB" w:rsidRDefault="009E43BB" w:rsidP="009E43BB">
      <w:pPr>
        <w:rPr>
          <w:rFonts w:ascii="Times New Roman" w:hAnsi="Times New Roman" w:cs="Times New Roman"/>
          <w:sz w:val="24"/>
          <w:szCs w:val="24"/>
        </w:rPr>
      </w:pPr>
    </w:p>
    <w:p w:rsidR="009E43BB" w:rsidRDefault="009E43BB" w:rsidP="009E43BB">
      <w:pPr>
        <w:rPr>
          <w:rFonts w:ascii="Times New Roman" w:hAnsi="Times New Roman" w:cs="Times New Roman"/>
          <w:sz w:val="24"/>
          <w:szCs w:val="24"/>
        </w:rPr>
      </w:pPr>
    </w:p>
    <w:p w:rsidR="009E43BB" w:rsidRPr="00B7076E" w:rsidRDefault="009E43BB" w:rsidP="009E43BB">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9E43BB" w:rsidRDefault="009E43BB" w:rsidP="009E43BB">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3" w:history="1">
        <w:r w:rsidRPr="000636DB">
          <w:rPr>
            <w:rStyle w:val="ae"/>
            <w:rFonts w:ascii="Times New Roman" w:hAnsi="Times New Roman" w:cs="Times New Roman"/>
            <w:sz w:val="24"/>
            <w:szCs w:val="24"/>
          </w:rPr>
          <w:t>info@ust.msk.ru</w:t>
        </w:r>
      </w:hyperlink>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w:t>
      </w:r>
      <w:r w:rsidRPr="001B7326">
        <w:rPr>
          <w:rFonts w:ascii="Times New Roman" w:hAnsi="Times New Roman" w:cs="Times New Roman"/>
          <w:i/>
          <w:sz w:val="24"/>
          <w:szCs w:val="24"/>
          <w:u w:val="single"/>
        </w:rPr>
        <w:t>обязательно</w:t>
      </w:r>
      <w:r w:rsidRPr="009E43BB">
        <w:rPr>
          <w:rFonts w:ascii="Times New Roman" w:hAnsi="Times New Roman" w:cs="Times New Roman"/>
          <w:i/>
          <w:sz w:val="24"/>
          <w:szCs w:val="24"/>
        </w:rPr>
        <w:t xml:space="preserve"> укажите </w:t>
      </w:r>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w:t>
      </w:r>
      <w:r w:rsidR="00FA26DD" w:rsidRPr="00FA26DD">
        <w:rPr>
          <w:rFonts w:ascii="Times New Roman" w:hAnsi="Times New Roman" w:cs="Times New Roman"/>
          <w:i/>
          <w:sz w:val="24"/>
          <w:szCs w:val="24"/>
        </w:rPr>
        <w:t>АО «Концерн «Вега»</w:t>
      </w:r>
      <w:r w:rsidR="00FA26DD">
        <w:rPr>
          <w:rFonts w:ascii="Times New Roman" w:hAnsi="Times New Roman" w:cs="Times New Roman"/>
          <w:i/>
          <w:sz w:val="24"/>
          <w:szCs w:val="24"/>
        </w:rPr>
        <w:t>)</w:t>
      </w:r>
    </w:p>
    <w:p w:rsidR="009E43BB" w:rsidRPr="009E43BB" w:rsidRDefault="009E43BB" w:rsidP="009E43BB">
      <w:pPr>
        <w:rPr>
          <w:rFonts w:ascii="Times New Roman" w:hAnsi="Times New Roman" w:cs="Times New Roman"/>
          <w:b/>
          <w:sz w:val="24"/>
          <w:szCs w:val="24"/>
          <w:u w:val="single"/>
        </w:rPr>
      </w:pPr>
    </w:p>
    <w:p w:rsidR="009E43BB" w:rsidRPr="009E43BB" w:rsidRDefault="007A702B" w:rsidP="009E43BB">
      <w:pPr>
        <w:jc w:val="right"/>
        <w:rPr>
          <w:rFonts w:ascii="Times New Roman" w:hAnsi="Times New Roman" w:cs="Times New Roman"/>
          <w:b/>
          <w:sz w:val="24"/>
          <w:szCs w:val="24"/>
          <w:u w:val="single"/>
        </w:rPr>
      </w:pPr>
      <w:r>
        <w:rPr>
          <w:rFonts w:ascii="Times New Roman" w:hAnsi="Times New Roman" w:cs="Times New Roman"/>
          <w:b/>
          <w:sz w:val="24"/>
          <w:szCs w:val="24"/>
          <w:u w:val="single"/>
        </w:rPr>
        <w:t>ООО «ЮСТ»</w:t>
      </w: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 xml:space="preserve">Заявление о предоставлении </w:t>
      </w: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документации об аукционе</w:t>
      </w:r>
    </w:p>
    <w:p w:rsidR="009E43BB" w:rsidRPr="009E43BB" w:rsidRDefault="009E43BB" w:rsidP="009E43BB">
      <w:pPr>
        <w:spacing w:after="0"/>
        <w:jc w:val="center"/>
        <w:rPr>
          <w:rFonts w:ascii="Times New Roman" w:hAnsi="Times New Roman" w:cs="Times New Roman"/>
          <w:b/>
          <w:sz w:val="24"/>
          <w:szCs w:val="24"/>
          <w:u w:val="single"/>
        </w:rPr>
      </w:pPr>
    </w:p>
    <w:p w:rsid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sz w:val="24"/>
          <w:szCs w:val="24"/>
        </w:rPr>
        <w:t xml:space="preserve">                      ________________________________(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 xml:space="preserve">)  просит предоставить документацию об аукционе на право </w:t>
      </w:r>
      <w:r w:rsidR="00F755D6">
        <w:rPr>
          <w:rFonts w:ascii="Times New Roman" w:hAnsi="Times New Roman" w:cs="Times New Roman"/>
          <w:sz w:val="24"/>
          <w:szCs w:val="24"/>
        </w:rPr>
        <w:t xml:space="preserve">заключения </w:t>
      </w:r>
      <w:r w:rsidR="00F755D6" w:rsidRPr="00F755D6">
        <w:rPr>
          <w:rFonts w:ascii="Times New Roman" w:hAnsi="Times New Roman" w:cs="Times New Roman"/>
          <w:sz w:val="24"/>
          <w:szCs w:val="24"/>
        </w:rPr>
        <w:t xml:space="preserve">договора аренды объектов недвижимого имущества </w:t>
      </w:r>
      <w:r w:rsidR="00FA26DD" w:rsidRPr="00FA26DD">
        <w:rPr>
          <w:rFonts w:ascii="Times New Roman" w:hAnsi="Times New Roman" w:cs="Times New Roman"/>
          <w:sz w:val="24"/>
          <w:szCs w:val="24"/>
        </w:rPr>
        <w:t>АО «Концерн «Вега»</w:t>
      </w:r>
      <w:r w:rsidRPr="009E43BB">
        <w:rPr>
          <w:rFonts w:ascii="Times New Roman" w:hAnsi="Times New Roman" w:cs="Times New Roman"/>
          <w:sz w:val="24"/>
          <w:szCs w:val="24"/>
        </w:rPr>
        <w:t xml:space="preserve"> (_________________ </w:t>
      </w:r>
      <w:r w:rsidRPr="009E43BB">
        <w:rPr>
          <w:rFonts w:ascii="Times New Roman" w:hAnsi="Times New Roman" w:cs="Times New Roman"/>
          <w:i/>
          <w:sz w:val="24"/>
          <w:szCs w:val="24"/>
        </w:rPr>
        <w:t>указать №извещения на официальной Электронной торговой площадк</w:t>
      </w:r>
      <w:r>
        <w:rPr>
          <w:rFonts w:ascii="Times New Roman" w:hAnsi="Times New Roman" w:cs="Times New Roman"/>
          <w:i/>
          <w:sz w:val="24"/>
          <w:szCs w:val="24"/>
        </w:rPr>
        <w:t>и</w:t>
      </w:r>
      <w:r w:rsidRPr="009E43BB">
        <w:rPr>
          <w:rFonts w:ascii="Times New Roman" w:hAnsi="Times New Roman" w:cs="Times New Roman"/>
          <w:i/>
          <w:sz w:val="24"/>
          <w:szCs w:val="24"/>
        </w:rPr>
        <w:t xml:space="preserve"> Корпорации </w:t>
      </w:r>
      <w:hyperlink r:id="rId14" w:history="1">
        <w:r w:rsidRPr="000636DB">
          <w:rPr>
            <w:rStyle w:val="ae"/>
            <w:rFonts w:ascii="Times New Roman" w:hAnsi="Times New Roman" w:cs="Times New Roman"/>
            <w:i/>
            <w:sz w:val="24"/>
            <w:szCs w:val="24"/>
          </w:rPr>
          <w:t>www.etprf.ru</w:t>
        </w:r>
      </w:hyperlink>
      <w:r>
        <w:rPr>
          <w:rFonts w:ascii="Times New Roman" w:hAnsi="Times New Roman" w:cs="Times New Roman"/>
          <w:i/>
          <w:sz w:val="24"/>
          <w:szCs w:val="24"/>
        </w:rPr>
        <w:t>)</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                   Запрашиваемую документацию направить ______________________(</w:t>
      </w:r>
      <w:r w:rsidRPr="009E43BB">
        <w:rPr>
          <w:rFonts w:ascii="Times New Roman" w:hAnsi="Times New Roman" w:cs="Times New Roman"/>
          <w:i/>
          <w:sz w:val="24"/>
          <w:szCs w:val="24"/>
        </w:rPr>
        <w:t>указать способ получения документации: в электронной форме</w:t>
      </w:r>
      <w:r w:rsidRPr="009E43BB">
        <w:rPr>
          <w:rFonts w:ascii="Times New Roman" w:hAnsi="Times New Roman" w:cs="Times New Roman"/>
          <w:sz w:val="24"/>
          <w:szCs w:val="24"/>
        </w:rPr>
        <w:t xml:space="preserve"> на адрес:</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________________________(</w:t>
      </w:r>
      <w:r w:rsidRPr="009E43BB">
        <w:rPr>
          <w:rFonts w:ascii="Times New Roman" w:hAnsi="Times New Roman" w:cs="Times New Roman"/>
          <w:i/>
          <w:sz w:val="24"/>
          <w:szCs w:val="24"/>
        </w:rPr>
        <w:t>указать электронный адрес</w:t>
      </w:r>
      <w:r w:rsidRPr="009E43BB">
        <w:rPr>
          <w:rFonts w:ascii="Times New Roman" w:hAnsi="Times New Roman" w:cs="Times New Roman"/>
          <w:sz w:val="24"/>
          <w:szCs w:val="24"/>
        </w:rPr>
        <w:t>).</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)ознакомлен, что в дальнейшем, после получения по настоящему заявлению документации об аукционе, самостоятельно будет отслеживать на официальном сайте http://</w:t>
      </w:r>
      <w:r w:rsidRPr="009E43BB">
        <w:t xml:space="preserve"> </w:t>
      </w:r>
      <w:hyperlink r:id="rId15" w:history="1">
        <w:r w:rsidRPr="000636DB">
          <w:rPr>
            <w:rStyle w:val="ae"/>
            <w:rFonts w:ascii="Times New Roman" w:hAnsi="Times New Roman" w:cs="Times New Roman"/>
            <w:sz w:val="24"/>
            <w:szCs w:val="24"/>
          </w:rPr>
          <w:t>www.etprf.ru</w:t>
        </w:r>
      </w:hyperlink>
      <w:r>
        <w:rPr>
          <w:rFonts w:ascii="Times New Roman" w:hAnsi="Times New Roman" w:cs="Times New Roman"/>
          <w:sz w:val="24"/>
          <w:szCs w:val="24"/>
        </w:rPr>
        <w:t xml:space="preserve"> </w:t>
      </w:r>
      <w:r w:rsidRPr="009E43BB">
        <w:rPr>
          <w:rFonts w:ascii="Times New Roman" w:hAnsi="Times New Roman" w:cs="Times New Roman"/>
          <w:sz w:val="24"/>
          <w:szCs w:val="24"/>
        </w:rPr>
        <w:t>изменения, дополнения, вносимые Организатором Торгов</w:t>
      </w:r>
      <w:r>
        <w:rPr>
          <w:rFonts w:ascii="Times New Roman" w:hAnsi="Times New Roman" w:cs="Times New Roman"/>
          <w:sz w:val="24"/>
          <w:szCs w:val="24"/>
        </w:rPr>
        <w:t xml:space="preserve"> и Специализированной организацией.</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_______________________ ______________________________ __________________ </w:t>
      </w: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 xml:space="preserve">(дата)                                         (подпись)                                                ФИО </w:t>
      </w:r>
    </w:p>
    <w:p w:rsidR="009E43BB" w:rsidRPr="009E43BB" w:rsidRDefault="009E43BB" w:rsidP="009E43BB">
      <w:pPr>
        <w:spacing w:after="0"/>
        <w:jc w:val="both"/>
        <w:rPr>
          <w:rFonts w:ascii="Times New Roman" w:hAnsi="Times New Roman" w:cs="Times New Roman"/>
          <w:i/>
          <w:sz w:val="24"/>
          <w:szCs w:val="24"/>
        </w:rPr>
      </w:pP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МП (при наличии)</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rPr>
          <w:rFonts w:ascii="Times New Roman" w:hAnsi="Times New Roman" w:cs="Times New Roman"/>
          <w:sz w:val="24"/>
          <w:szCs w:val="24"/>
        </w:rPr>
      </w:pPr>
      <w:r w:rsidRPr="009E43BB">
        <w:rPr>
          <w:rFonts w:ascii="Times New Roman" w:hAnsi="Times New Roman" w:cs="Times New Roman"/>
          <w:sz w:val="24"/>
          <w:szCs w:val="24"/>
        </w:rPr>
        <w:br w:type="page"/>
      </w:r>
    </w:p>
    <w:p w:rsidR="007E5055" w:rsidRDefault="007E5055" w:rsidP="00CC5353">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sidR="00CC5353">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3</w:t>
      </w:r>
      <w:r w:rsidRPr="003121BE">
        <w:rPr>
          <w:rFonts w:ascii="Times New Roman" w:hAnsi="Times New Roman" w:cs="Times New Roman"/>
          <w:b/>
          <w:sz w:val="28"/>
          <w:szCs w:val="28"/>
        </w:rPr>
        <w:t xml:space="preserve"> – Форма </w:t>
      </w:r>
      <w:r w:rsidR="00CC5353" w:rsidRPr="00CC5353">
        <w:rPr>
          <w:rFonts w:ascii="Times New Roman" w:hAnsi="Times New Roman" w:cs="Times New Roman"/>
          <w:b/>
          <w:sz w:val="28"/>
          <w:szCs w:val="28"/>
        </w:rPr>
        <w:t>Запрос о разъяснении положений документации об аукционе</w:t>
      </w:r>
    </w:p>
    <w:p w:rsidR="007E5055" w:rsidRDefault="007E5055" w:rsidP="007E5055">
      <w:pPr>
        <w:rPr>
          <w:rFonts w:ascii="Times New Roman" w:hAnsi="Times New Roman" w:cs="Times New Roman"/>
          <w:sz w:val="24"/>
          <w:szCs w:val="24"/>
        </w:rPr>
      </w:pPr>
    </w:p>
    <w:p w:rsidR="007E5055" w:rsidRDefault="007E5055" w:rsidP="007E5055">
      <w:pPr>
        <w:rPr>
          <w:rFonts w:ascii="Times New Roman" w:hAnsi="Times New Roman" w:cs="Times New Roman"/>
          <w:sz w:val="24"/>
          <w:szCs w:val="24"/>
        </w:rPr>
      </w:pPr>
    </w:p>
    <w:p w:rsidR="007E5055" w:rsidRPr="00B7076E" w:rsidRDefault="007E5055" w:rsidP="007E5055">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w:t>
      </w:r>
      <w:r w:rsidR="00892BA3">
        <w:rPr>
          <w:rFonts w:ascii="Times New Roman" w:hAnsi="Times New Roman" w:cs="Times New Roman"/>
          <w:b/>
          <w:i/>
          <w:sz w:val="24"/>
          <w:szCs w:val="24"/>
        </w:rPr>
        <w:t> </w:t>
      </w:r>
      <w:r w:rsidR="001B7326" w:rsidRPr="001B7326">
        <w:rPr>
          <w:rFonts w:ascii="Times New Roman" w:hAnsi="Times New Roman" w:cs="Times New Roman"/>
          <w:b/>
          <w:i/>
          <w:sz w:val="24"/>
          <w:szCs w:val="24"/>
        </w:rPr>
        <w:t>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7E5055" w:rsidRDefault="007E5055" w:rsidP="007E5055">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6" w:history="1">
        <w:r w:rsidRPr="000636DB">
          <w:rPr>
            <w:rStyle w:val="ae"/>
            <w:rFonts w:ascii="Times New Roman" w:hAnsi="Times New Roman" w:cs="Times New Roman"/>
            <w:sz w:val="24"/>
            <w:szCs w:val="24"/>
          </w:rPr>
          <w:t>info@ust.msk.ru</w:t>
        </w:r>
      </w:hyperlink>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обязательно укажите </w:t>
      </w:r>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w:t>
      </w:r>
      <w:r w:rsidR="00FA26DD" w:rsidRPr="00FA26DD">
        <w:rPr>
          <w:rFonts w:ascii="Times New Roman" w:hAnsi="Times New Roman" w:cs="Times New Roman"/>
          <w:i/>
          <w:sz w:val="24"/>
          <w:szCs w:val="24"/>
        </w:rPr>
        <w:t>АО «Концерн «Вега»</w:t>
      </w:r>
    </w:p>
    <w:p w:rsidR="007E5055" w:rsidRPr="009E43BB" w:rsidRDefault="007E5055" w:rsidP="007E5055">
      <w:pPr>
        <w:rPr>
          <w:rFonts w:ascii="Times New Roman" w:hAnsi="Times New Roman" w:cs="Times New Roman"/>
          <w:b/>
          <w:sz w:val="24"/>
          <w:szCs w:val="24"/>
          <w:u w:val="single"/>
        </w:rPr>
      </w:pPr>
    </w:p>
    <w:p w:rsidR="007E5055" w:rsidRDefault="007E5055" w:rsidP="007E505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7E5055" w:rsidRDefault="007E5055" w:rsidP="007E5055">
      <w:pPr>
        <w:jc w:val="right"/>
        <w:rPr>
          <w:rFonts w:ascii="Times New Roman" w:hAnsi="Times New Roman" w:cs="Times New Roman"/>
          <w:b/>
          <w:sz w:val="24"/>
          <w:szCs w:val="24"/>
          <w:u w:val="single"/>
        </w:rPr>
      </w:pP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 xml:space="preserve">Запрос о разъяснении </w:t>
      </w: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положений документации об аукционе</w:t>
      </w:r>
    </w:p>
    <w:p w:rsidR="007E5055" w:rsidRPr="007E5055" w:rsidRDefault="007E5055" w:rsidP="007E5055">
      <w:pPr>
        <w:jc w:val="center"/>
        <w:rPr>
          <w:rFonts w:ascii="Times New Roman" w:hAnsi="Times New Roman" w:cs="Times New Roman"/>
          <w:b/>
          <w:sz w:val="24"/>
          <w:szCs w:val="24"/>
          <w:u w:val="single"/>
        </w:rPr>
      </w:pPr>
    </w:p>
    <w:p w:rsidR="007E5055" w:rsidRPr="007E5055" w:rsidRDefault="007E5055" w:rsidP="007E5055">
      <w:pPr>
        <w:spacing w:after="0"/>
        <w:rPr>
          <w:rFonts w:ascii="Times New Roman" w:hAnsi="Times New Roman" w:cs="Times New Roman"/>
          <w:sz w:val="24"/>
          <w:szCs w:val="24"/>
        </w:rPr>
      </w:pPr>
      <w:r w:rsidRPr="007E5055">
        <w:rPr>
          <w:rFonts w:ascii="Times New Roman" w:hAnsi="Times New Roman" w:cs="Times New Roman"/>
          <w:sz w:val="24"/>
          <w:szCs w:val="24"/>
        </w:rPr>
        <w:t>________________________________(</w:t>
      </w:r>
      <w:r w:rsidRPr="007E5055">
        <w:rPr>
          <w:rFonts w:ascii="Times New Roman" w:hAnsi="Times New Roman" w:cs="Times New Roman"/>
          <w:i/>
          <w:sz w:val="24"/>
          <w:szCs w:val="24"/>
        </w:rPr>
        <w:t>указать наименование заявителя</w:t>
      </w:r>
      <w:r w:rsidRPr="007E5055">
        <w:rPr>
          <w:rFonts w:ascii="Times New Roman" w:hAnsi="Times New Roman" w:cs="Times New Roman"/>
          <w:sz w:val="24"/>
          <w:szCs w:val="24"/>
        </w:rPr>
        <w:t xml:space="preserve">)  </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Почтовый адрес:________________________________________________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Контактный телефон (факс):______________________________________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Адрес электронной почты: _______________________________________</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 xml:space="preserve">Прошу дать разъяснения по следующим положениям документации об аукционе на право </w:t>
      </w:r>
      <w:r w:rsidR="00F755D6" w:rsidRPr="00F755D6">
        <w:rPr>
          <w:rFonts w:ascii="Times New Roman" w:hAnsi="Times New Roman" w:cs="Times New Roman"/>
          <w:sz w:val="24"/>
          <w:szCs w:val="24"/>
        </w:rPr>
        <w:t xml:space="preserve">заключения договора аренды объектов недвижимого имущества </w:t>
      </w:r>
      <w:r w:rsidRPr="007E5055">
        <w:rPr>
          <w:rFonts w:ascii="Times New Roman" w:hAnsi="Times New Roman" w:cs="Times New Roman"/>
          <w:sz w:val="24"/>
          <w:szCs w:val="24"/>
        </w:rPr>
        <w:t>(_________________</w:t>
      </w:r>
      <w:r w:rsidR="00CC5353" w:rsidRPr="00CC5353">
        <w:rPr>
          <w:rFonts w:ascii="Times New Roman" w:hAnsi="Times New Roman" w:cs="Times New Roman"/>
          <w:i/>
          <w:sz w:val="24"/>
          <w:szCs w:val="24"/>
        </w:rPr>
        <w:t xml:space="preserve">указать №извещения на официальной Электронной торговой площадки Корпорации </w:t>
      </w:r>
      <w:hyperlink r:id="rId17" w:history="1">
        <w:r w:rsidR="00CC5353" w:rsidRPr="000636DB">
          <w:rPr>
            <w:rStyle w:val="ae"/>
            <w:rFonts w:ascii="Times New Roman" w:hAnsi="Times New Roman" w:cs="Times New Roman"/>
            <w:i/>
            <w:sz w:val="24"/>
            <w:szCs w:val="24"/>
          </w:rPr>
          <w:t>www.etprf.ru</w:t>
        </w:r>
      </w:hyperlink>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w:t>
      </w:r>
      <w:r w:rsidRPr="007E5055">
        <w:rPr>
          <w:rFonts w:ascii="Times New Roman" w:hAnsi="Times New Roman" w:cs="Times New Roman"/>
          <w:i/>
          <w:sz w:val="24"/>
          <w:szCs w:val="24"/>
        </w:rPr>
        <w:t>Заявитель указывает номер лота, пункт (раздел) документации об открытом аукционе, положения которого следует разъяснить, а также существо запроса по каждому пункту</w:t>
      </w:r>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Заявитель</w:t>
      </w:r>
    </w:p>
    <w:p w:rsidR="007E5055" w:rsidRPr="007E5055" w:rsidRDefault="007E5055" w:rsidP="007E5055">
      <w:pPr>
        <w:spacing w:after="0"/>
        <w:jc w:val="both"/>
        <w:rPr>
          <w:rFonts w:ascii="Times New Roman" w:hAnsi="Times New Roman" w:cs="Times New Roman"/>
          <w:i/>
          <w:sz w:val="24"/>
          <w:szCs w:val="24"/>
        </w:rPr>
      </w:pPr>
      <w:r w:rsidRPr="007E5055">
        <w:rPr>
          <w:rFonts w:ascii="Times New Roman" w:hAnsi="Times New Roman" w:cs="Times New Roman"/>
          <w:sz w:val="24"/>
          <w:szCs w:val="24"/>
        </w:rPr>
        <w:t xml:space="preserve">(уполномоченный представитель) ____________________ (Ф.И.О.)_______________________ </w:t>
      </w:r>
    </w:p>
    <w:p w:rsidR="007E5055" w:rsidRPr="007E5055" w:rsidRDefault="007E5055" w:rsidP="007E5055">
      <w:pPr>
        <w:spacing w:after="0"/>
        <w:jc w:val="both"/>
        <w:rPr>
          <w:rFonts w:ascii="Times New Roman" w:hAnsi="Times New Roman" w:cs="Times New Roman"/>
          <w:b/>
          <w:sz w:val="24"/>
          <w:szCs w:val="24"/>
          <w:u w:val="single"/>
        </w:rPr>
      </w:pPr>
    </w:p>
    <w:p w:rsidR="00263535" w:rsidRDefault="002D1C11" w:rsidP="00CC5353">
      <w:pPr>
        <w:spacing w:after="0"/>
        <w:rPr>
          <w:rFonts w:ascii="Times New Roman" w:hAnsi="Times New Roman" w:cs="Times New Roman"/>
          <w:b/>
          <w:sz w:val="28"/>
          <w:szCs w:val="28"/>
        </w:rPr>
      </w:pPr>
      <w:r>
        <w:rPr>
          <w:rFonts w:ascii="Times New Roman" w:hAnsi="Times New Roman" w:cs="Times New Roman"/>
          <w:b/>
          <w:sz w:val="28"/>
          <w:szCs w:val="28"/>
        </w:rPr>
        <w:br w:type="page"/>
      </w:r>
    </w:p>
    <w:p w:rsidR="00263535" w:rsidRDefault="00263535" w:rsidP="00263535">
      <w:pPr>
        <w:pStyle w:val="13"/>
        <w:spacing w:after="0" w:line="240" w:lineRule="auto"/>
        <w:ind w:firstLine="567"/>
        <w:jc w:val="both"/>
        <w:rPr>
          <w:rFonts w:ascii="Times New Roman" w:hAnsi="Times New Roman" w:cs="Times New Roman"/>
          <w:sz w:val="24"/>
          <w:szCs w:val="24"/>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4</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4</w:t>
      </w:r>
      <w:r w:rsidRPr="003121BE">
        <w:rPr>
          <w:rFonts w:ascii="Times New Roman" w:hAnsi="Times New Roman" w:cs="Times New Roman"/>
          <w:b/>
          <w:sz w:val="28"/>
          <w:szCs w:val="28"/>
        </w:rPr>
        <w:t xml:space="preserve"> – </w:t>
      </w:r>
      <w:r w:rsidRPr="00263535">
        <w:rPr>
          <w:rFonts w:ascii="Times New Roman" w:hAnsi="Times New Roman" w:cs="Times New Roman"/>
          <w:b/>
          <w:sz w:val="28"/>
          <w:szCs w:val="28"/>
        </w:rPr>
        <w:t>Форма уведомления об</w:t>
      </w:r>
      <w:r>
        <w:rPr>
          <w:rFonts w:ascii="Times New Roman" w:hAnsi="Times New Roman" w:cs="Times New Roman"/>
          <w:b/>
          <w:sz w:val="28"/>
          <w:szCs w:val="28"/>
        </w:rPr>
        <w:t xml:space="preserve"> </w:t>
      </w:r>
      <w:r w:rsidRPr="00263535">
        <w:rPr>
          <w:rFonts w:ascii="Times New Roman" w:hAnsi="Times New Roman" w:cs="Times New Roman"/>
          <w:b/>
          <w:sz w:val="28"/>
          <w:szCs w:val="28"/>
        </w:rPr>
        <w:t xml:space="preserve"> отзыве заявки на участие в аукционе</w:t>
      </w:r>
    </w:p>
    <w:p w:rsidR="00263535" w:rsidRDefault="00263535" w:rsidP="00263535">
      <w:pPr>
        <w:rPr>
          <w:rFonts w:ascii="Times New Roman" w:hAnsi="Times New Roman" w:cs="Times New Roman"/>
          <w:sz w:val="24"/>
          <w:szCs w:val="24"/>
        </w:rPr>
      </w:pPr>
    </w:p>
    <w:p w:rsidR="00263535" w:rsidRPr="009E43BB" w:rsidRDefault="00263535" w:rsidP="00263535">
      <w:pPr>
        <w:rPr>
          <w:rFonts w:ascii="Times New Roman" w:hAnsi="Times New Roman" w:cs="Times New Roman"/>
          <w:b/>
          <w:sz w:val="24"/>
          <w:szCs w:val="24"/>
          <w:u w:val="single"/>
        </w:rPr>
      </w:pPr>
    </w:p>
    <w:p w:rsidR="00263535" w:rsidRDefault="00263535" w:rsidP="0026353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263535" w:rsidRDefault="00263535" w:rsidP="00263535">
      <w:pPr>
        <w:jc w:val="right"/>
        <w:rPr>
          <w:rFonts w:ascii="Times New Roman" w:hAnsi="Times New Roman" w:cs="Times New Roman"/>
          <w:b/>
          <w:sz w:val="24"/>
          <w:szCs w:val="24"/>
          <w:u w:val="single"/>
        </w:rPr>
      </w:pP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УВЕДОМЛЕНИЕ</w:t>
      </w: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ОБ ОТЗЫВЕ ЗАЯВКИ НА УЧАСТИЕ В АУКЦИОНЕ</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Настоящим письмом  _________________________________________________________ </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                                                (</w:t>
      </w:r>
      <w:r w:rsidRPr="00263535">
        <w:rPr>
          <w:rFonts w:ascii="Times New Roman" w:hAnsi="Times New Roman" w:cs="Times New Roman"/>
          <w:i/>
          <w:sz w:val="24"/>
          <w:szCs w:val="24"/>
          <w:u w:val="single"/>
        </w:rPr>
        <w:t>полное наименование юридического лица), Ф.И.О. физического лица – Заявителя на участие в аукционе)</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уведомляет о том, что отзывает свою Заявку на участие в Аукционе </w:t>
      </w:r>
      <w:r w:rsidR="00F755D6" w:rsidRPr="00F755D6">
        <w:rPr>
          <w:rFonts w:ascii="Times New Roman" w:hAnsi="Times New Roman" w:cs="Times New Roman"/>
          <w:sz w:val="24"/>
          <w:szCs w:val="24"/>
          <w:u w:val="single"/>
        </w:rPr>
        <w:t xml:space="preserve">на право заключения договора аренды объектов недвижимого имущества </w:t>
      </w:r>
      <w:r w:rsidRPr="00263535">
        <w:rPr>
          <w:rFonts w:ascii="Times New Roman" w:hAnsi="Times New Roman" w:cs="Times New Roman"/>
          <w:sz w:val="24"/>
          <w:szCs w:val="24"/>
          <w:u w:val="single"/>
        </w:rPr>
        <w:t>по лоту №_____ и просит вернуть задаток, перечисленный «_____»______201__г. (указать реквизиты платжного документа) на счет:   _____________________________________________________________(указать реквизиты счета)</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p>
    <w:p w:rsidR="00263535" w:rsidRPr="001B7326" w:rsidRDefault="001B7326" w:rsidP="00263535">
      <w:pPr>
        <w:rPr>
          <w:rFonts w:ascii="Times New Roman" w:hAnsi="Times New Roman" w:cs="Times New Roman"/>
          <w:sz w:val="24"/>
          <w:szCs w:val="24"/>
        </w:rPr>
      </w:pPr>
      <w:r w:rsidRPr="001B7326">
        <w:rPr>
          <w:rFonts w:ascii="Times New Roman" w:hAnsi="Times New Roman" w:cs="Times New Roman"/>
          <w:sz w:val="24"/>
          <w:szCs w:val="24"/>
        </w:rPr>
        <w:t>Копия платежного поручения прилагается</w:t>
      </w:r>
      <w:r>
        <w:rPr>
          <w:rFonts w:ascii="Times New Roman" w:hAnsi="Times New Roman" w:cs="Times New Roman"/>
          <w:sz w:val="24"/>
          <w:szCs w:val="24"/>
        </w:rPr>
        <w:t>.</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b/>
          <w:sz w:val="24"/>
          <w:szCs w:val="24"/>
          <w:u w:val="single"/>
        </w:rPr>
      </w:pPr>
      <w:r w:rsidRPr="00263535">
        <w:rPr>
          <w:rFonts w:ascii="Times New Roman" w:hAnsi="Times New Roman" w:cs="Times New Roman"/>
          <w:sz w:val="24"/>
          <w:szCs w:val="24"/>
          <w:u w:val="single"/>
        </w:rPr>
        <w:t>_____________________________________ /</w:t>
      </w:r>
      <w:r w:rsidRPr="00263535">
        <w:rPr>
          <w:rFonts w:ascii="Times New Roman" w:hAnsi="Times New Roman" w:cs="Times New Roman"/>
          <w:i/>
          <w:sz w:val="24"/>
          <w:szCs w:val="24"/>
          <w:u w:val="single"/>
        </w:rPr>
        <w:t>должность, подпись, расшифровка подписи</w:t>
      </w:r>
      <w:r w:rsidRPr="00263535">
        <w:rPr>
          <w:rFonts w:ascii="Times New Roman" w:hAnsi="Times New Roman" w:cs="Times New Roman"/>
          <w:b/>
          <w:sz w:val="24"/>
          <w:szCs w:val="24"/>
          <w:u w:val="single"/>
        </w:rPr>
        <w:t>/</w:t>
      </w:r>
    </w:p>
    <w:p w:rsidR="00C67EA5" w:rsidRDefault="00C67EA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7119EE" w:rsidRDefault="00F44B09" w:rsidP="00CC5353">
      <w:pPr>
        <w:spacing w:after="0"/>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003121BE" w:rsidRPr="003121BE">
        <w:rPr>
          <w:rFonts w:ascii="Times New Roman" w:hAnsi="Times New Roman" w:cs="Times New Roman"/>
          <w:b/>
          <w:sz w:val="28"/>
          <w:szCs w:val="28"/>
        </w:rPr>
        <w:t>.</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Приложение №</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 xml:space="preserve"> – Проекты договор</w:t>
      </w:r>
      <w:r w:rsidR="00FA26DD">
        <w:rPr>
          <w:rFonts w:ascii="Times New Roman" w:hAnsi="Times New Roman" w:cs="Times New Roman"/>
          <w:b/>
          <w:sz w:val="28"/>
          <w:szCs w:val="28"/>
        </w:rPr>
        <w:t>а</w:t>
      </w:r>
      <w:r w:rsidR="003121BE" w:rsidRPr="003121BE">
        <w:rPr>
          <w:rFonts w:ascii="Times New Roman" w:hAnsi="Times New Roman" w:cs="Times New Roman"/>
          <w:b/>
          <w:sz w:val="28"/>
          <w:szCs w:val="28"/>
        </w:rPr>
        <w:t xml:space="preserve"> аренды </w:t>
      </w:r>
    </w:p>
    <w:p w:rsidR="00D304E5" w:rsidRDefault="00D304E5" w:rsidP="00CC5353">
      <w:pPr>
        <w:spacing w:after="0"/>
        <w:rPr>
          <w:rFonts w:ascii="Times New Roman" w:hAnsi="Times New Roman" w:cs="Times New Roman"/>
          <w:sz w:val="28"/>
          <w:szCs w:val="28"/>
        </w:rPr>
      </w:pPr>
    </w:p>
    <w:p w:rsidR="00FA26DD" w:rsidRDefault="00FA26DD" w:rsidP="00CC5353">
      <w:pPr>
        <w:spacing w:after="0"/>
        <w:rPr>
          <w:rFonts w:ascii="Times New Roman" w:hAnsi="Times New Roman" w:cs="Times New Roman"/>
          <w:sz w:val="28"/>
          <w:szCs w:val="28"/>
        </w:rPr>
      </w:pPr>
    </w:p>
    <w:p w:rsidR="00FA26DD" w:rsidRPr="0070041C" w:rsidRDefault="00FA26DD" w:rsidP="00FA26DD">
      <w:pPr>
        <w:jc w:val="center"/>
        <w:rPr>
          <w:rFonts w:ascii="Times New Roman" w:eastAsia="Arial Narrow" w:hAnsi="Times New Roman" w:cs="Times New Roman"/>
          <w:b/>
          <w:bCs/>
          <w:iCs/>
          <w:spacing w:val="-10"/>
          <w:sz w:val="28"/>
          <w:szCs w:val="28"/>
        </w:rPr>
      </w:pPr>
      <w:r w:rsidRPr="0070041C">
        <w:rPr>
          <w:rFonts w:ascii="Times New Roman" w:eastAsia="Arial Narrow" w:hAnsi="Times New Roman" w:cs="Times New Roman"/>
          <w:b/>
          <w:bCs/>
          <w:iCs/>
          <w:spacing w:val="-10"/>
          <w:sz w:val="28"/>
          <w:szCs w:val="28"/>
        </w:rPr>
        <w:t>ДОГОВОР</w:t>
      </w:r>
    </w:p>
    <w:p w:rsidR="00FA26DD" w:rsidRPr="0070041C" w:rsidRDefault="00FA26DD" w:rsidP="00FA26DD">
      <w:pPr>
        <w:jc w:val="center"/>
        <w:rPr>
          <w:rFonts w:ascii="Times New Roman" w:eastAsia="Arial Narrow" w:hAnsi="Times New Roman" w:cs="Times New Roman"/>
          <w:b/>
          <w:bCs/>
          <w:iCs/>
          <w:spacing w:val="-10"/>
          <w:sz w:val="28"/>
          <w:szCs w:val="28"/>
        </w:rPr>
      </w:pPr>
      <w:r w:rsidRPr="0070041C">
        <w:rPr>
          <w:rFonts w:ascii="Times New Roman" w:eastAsia="Arial Narrow" w:hAnsi="Times New Roman" w:cs="Times New Roman"/>
          <w:b/>
          <w:bCs/>
          <w:iCs/>
          <w:spacing w:val="-10"/>
          <w:sz w:val="28"/>
          <w:szCs w:val="28"/>
        </w:rPr>
        <w:t>аренды объектов недвижимого имущества №19/</w:t>
      </w:r>
      <w:r>
        <w:rPr>
          <w:rFonts w:ascii="Times New Roman" w:eastAsia="Arial Narrow" w:hAnsi="Times New Roman" w:cs="Times New Roman"/>
          <w:b/>
          <w:bCs/>
          <w:iCs/>
          <w:spacing w:val="-10"/>
          <w:sz w:val="28"/>
          <w:szCs w:val="28"/>
        </w:rPr>
        <w:softHyphen/>
      </w:r>
      <w:r>
        <w:rPr>
          <w:rFonts w:ascii="Times New Roman" w:eastAsia="Arial Narrow" w:hAnsi="Times New Roman" w:cs="Times New Roman"/>
          <w:b/>
          <w:bCs/>
          <w:iCs/>
          <w:spacing w:val="-10"/>
          <w:sz w:val="28"/>
          <w:szCs w:val="28"/>
        </w:rPr>
        <w:softHyphen/>
      </w:r>
      <w:r>
        <w:rPr>
          <w:rFonts w:ascii="Times New Roman" w:eastAsia="Arial Narrow" w:hAnsi="Times New Roman" w:cs="Times New Roman"/>
          <w:b/>
          <w:bCs/>
          <w:iCs/>
          <w:spacing w:val="-10"/>
          <w:sz w:val="28"/>
          <w:szCs w:val="28"/>
        </w:rPr>
        <w:softHyphen/>
      </w:r>
      <w:r>
        <w:rPr>
          <w:rFonts w:ascii="Times New Roman" w:eastAsia="Arial Narrow" w:hAnsi="Times New Roman" w:cs="Times New Roman"/>
          <w:b/>
          <w:bCs/>
          <w:iCs/>
          <w:spacing w:val="-10"/>
          <w:sz w:val="28"/>
          <w:szCs w:val="28"/>
        </w:rPr>
        <w:softHyphen/>
        <w:t>__.__</w:t>
      </w:r>
    </w:p>
    <w:p w:rsidR="00FA26DD" w:rsidRPr="0070041C" w:rsidRDefault="00FA26DD" w:rsidP="00FA26DD">
      <w:pPr>
        <w:jc w:val="center"/>
        <w:rPr>
          <w:rFonts w:ascii="Times New Roman" w:eastAsia="Arial Narrow" w:hAnsi="Times New Roman" w:cs="Times New Roman"/>
          <w:b/>
          <w:bCs/>
          <w:iCs/>
          <w:spacing w:val="-10"/>
          <w:sz w:val="28"/>
          <w:szCs w:val="28"/>
        </w:rPr>
      </w:pPr>
    </w:p>
    <w:p w:rsidR="00FA26DD" w:rsidRPr="0070041C" w:rsidRDefault="00FA26DD" w:rsidP="00FA26DD">
      <w:pPr>
        <w:jc w:val="both"/>
        <w:rPr>
          <w:rFonts w:ascii="Times New Roman" w:eastAsia="Arial Narrow" w:hAnsi="Times New Roman" w:cs="Times New Roman"/>
          <w:sz w:val="28"/>
          <w:szCs w:val="28"/>
        </w:rPr>
      </w:pPr>
      <w:r w:rsidRPr="0070041C">
        <w:rPr>
          <w:rFonts w:ascii="Times New Roman" w:eastAsia="Arial Narrow" w:hAnsi="Times New Roman" w:cs="Times New Roman"/>
          <w:sz w:val="28"/>
          <w:szCs w:val="28"/>
        </w:rPr>
        <w:t xml:space="preserve">г. Москва                                                       </w:t>
      </w:r>
      <w:r>
        <w:rPr>
          <w:rFonts w:ascii="Times New Roman" w:eastAsia="Arial Narrow" w:hAnsi="Times New Roman" w:cs="Times New Roman"/>
          <w:sz w:val="28"/>
          <w:szCs w:val="28"/>
        </w:rPr>
        <w:t xml:space="preserve">                  </w:t>
      </w:r>
      <w:r w:rsidRPr="00D1234D">
        <w:rPr>
          <w:rFonts w:ascii="Times New Roman" w:eastAsia="Arial Narrow" w:hAnsi="Times New Roman" w:cs="Times New Roman"/>
          <w:sz w:val="28"/>
          <w:szCs w:val="28"/>
        </w:rPr>
        <w:t>«</w:t>
      </w:r>
      <w:r>
        <w:rPr>
          <w:rFonts w:ascii="Times New Roman" w:eastAsia="Arial Narrow" w:hAnsi="Times New Roman" w:cs="Times New Roman"/>
          <w:sz w:val="28"/>
          <w:szCs w:val="28"/>
        </w:rPr>
        <w:t>___</w:t>
      </w:r>
      <w:r w:rsidRPr="00D1234D">
        <w:rPr>
          <w:rFonts w:ascii="Times New Roman" w:eastAsia="Arial Narrow" w:hAnsi="Times New Roman" w:cs="Times New Roman"/>
          <w:sz w:val="28"/>
          <w:szCs w:val="28"/>
        </w:rPr>
        <w:t>»</w:t>
      </w:r>
      <w:r>
        <w:rPr>
          <w:rFonts w:ascii="Times New Roman" w:eastAsia="Arial Narrow" w:hAnsi="Times New Roman" w:cs="Times New Roman"/>
          <w:sz w:val="28"/>
          <w:szCs w:val="28"/>
        </w:rPr>
        <w:t>___________</w:t>
      </w:r>
      <w:r w:rsidRPr="0070041C">
        <w:rPr>
          <w:rFonts w:ascii="Times New Roman" w:eastAsia="Arial Narrow" w:hAnsi="Times New Roman" w:cs="Times New Roman"/>
          <w:sz w:val="28"/>
          <w:szCs w:val="28"/>
        </w:rPr>
        <w:t>20</w:t>
      </w:r>
      <w:r>
        <w:rPr>
          <w:rFonts w:ascii="Times New Roman" w:eastAsia="Arial Narrow" w:hAnsi="Times New Roman" w:cs="Times New Roman"/>
          <w:sz w:val="28"/>
          <w:szCs w:val="28"/>
        </w:rPr>
        <w:t>__</w:t>
      </w:r>
      <w:r w:rsidRPr="0070041C">
        <w:rPr>
          <w:rFonts w:ascii="Times New Roman" w:eastAsia="Arial Narrow" w:hAnsi="Times New Roman" w:cs="Times New Roman"/>
          <w:sz w:val="28"/>
          <w:szCs w:val="28"/>
        </w:rPr>
        <w:t>г.</w:t>
      </w:r>
    </w:p>
    <w:p w:rsidR="00FA26DD" w:rsidRPr="0070041C" w:rsidRDefault="00FA26DD" w:rsidP="00FA26DD">
      <w:pPr>
        <w:jc w:val="both"/>
        <w:rPr>
          <w:rFonts w:ascii="Times New Roman" w:eastAsia="Arial Narrow" w:hAnsi="Times New Roman" w:cs="Times New Roman"/>
          <w:sz w:val="28"/>
          <w:szCs w:val="28"/>
        </w:rPr>
      </w:pPr>
    </w:p>
    <w:p w:rsidR="00FA26DD" w:rsidRPr="0070041C" w:rsidRDefault="00FA26DD" w:rsidP="00FA26DD">
      <w:pPr>
        <w:ind w:firstLine="700"/>
        <w:jc w:val="both"/>
        <w:rPr>
          <w:rFonts w:ascii="Times New Roman" w:eastAsia="Arial Narrow" w:hAnsi="Times New Roman" w:cs="Times New Roman"/>
          <w:sz w:val="28"/>
          <w:szCs w:val="28"/>
        </w:rPr>
      </w:pPr>
      <w:r w:rsidRPr="0070041C">
        <w:rPr>
          <w:rFonts w:ascii="Times New Roman" w:eastAsia="Arial Narrow" w:hAnsi="Times New Roman" w:cs="Times New Roman"/>
          <w:sz w:val="28"/>
          <w:szCs w:val="28"/>
        </w:rPr>
        <w:t xml:space="preserve">Акционерное общество «Концерн радиостроения «Вега» (АО «Концерн «Вега»), именуемое в дальнейшем «Арендодатель», в лице </w:t>
      </w:r>
      <w:r w:rsidRPr="008E7926">
        <w:rPr>
          <w:rFonts w:ascii="Times New Roman" w:eastAsia="Arial Narrow" w:hAnsi="Times New Roman" w:cs="Times New Roman"/>
          <w:sz w:val="28"/>
          <w:szCs w:val="28"/>
        </w:rPr>
        <w:t>Заместителя генерального директора по экономике и финансам Бардашевской Натальи Викторовны, действующего на основании доверенности №22-161 от 18.12.2018</w:t>
      </w:r>
      <w:r w:rsidRPr="0070041C">
        <w:rPr>
          <w:rFonts w:ascii="Times New Roman" w:eastAsia="Arial Narrow" w:hAnsi="Times New Roman" w:cs="Times New Roman"/>
          <w:sz w:val="28"/>
          <w:szCs w:val="28"/>
        </w:rPr>
        <w:t xml:space="preserve">, </w:t>
      </w:r>
      <w:r>
        <w:rPr>
          <w:rFonts w:ascii="Times New Roman" w:eastAsia="Arial Narrow" w:hAnsi="Times New Roman" w:cs="Times New Roman"/>
          <w:sz w:val="28"/>
          <w:szCs w:val="28"/>
        </w:rPr>
        <w:t xml:space="preserve">с одной стороны </w:t>
      </w:r>
      <w:r w:rsidRPr="0070041C">
        <w:rPr>
          <w:rFonts w:ascii="Times New Roman" w:eastAsia="Arial Narrow" w:hAnsi="Times New Roman" w:cs="Times New Roman"/>
          <w:sz w:val="28"/>
          <w:szCs w:val="28"/>
        </w:rPr>
        <w:t xml:space="preserve">и </w:t>
      </w:r>
    </w:p>
    <w:p w:rsidR="00FA26DD" w:rsidRPr="0070041C" w:rsidRDefault="00FA26DD" w:rsidP="00FA26DD">
      <w:pPr>
        <w:jc w:val="both"/>
        <w:rPr>
          <w:rFonts w:ascii="Times New Roman" w:eastAsia="Arial Narrow" w:hAnsi="Times New Roman" w:cs="Times New Roman"/>
          <w:sz w:val="28"/>
          <w:szCs w:val="28"/>
        </w:rPr>
      </w:pPr>
      <w:r>
        <w:rPr>
          <w:rFonts w:ascii="Times New Roman" w:eastAsia="Arial Narrow" w:hAnsi="Times New Roman" w:cs="Times New Roman"/>
          <w:sz w:val="28"/>
          <w:szCs w:val="28"/>
        </w:rPr>
        <w:t>__________________________________________________________________</w:t>
      </w:r>
      <w:r w:rsidRPr="00811321">
        <w:rPr>
          <w:rFonts w:ascii="Times New Roman" w:eastAsia="Arial Narrow" w:hAnsi="Times New Roman" w:cs="Times New Roman"/>
          <w:sz w:val="28"/>
          <w:szCs w:val="28"/>
        </w:rPr>
        <w:t xml:space="preserve">, в лице </w:t>
      </w:r>
      <w:r>
        <w:rPr>
          <w:rFonts w:ascii="Times New Roman" w:eastAsia="Arial Narrow" w:hAnsi="Times New Roman" w:cs="Times New Roman"/>
          <w:sz w:val="28"/>
          <w:szCs w:val="28"/>
        </w:rPr>
        <w:t>____________________________________________________________</w:t>
      </w:r>
      <w:r w:rsidRPr="00811321">
        <w:rPr>
          <w:rFonts w:ascii="Times New Roman" w:eastAsia="Arial Narrow" w:hAnsi="Times New Roman" w:cs="Times New Roman"/>
          <w:sz w:val="28"/>
          <w:szCs w:val="28"/>
        </w:rPr>
        <w:t xml:space="preserve">, </w:t>
      </w:r>
      <w:r>
        <w:rPr>
          <w:rFonts w:ascii="Times New Roman" w:eastAsia="Arial Narrow" w:hAnsi="Times New Roman" w:cs="Times New Roman"/>
          <w:sz w:val="28"/>
          <w:szCs w:val="28"/>
        </w:rPr>
        <w:t>действующего на основании Устава, именуемый в дальнейшем «Арендатор», с другой стороны, заключили настоящий договор о нижеследующем</w:t>
      </w:r>
      <w:r w:rsidRPr="0070041C">
        <w:rPr>
          <w:rFonts w:ascii="Times New Roman" w:eastAsia="Arial Narrow" w:hAnsi="Times New Roman" w:cs="Times New Roman"/>
          <w:sz w:val="28"/>
          <w:szCs w:val="28"/>
        </w:rPr>
        <w:t>:</w:t>
      </w:r>
    </w:p>
    <w:p w:rsidR="00FA26DD" w:rsidRPr="0070041C" w:rsidRDefault="00FA26DD" w:rsidP="00FA26DD">
      <w:pPr>
        <w:ind w:firstLine="700"/>
        <w:jc w:val="both"/>
        <w:rPr>
          <w:rFonts w:ascii="Times New Roman" w:eastAsia="Arial Narrow" w:hAnsi="Times New Roman" w:cs="Times New Roman"/>
          <w:sz w:val="28"/>
          <w:szCs w:val="28"/>
        </w:rPr>
      </w:pPr>
    </w:p>
    <w:p w:rsidR="00FA26DD" w:rsidRPr="0070041C" w:rsidRDefault="00FA26DD" w:rsidP="00FA26DD">
      <w:pPr>
        <w:numPr>
          <w:ilvl w:val="0"/>
          <w:numId w:val="33"/>
        </w:numPr>
        <w:tabs>
          <w:tab w:val="left" w:pos="226"/>
        </w:tabs>
        <w:spacing w:after="200" w:line="240" w:lineRule="auto"/>
        <w:jc w:val="center"/>
        <w:rPr>
          <w:rFonts w:ascii="Times New Roman" w:eastAsia="Arial Narrow" w:hAnsi="Times New Roman" w:cs="Times New Roman"/>
          <w:sz w:val="28"/>
          <w:szCs w:val="28"/>
        </w:rPr>
      </w:pPr>
      <w:r w:rsidRPr="0070041C">
        <w:rPr>
          <w:rFonts w:ascii="Times New Roman" w:eastAsia="Arial Narrow" w:hAnsi="Times New Roman" w:cs="Times New Roman"/>
          <w:sz w:val="28"/>
          <w:szCs w:val="28"/>
        </w:rPr>
        <w:t xml:space="preserve"> Предмет Договора</w:t>
      </w:r>
    </w:p>
    <w:p w:rsidR="00FA26DD" w:rsidRPr="006D521D" w:rsidRDefault="00FA26DD" w:rsidP="00FA26DD">
      <w:pPr>
        <w:pStyle w:val="a6"/>
        <w:numPr>
          <w:ilvl w:val="1"/>
          <w:numId w:val="34"/>
        </w:numPr>
        <w:tabs>
          <w:tab w:val="left" w:pos="1167"/>
        </w:tabs>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w:t>
      </w:r>
      <w:r w:rsidRPr="008E7926">
        <w:rPr>
          <w:rFonts w:ascii="Times New Roman" w:eastAsia="Arial Narrow" w:hAnsi="Times New Roman" w:cs="Times New Roman"/>
          <w:sz w:val="28"/>
          <w:szCs w:val="28"/>
        </w:rPr>
        <w:t>нежилые помещения, расположенные по адресу: 121170, г. Москва, Кутузовский прос</w:t>
      </w:r>
      <w:r>
        <w:rPr>
          <w:rFonts w:ascii="Times New Roman" w:eastAsia="Arial Narrow" w:hAnsi="Times New Roman" w:cs="Times New Roman"/>
          <w:sz w:val="28"/>
          <w:szCs w:val="28"/>
        </w:rPr>
        <w:t xml:space="preserve">пект, дом  34, стр. №13 (2 этаж, пом. </w:t>
      </w:r>
      <w:r>
        <w:rPr>
          <w:rFonts w:ascii="Times New Roman" w:eastAsia="Arial Narrow" w:hAnsi="Times New Roman" w:cs="Times New Roman"/>
          <w:sz w:val="28"/>
          <w:szCs w:val="28"/>
          <w:lang w:val="en-US"/>
        </w:rPr>
        <w:t>I</w:t>
      </w:r>
      <w:r>
        <w:rPr>
          <w:rFonts w:ascii="Times New Roman" w:eastAsia="Arial Narrow" w:hAnsi="Times New Roman" w:cs="Times New Roman"/>
          <w:sz w:val="28"/>
          <w:szCs w:val="28"/>
        </w:rPr>
        <w:t>,  ком.2, 4, 8, 9</w:t>
      </w:r>
      <w:r w:rsidRPr="008E7926">
        <w:rPr>
          <w:rFonts w:ascii="Times New Roman" w:eastAsia="Arial Narrow" w:hAnsi="Times New Roman" w:cs="Times New Roman"/>
          <w:sz w:val="28"/>
          <w:szCs w:val="28"/>
        </w:rPr>
        <w:t xml:space="preserve">),  общей площадью </w:t>
      </w:r>
      <w:r>
        <w:rPr>
          <w:rFonts w:ascii="Times New Roman" w:eastAsia="Arial Narrow" w:hAnsi="Times New Roman" w:cs="Times New Roman"/>
          <w:sz w:val="28"/>
          <w:szCs w:val="28"/>
        </w:rPr>
        <w:t>54,1</w:t>
      </w:r>
      <w:r w:rsidRPr="008E7926">
        <w:rPr>
          <w:rFonts w:ascii="Times New Roman" w:eastAsia="Arial Narrow" w:hAnsi="Times New Roman" w:cs="Times New Roman"/>
          <w:sz w:val="28"/>
          <w:szCs w:val="28"/>
        </w:rPr>
        <w:t xml:space="preserve"> кв.м. </w:t>
      </w:r>
      <w:r>
        <w:rPr>
          <w:rFonts w:ascii="Times New Roman" w:eastAsia="Arial Narrow" w:hAnsi="Times New Roman" w:cs="Times New Roman"/>
          <w:sz w:val="28"/>
          <w:szCs w:val="28"/>
        </w:rPr>
        <w:t>(далее - Объект).</w:t>
      </w:r>
    </w:p>
    <w:p w:rsidR="00FA26DD" w:rsidRPr="0070041C" w:rsidRDefault="00FA26DD" w:rsidP="00FA26DD">
      <w:pPr>
        <w:ind w:firstLine="567"/>
        <w:jc w:val="both"/>
        <w:rPr>
          <w:rFonts w:ascii="Times New Roman" w:eastAsia="Arial Narrow" w:hAnsi="Times New Roman" w:cs="Times New Roman"/>
          <w:sz w:val="28"/>
          <w:szCs w:val="28"/>
        </w:rPr>
      </w:pPr>
      <w:r w:rsidRPr="0070041C">
        <w:rPr>
          <w:rFonts w:ascii="Times New Roman" w:eastAsia="Arial Narrow" w:hAnsi="Times New Roman" w:cs="Times New Roman"/>
          <w:sz w:val="28"/>
          <w:szCs w:val="28"/>
        </w:rPr>
        <w:t>Характеристики и расположение Объекта содержат</w:t>
      </w:r>
      <w:r>
        <w:rPr>
          <w:rFonts w:ascii="Times New Roman" w:eastAsia="Arial Narrow" w:hAnsi="Times New Roman" w:cs="Times New Roman"/>
          <w:sz w:val="28"/>
          <w:szCs w:val="28"/>
        </w:rPr>
        <w:t>ся в приложении    №</w:t>
      </w:r>
      <w:r w:rsidRPr="0070041C">
        <w:rPr>
          <w:rFonts w:ascii="Times New Roman" w:eastAsia="Arial Narrow" w:hAnsi="Times New Roman" w:cs="Times New Roman"/>
          <w:sz w:val="28"/>
          <w:szCs w:val="28"/>
        </w:rPr>
        <w:t>1 к настоящему Договору.</w:t>
      </w:r>
    </w:p>
    <w:p w:rsidR="00FA26DD" w:rsidRDefault="00FA26DD" w:rsidP="00FA26DD">
      <w:pPr>
        <w:pStyle w:val="a6"/>
        <w:numPr>
          <w:ilvl w:val="1"/>
          <w:numId w:val="34"/>
        </w:numPr>
        <w:tabs>
          <w:tab w:val="left" w:pos="466"/>
        </w:tabs>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Объект принадлежит Арендодателю на праве собственности, что подтверждается свидетельством о государственно</w:t>
      </w:r>
      <w:r>
        <w:rPr>
          <w:rFonts w:ascii="Times New Roman" w:eastAsia="Arial Narrow" w:hAnsi="Times New Roman" w:cs="Times New Roman"/>
          <w:sz w:val="28"/>
          <w:szCs w:val="28"/>
        </w:rPr>
        <w:t>й регистрации права, выданным 06.10.2003</w:t>
      </w:r>
      <w:r w:rsidRPr="006D521D">
        <w:rPr>
          <w:rFonts w:ascii="Times New Roman" w:eastAsia="Arial Narrow" w:hAnsi="Times New Roman" w:cs="Times New Roman"/>
          <w:sz w:val="28"/>
          <w:szCs w:val="28"/>
        </w:rPr>
        <w:t>г. серия 77</w:t>
      </w:r>
      <w:r>
        <w:rPr>
          <w:rFonts w:ascii="Times New Roman" w:eastAsia="Arial Narrow" w:hAnsi="Times New Roman" w:cs="Times New Roman"/>
          <w:sz w:val="28"/>
          <w:szCs w:val="28"/>
        </w:rPr>
        <w:t>-АБ№235977</w:t>
      </w:r>
      <w:r w:rsidRPr="006D521D">
        <w:rPr>
          <w:rFonts w:ascii="Times New Roman" w:eastAsia="Arial Narrow" w:hAnsi="Times New Roman" w:cs="Times New Roman"/>
          <w:sz w:val="28"/>
          <w:szCs w:val="28"/>
        </w:rPr>
        <w:t xml:space="preserve"> (в Едином государственном реестре прав на недвижимое имущество и сделок с ним запись о регистрации № </w:t>
      </w:r>
      <w:r>
        <w:rPr>
          <w:rFonts w:ascii="Times New Roman" w:eastAsia="Arial Narrow" w:hAnsi="Times New Roman" w:cs="Times New Roman"/>
          <w:sz w:val="28"/>
          <w:szCs w:val="28"/>
        </w:rPr>
        <w:t>77-01/31-761/2003-214</w:t>
      </w:r>
      <w:r w:rsidRPr="006D521D">
        <w:rPr>
          <w:rFonts w:ascii="Times New Roman" w:eastAsia="Arial Narrow" w:hAnsi="Times New Roman" w:cs="Times New Roman"/>
          <w:sz w:val="28"/>
          <w:szCs w:val="28"/>
        </w:rPr>
        <w:t>).</w:t>
      </w:r>
    </w:p>
    <w:p w:rsidR="00FA26DD" w:rsidRPr="00811321" w:rsidRDefault="00FA26DD" w:rsidP="00FA26DD">
      <w:pPr>
        <w:pStyle w:val="a6"/>
        <w:numPr>
          <w:ilvl w:val="1"/>
          <w:numId w:val="34"/>
        </w:numPr>
        <w:tabs>
          <w:tab w:val="left" w:pos="466"/>
        </w:tabs>
        <w:spacing w:after="0" w:line="240" w:lineRule="auto"/>
        <w:ind w:left="0" w:firstLine="567"/>
        <w:jc w:val="both"/>
        <w:rPr>
          <w:rFonts w:ascii="Times New Roman" w:hAnsi="Times New Roman" w:cs="Times New Roman"/>
          <w:sz w:val="28"/>
          <w:szCs w:val="28"/>
        </w:rPr>
      </w:pPr>
      <w:r w:rsidRPr="00811321">
        <w:rPr>
          <w:rFonts w:ascii="Times New Roman" w:eastAsia="Arial Narrow" w:hAnsi="Times New Roman" w:cs="Times New Roman"/>
          <w:sz w:val="28"/>
          <w:szCs w:val="28"/>
        </w:rPr>
        <w:t>Арендатор имеет право использовать Объект под размещение представительства, филиал</w:t>
      </w:r>
      <w:r>
        <w:rPr>
          <w:rFonts w:ascii="Times New Roman" w:eastAsia="Arial Narrow" w:hAnsi="Times New Roman" w:cs="Times New Roman"/>
          <w:sz w:val="28"/>
          <w:szCs w:val="28"/>
        </w:rPr>
        <w:t>а (обособленного подразделения) или офиса.</w:t>
      </w:r>
    </w:p>
    <w:p w:rsidR="00FA26DD" w:rsidRPr="00811321" w:rsidRDefault="00FA26DD" w:rsidP="00FA26DD">
      <w:pPr>
        <w:pStyle w:val="a6"/>
        <w:numPr>
          <w:ilvl w:val="1"/>
          <w:numId w:val="34"/>
        </w:numPr>
        <w:tabs>
          <w:tab w:val="left" w:pos="466"/>
        </w:tabs>
        <w:spacing w:after="0" w:line="240" w:lineRule="auto"/>
        <w:ind w:left="0" w:firstLine="567"/>
        <w:jc w:val="both"/>
        <w:rPr>
          <w:rFonts w:ascii="Times New Roman" w:hAnsi="Times New Roman" w:cs="Times New Roman"/>
          <w:sz w:val="28"/>
          <w:szCs w:val="28"/>
        </w:rPr>
      </w:pPr>
      <w:r w:rsidRPr="00811321">
        <w:rPr>
          <w:rFonts w:ascii="Times New Roman" w:hAnsi="Times New Roman" w:cs="Times New Roman"/>
          <w:sz w:val="28"/>
          <w:szCs w:val="28"/>
        </w:rPr>
        <w:t>Объект передается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FA26DD" w:rsidRDefault="00FA26DD" w:rsidP="00FA26DD">
      <w:pPr>
        <w:pStyle w:val="13"/>
        <w:numPr>
          <w:ilvl w:val="1"/>
          <w:numId w:val="34"/>
        </w:numPr>
        <w:shd w:val="clear" w:color="auto" w:fill="auto"/>
        <w:spacing w:before="0" w:after="0" w:line="240" w:lineRule="auto"/>
        <w:ind w:left="0" w:firstLine="567"/>
        <w:jc w:val="both"/>
        <w:rPr>
          <w:rFonts w:ascii="Times New Roman" w:hAnsi="Times New Roman" w:cs="Times New Roman"/>
          <w:sz w:val="28"/>
          <w:szCs w:val="28"/>
        </w:rPr>
      </w:pPr>
      <w:r w:rsidRPr="005A4E3D">
        <w:rPr>
          <w:rFonts w:ascii="Times New Roman" w:hAnsi="Times New Roman" w:cs="Times New Roman"/>
          <w:sz w:val="28"/>
          <w:szCs w:val="28"/>
        </w:rPr>
        <w:t xml:space="preserve">Настоящий Договор вступает в силу с даты его подписания обеими Сторонами, применяется к отношениям, возникшим со дня </w:t>
      </w:r>
      <w:r w:rsidRPr="005A4E3D">
        <w:rPr>
          <w:rFonts w:ascii="Times New Roman" w:hAnsi="Times New Roman" w:cs="Times New Roman"/>
          <w:sz w:val="28"/>
          <w:szCs w:val="28"/>
        </w:rPr>
        <w:lastRenderedPageBreak/>
        <w:t>подписания Сторонами акта приема-п</w:t>
      </w:r>
      <w:r>
        <w:rPr>
          <w:rFonts w:ascii="Times New Roman" w:hAnsi="Times New Roman" w:cs="Times New Roman"/>
          <w:sz w:val="28"/>
          <w:szCs w:val="28"/>
        </w:rPr>
        <w:t>ередачи Объекта, и действует до</w:t>
      </w:r>
    </w:p>
    <w:p w:rsidR="00FA26DD" w:rsidRPr="005A4E3D" w:rsidRDefault="00FA26DD" w:rsidP="00FA26DD">
      <w:pPr>
        <w:pStyle w:val="13"/>
        <w:shd w:val="clear" w:color="auto" w:fill="auto"/>
        <w:spacing w:before="0" w:after="0" w:line="240" w:lineRule="auto"/>
        <w:ind w:firstLine="0"/>
        <w:jc w:val="both"/>
        <w:rPr>
          <w:rFonts w:ascii="Times New Roman" w:hAnsi="Times New Roman" w:cs="Times New Roman"/>
          <w:sz w:val="28"/>
          <w:szCs w:val="28"/>
        </w:rPr>
      </w:pPr>
      <w:r w:rsidRPr="00D1234D">
        <w:rPr>
          <w:rFonts w:ascii="Times New Roman" w:hAnsi="Times New Roman" w:cs="Times New Roman"/>
          <w:sz w:val="28"/>
          <w:szCs w:val="28"/>
        </w:rPr>
        <w:t>«</w:t>
      </w:r>
      <w:r>
        <w:rPr>
          <w:rFonts w:ascii="Times New Roman" w:hAnsi="Times New Roman" w:cs="Times New Roman"/>
          <w:sz w:val="28"/>
          <w:szCs w:val="28"/>
        </w:rPr>
        <w:t xml:space="preserve">___»____________ </w:t>
      </w:r>
      <w:r w:rsidRPr="00D1234D">
        <w:rPr>
          <w:rFonts w:ascii="Times New Roman" w:hAnsi="Times New Roman" w:cs="Times New Roman"/>
          <w:sz w:val="28"/>
          <w:szCs w:val="28"/>
        </w:rPr>
        <w:t>20</w:t>
      </w:r>
      <w:r>
        <w:rPr>
          <w:rFonts w:ascii="Times New Roman" w:hAnsi="Times New Roman" w:cs="Times New Roman"/>
          <w:sz w:val="28"/>
          <w:szCs w:val="28"/>
        </w:rPr>
        <w:t>___</w:t>
      </w:r>
      <w:r w:rsidRPr="00D1234D">
        <w:rPr>
          <w:rFonts w:ascii="Times New Roman" w:hAnsi="Times New Roman" w:cs="Times New Roman"/>
          <w:sz w:val="28"/>
          <w:szCs w:val="28"/>
        </w:rPr>
        <w:t xml:space="preserve"> </w:t>
      </w:r>
      <w:r>
        <w:rPr>
          <w:rFonts w:ascii="Times New Roman" w:hAnsi="Times New Roman" w:cs="Times New Roman"/>
          <w:sz w:val="28"/>
          <w:szCs w:val="28"/>
        </w:rPr>
        <w:t>года включительно</w:t>
      </w:r>
      <w:r w:rsidRPr="005A4E3D">
        <w:rPr>
          <w:rFonts w:ascii="Times New Roman" w:hAnsi="Times New Roman" w:cs="Times New Roman"/>
          <w:sz w:val="28"/>
          <w:szCs w:val="28"/>
        </w:rPr>
        <w:t>.</w:t>
      </w:r>
    </w:p>
    <w:p w:rsidR="00FA26DD" w:rsidRPr="00D412DE" w:rsidRDefault="00FA26DD" w:rsidP="00FA26DD">
      <w:pPr>
        <w:pStyle w:val="13"/>
        <w:numPr>
          <w:ilvl w:val="1"/>
          <w:numId w:val="34"/>
        </w:numPr>
        <w:shd w:val="clear" w:color="auto" w:fill="auto"/>
        <w:spacing w:before="0" w:after="0" w:line="240" w:lineRule="auto"/>
        <w:ind w:left="0" w:firstLine="567"/>
        <w:jc w:val="both"/>
        <w:rPr>
          <w:rFonts w:ascii="Times New Roman" w:hAnsi="Times New Roman" w:cs="Times New Roman"/>
          <w:sz w:val="28"/>
          <w:szCs w:val="28"/>
        </w:rPr>
      </w:pPr>
      <w:r w:rsidRPr="005A4E3D">
        <w:rPr>
          <w:rFonts w:ascii="Times New Roman" w:hAnsi="Times New Roman" w:cs="Times New Roman"/>
          <w:sz w:val="28"/>
          <w:szCs w:val="28"/>
        </w:rPr>
        <w:t>В части осуществления взаиморасчетов настоящий Договор действует до исполнения Сторонами своих обязательств в полном объеме.</w:t>
      </w:r>
    </w:p>
    <w:p w:rsidR="00FA26DD" w:rsidRPr="005A4E3D" w:rsidRDefault="00FA26DD" w:rsidP="00FA26DD">
      <w:pPr>
        <w:pStyle w:val="13"/>
        <w:shd w:val="clear" w:color="auto" w:fill="auto"/>
        <w:spacing w:before="0" w:after="0" w:line="240" w:lineRule="auto"/>
        <w:ind w:firstLine="567"/>
        <w:jc w:val="both"/>
        <w:rPr>
          <w:rFonts w:ascii="Times New Roman" w:hAnsi="Times New Roman" w:cs="Times New Roman"/>
          <w:sz w:val="28"/>
          <w:szCs w:val="28"/>
        </w:rPr>
      </w:pPr>
    </w:p>
    <w:p w:rsidR="00FA26DD" w:rsidRDefault="00FA26DD" w:rsidP="00FA26DD">
      <w:pPr>
        <w:pStyle w:val="13"/>
        <w:numPr>
          <w:ilvl w:val="0"/>
          <w:numId w:val="34"/>
        </w:numPr>
        <w:shd w:val="clear" w:color="auto" w:fill="auto"/>
        <w:spacing w:before="0" w:after="0" w:line="240" w:lineRule="auto"/>
        <w:ind w:left="0" w:firstLine="567"/>
        <w:rPr>
          <w:rFonts w:ascii="Times New Roman" w:hAnsi="Times New Roman" w:cs="Times New Roman"/>
          <w:sz w:val="28"/>
          <w:szCs w:val="28"/>
        </w:rPr>
      </w:pPr>
      <w:r>
        <w:rPr>
          <w:rFonts w:ascii="Times New Roman" w:hAnsi="Times New Roman" w:cs="Times New Roman"/>
          <w:sz w:val="28"/>
          <w:szCs w:val="28"/>
        </w:rPr>
        <w:t xml:space="preserve">. </w:t>
      </w:r>
      <w:r w:rsidRPr="005A4E3D">
        <w:rPr>
          <w:rFonts w:ascii="Times New Roman" w:hAnsi="Times New Roman" w:cs="Times New Roman"/>
          <w:sz w:val="28"/>
          <w:szCs w:val="28"/>
        </w:rPr>
        <w:t>Права и обязанности Сторон</w:t>
      </w:r>
    </w:p>
    <w:p w:rsidR="00FA26DD" w:rsidRPr="005A4E3D" w:rsidRDefault="00FA26DD" w:rsidP="00FA26DD">
      <w:pPr>
        <w:pStyle w:val="13"/>
        <w:shd w:val="clear" w:color="auto" w:fill="auto"/>
        <w:spacing w:before="0" w:after="0" w:line="240" w:lineRule="auto"/>
        <w:ind w:left="567" w:firstLine="0"/>
        <w:jc w:val="left"/>
        <w:rPr>
          <w:rFonts w:ascii="Times New Roman" w:hAnsi="Times New Roman" w:cs="Times New Roman"/>
          <w:sz w:val="28"/>
          <w:szCs w:val="28"/>
        </w:rPr>
      </w:pP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Арендодатель обязуется:</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передать Арендатору Объект по акту приема-передачи;</w:t>
      </w:r>
    </w:p>
    <w:p w:rsidR="00FA26DD" w:rsidRPr="006D521D" w:rsidRDefault="00FA26DD" w:rsidP="00FA26DD">
      <w:pPr>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2.1.2  в последний день действия настоящего Договора принять у Арендатора Объект по акту приема-передачи;</w:t>
      </w:r>
    </w:p>
    <w:p w:rsidR="00FA26DD" w:rsidRPr="006D521D" w:rsidRDefault="00FA26DD" w:rsidP="00FA26DD">
      <w:pPr>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FA26DD" w:rsidRPr="006D521D" w:rsidRDefault="00FA26DD" w:rsidP="00FA26DD">
      <w:pPr>
        <w:widowControl w:val="0"/>
        <w:numPr>
          <w:ilvl w:val="1"/>
          <w:numId w:val="35"/>
        </w:numPr>
        <w:tabs>
          <w:tab w:val="left" w:pos="1266"/>
        </w:tabs>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Арендатор обязуется:</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принять у Арендодателя Объект по акту приема-передачи;</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использовать арендуемый Объект исключительно по его прямому назначению, в соответствии с п. 1.3. настоящего Договора;</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своевременно и в полном объеме производить расчеты с Арендодателем в соответствии с условиями раздела 3 настоящего Договора;</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не занимать объекты недвижимого имущества, не входящих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не производить улучшения Объекта, не отделимые без вреда для </w:t>
      </w:r>
      <w:r w:rsidRPr="006D521D">
        <w:rPr>
          <w:rFonts w:ascii="Times New Roman" w:eastAsia="Arial Narrow" w:hAnsi="Times New Roman" w:cs="Times New Roman"/>
          <w:sz w:val="28"/>
          <w:szCs w:val="28"/>
        </w:rPr>
        <w:lastRenderedPageBreak/>
        <w:t>Объекта, без письменного согласия Арендодателя.</w:t>
      </w:r>
    </w:p>
    <w:p w:rsidR="00FA26DD" w:rsidRPr="006D521D" w:rsidRDefault="00FA26DD" w:rsidP="00FA26DD">
      <w:pPr>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FA26DD" w:rsidRPr="006D521D" w:rsidRDefault="00FA26DD" w:rsidP="00FA26DD">
      <w:pPr>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В случае проведения и/или обнаружения Арендодателем письменно не согласованных неотделимых улучшений, искажающих первонач</w:t>
      </w:r>
      <w:r>
        <w:rPr>
          <w:rFonts w:ascii="Times New Roman" w:eastAsia="Arial Narrow" w:hAnsi="Times New Roman" w:cs="Times New Roman"/>
          <w:sz w:val="28"/>
          <w:szCs w:val="28"/>
        </w:rPr>
        <w:t>альный вид арендуемого Объекта</w:t>
      </w:r>
      <w:r w:rsidRPr="006D521D">
        <w:rPr>
          <w:rFonts w:ascii="Times New Roman" w:eastAsia="Arial Narrow" w:hAnsi="Times New Roman" w:cs="Times New Roman"/>
          <w:sz w:val="28"/>
          <w:szCs w:val="28"/>
        </w:rPr>
        <w:t xml:space="preserve">, за исключением изменений, внесенных по согласованию Сторон, таковые должны быть ликвидированы Арендатором, а </w:t>
      </w:r>
      <w:r>
        <w:rPr>
          <w:rFonts w:ascii="Times New Roman" w:eastAsia="Arial Narrow" w:hAnsi="Times New Roman" w:cs="Times New Roman"/>
          <w:sz w:val="28"/>
          <w:szCs w:val="28"/>
        </w:rPr>
        <w:t>Объект приведен</w:t>
      </w:r>
      <w:r w:rsidRPr="006D521D">
        <w:rPr>
          <w:rFonts w:ascii="Times New Roman" w:eastAsia="Arial Narrow" w:hAnsi="Times New Roman" w:cs="Times New Roman"/>
          <w:sz w:val="28"/>
          <w:szCs w:val="28"/>
        </w:rPr>
        <w:t xml:space="preserve"> в прежний вид за счет Арендатора в срок, определяемый односторонним предписанием Арендодателя;</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в последний день действия настоящего Договора передать Арендодателю Объект и ключи от него по акту приема-передачи в полной исправности и надлежащем санитарно-техническом состоянии, с учетом нормального износа.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FA26DD" w:rsidRPr="006D521D" w:rsidRDefault="00FA26DD" w:rsidP="00FA26DD">
      <w:pPr>
        <w:widowControl w:val="0"/>
        <w:numPr>
          <w:ilvl w:val="2"/>
          <w:numId w:val="35"/>
        </w:numPr>
        <w:tabs>
          <w:tab w:val="left" w:pos="1560"/>
        </w:tabs>
        <w:spacing w:after="0" w:line="240" w:lineRule="auto"/>
        <w:ind w:left="0" w:firstLine="567"/>
        <w:jc w:val="both"/>
        <w:rPr>
          <w:rFonts w:ascii="Times New Roman" w:eastAsia="Arial Narrow" w:hAnsi="Times New Roman" w:cs="Times New Roman"/>
          <w:sz w:val="28"/>
          <w:szCs w:val="28"/>
        </w:rPr>
      </w:pPr>
      <w:r>
        <w:rPr>
          <w:rFonts w:ascii="Times New Roman" w:eastAsia="Arial Narrow" w:hAnsi="Times New Roman" w:cs="Times New Roman"/>
          <w:sz w:val="28"/>
          <w:szCs w:val="28"/>
        </w:rPr>
        <w:t>освободить арендуемый Объект</w:t>
      </w:r>
      <w:r w:rsidRPr="006D521D">
        <w:rPr>
          <w:rFonts w:ascii="Times New Roman" w:eastAsia="Arial Narrow" w:hAnsi="Times New Roman" w:cs="Times New Roman"/>
          <w:sz w:val="28"/>
          <w:szCs w:val="28"/>
        </w:rPr>
        <w:t xml:space="preserve"> в связи с окончанием срока действия настоящего Договора не позднее срока его действия;</w:t>
      </w:r>
    </w:p>
    <w:p w:rsidR="00FA26DD" w:rsidRPr="006D521D" w:rsidRDefault="00FA26DD" w:rsidP="00FA26DD">
      <w:pPr>
        <w:widowControl w:val="0"/>
        <w:numPr>
          <w:ilvl w:val="2"/>
          <w:numId w:val="35"/>
        </w:numPr>
        <w:tabs>
          <w:tab w:val="left" w:pos="1560"/>
        </w:tabs>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FA26DD" w:rsidRPr="006D521D" w:rsidRDefault="00FA26DD" w:rsidP="00FA26DD">
      <w:pPr>
        <w:widowControl w:val="0"/>
        <w:numPr>
          <w:ilvl w:val="2"/>
          <w:numId w:val="35"/>
        </w:numPr>
        <w:tabs>
          <w:tab w:val="left" w:pos="1560"/>
        </w:tabs>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выполнять требования, предписания, регламенты в отношении Объекта, направляемые Арендодателем;</w:t>
      </w:r>
    </w:p>
    <w:p w:rsidR="00FA26DD" w:rsidRPr="006D521D" w:rsidRDefault="00FA26DD" w:rsidP="00FA26DD">
      <w:pPr>
        <w:widowControl w:val="0"/>
        <w:numPr>
          <w:ilvl w:val="2"/>
          <w:numId w:val="35"/>
        </w:numPr>
        <w:tabs>
          <w:tab w:val="left" w:pos="1560"/>
        </w:tabs>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не размещать объекты наружной рекламы и информации на наружной части здания (фасаде, крыше) без письменного согласия Арендодателя;</w:t>
      </w:r>
    </w:p>
    <w:p w:rsidR="00FA26DD" w:rsidRPr="006D521D" w:rsidRDefault="00FA26DD" w:rsidP="00FA26DD">
      <w:pPr>
        <w:widowControl w:val="0"/>
        <w:numPr>
          <w:ilvl w:val="2"/>
          <w:numId w:val="35"/>
        </w:numPr>
        <w:tabs>
          <w:tab w:val="left" w:pos="1560"/>
        </w:tabs>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сообщать Арендодателю о принятии решения о ликвидации или реорганизации Арендатора в течение 5 (пяти) дней со дня принятия решения и в течении 5 (пяти) дней – о внесении изменений или дополнений в учредительные документы Арендатора;</w:t>
      </w:r>
    </w:p>
    <w:p w:rsidR="00FA26DD" w:rsidRPr="006D521D" w:rsidRDefault="00FA26DD" w:rsidP="00FA26DD">
      <w:pPr>
        <w:widowControl w:val="0"/>
        <w:numPr>
          <w:ilvl w:val="2"/>
          <w:numId w:val="35"/>
        </w:numPr>
        <w:tabs>
          <w:tab w:val="left" w:pos="1560"/>
        </w:tabs>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FA26DD" w:rsidRPr="006D521D" w:rsidRDefault="00FA26DD" w:rsidP="00FA26DD">
      <w:pPr>
        <w:widowControl w:val="0"/>
        <w:numPr>
          <w:ilvl w:val="2"/>
          <w:numId w:val="35"/>
        </w:numPr>
        <w:tabs>
          <w:tab w:val="left" w:pos="1560"/>
        </w:tabs>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следить за нормальным функционированием и техническим </w:t>
      </w:r>
      <w:r w:rsidRPr="006D521D">
        <w:rPr>
          <w:rFonts w:ascii="Times New Roman" w:eastAsia="Arial Narrow" w:hAnsi="Times New Roman" w:cs="Times New Roman"/>
          <w:sz w:val="28"/>
          <w:szCs w:val="28"/>
        </w:rPr>
        <w:lastRenderedPageBreak/>
        <w:t>состоянием систем инженерно-технического обеспечения Арендодателя, находящихся на Объекте.</w:t>
      </w:r>
    </w:p>
    <w:p w:rsidR="00FA26DD" w:rsidRPr="006D521D" w:rsidRDefault="00FA26DD" w:rsidP="00FA26DD">
      <w:pPr>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FA26DD" w:rsidRPr="006D521D" w:rsidRDefault="00FA26DD" w:rsidP="00FA26DD">
      <w:pPr>
        <w:widowControl w:val="0"/>
        <w:numPr>
          <w:ilvl w:val="2"/>
          <w:numId w:val="35"/>
        </w:numPr>
        <w:tabs>
          <w:tab w:val="left" w:pos="1560"/>
        </w:tabs>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при обнаружении признаков аварийного состояния сантехнического, электротехнического и иного оборудования, находящегося на Объекте, или при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FA26DD" w:rsidRPr="006D521D" w:rsidRDefault="00FA26DD" w:rsidP="00FA26DD">
      <w:pPr>
        <w:widowControl w:val="0"/>
        <w:numPr>
          <w:ilvl w:val="2"/>
          <w:numId w:val="35"/>
        </w:numPr>
        <w:tabs>
          <w:tab w:val="left" w:pos="1560"/>
        </w:tabs>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FA26DD" w:rsidRPr="006D521D" w:rsidRDefault="00FA26DD" w:rsidP="00FA26DD">
      <w:pPr>
        <w:widowControl w:val="0"/>
        <w:numPr>
          <w:ilvl w:val="1"/>
          <w:numId w:val="35"/>
        </w:numPr>
        <w:tabs>
          <w:tab w:val="left" w:pos="1243"/>
        </w:tabs>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Арендодатель имеет право:</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20 (двадцать) календарных дней;</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по своему желанию расторгнуть настоящий Договор в одностороннем внесудебном порядке, предварительно письменно уведомив Арендатора не менее чем за 60 (шестьдесят) календарных дней до дня предполагаемого расторжения;</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осуществлять фото- и видеофиксацию состояния Объекта.</w:t>
      </w: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Арендатор имеет право:</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получать от Арендодателя копии правоустанавливающих документов на Объект;</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требовать расторжения настоящего Договора в предусмотренных законодательством Российской Федерации случаях;</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 календарных дней до даты </w:t>
      </w:r>
      <w:r w:rsidRPr="006D521D">
        <w:rPr>
          <w:rFonts w:ascii="Times New Roman" w:eastAsia="Arial Narrow" w:hAnsi="Times New Roman" w:cs="Times New Roman"/>
          <w:sz w:val="28"/>
          <w:szCs w:val="28"/>
        </w:rPr>
        <w:lastRenderedPageBreak/>
        <w:t>расторжения.</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30 (тридцати) календарных дней, до окончания срока действия Договора.</w:t>
      </w:r>
    </w:p>
    <w:p w:rsidR="00FA26DD" w:rsidRPr="006D521D" w:rsidRDefault="00FA26DD" w:rsidP="00FA26DD">
      <w:pPr>
        <w:ind w:firstLine="567"/>
        <w:jc w:val="both"/>
        <w:rPr>
          <w:rFonts w:ascii="Times New Roman" w:eastAsia="Arial Narrow" w:hAnsi="Times New Roman" w:cs="Times New Roman"/>
          <w:sz w:val="28"/>
          <w:szCs w:val="28"/>
        </w:rPr>
      </w:pPr>
    </w:p>
    <w:p w:rsidR="00FA26DD" w:rsidRPr="006D521D" w:rsidRDefault="00FA26DD" w:rsidP="00FA26DD">
      <w:pPr>
        <w:widowControl w:val="0"/>
        <w:numPr>
          <w:ilvl w:val="0"/>
          <w:numId w:val="35"/>
        </w:numPr>
        <w:spacing w:after="0" w:line="240" w:lineRule="auto"/>
        <w:ind w:left="0" w:firstLine="567"/>
        <w:jc w:val="center"/>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 </w:t>
      </w:r>
      <w:r w:rsidRPr="006D521D">
        <w:rPr>
          <w:rFonts w:ascii="Times New Roman" w:eastAsia="Arial Narrow" w:hAnsi="Times New Roman" w:cs="Times New Roman"/>
          <w:sz w:val="28"/>
          <w:szCs w:val="28"/>
        </w:rPr>
        <w:t>Арендная плата и порядок расчетов</w:t>
      </w:r>
    </w:p>
    <w:p w:rsidR="00FA26DD" w:rsidRPr="006D521D" w:rsidRDefault="00FA26DD" w:rsidP="00FA26DD">
      <w:pPr>
        <w:ind w:firstLine="567"/>
        <w:rPr>
          <w:rFonts w:ascii="Times New Roman" w:eastAsia="Arial Narrow" w:hAnsi="Times New Roman" w:cs="Times New Roman"/>
          <w:sz w:val="28"/>
          <w:szCs w:val="28"/>
        </w:rPr>
      </w:pPr>
    </w:p>
    <w:p w:rsidR="00FA26DD" w:rsidRPr="00AB35D7" w:rsidRDefault="00FA26DD" w:rsidP="00FA26DD">
      <w:pPr>
        <w:ind w:firstLine="567"/>
        <w:jc w:val="both"/>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3.1 </w:t>
      </w:r>
      <w:r w:rsidRPr="00AB35D7">
        <w:rPr>
          <w:rFonts w:ascii="Times New Roman" w:eastAsia="Arial Narrow" w:hAnsi="Times New Roman" w:cs="Times New Roman"/>
          <w:sz w:val="28"/>
          <w:szCs w:val="28"/>
        </w:rPr>
        <w:t xml:space="preserve">Сумма арендной </w:t>
      </w:r>
      <w:r>
        <w:rPr>
          <w:rFonts w:ascii="Times New Roman" w:eastAsia="Arial Narrow" w:hAnsi="Times New Roman" w:cs="Times New Roman"/>
          <w:sz w:val="28"/>
          <w:szCs w:val="28"/>
        </w:rPr>
        <w:t xml:space="preserve">платы </w:t>
      </w:r>
      <w:r w:rsidRPr="00AB35D7">
        <w:rPr>
          <w:rFonts w:ascii="Times New Roman" w:eastAsia="Arial Narrow" w:hAnsi="Times New Roman" w:cs="Times New Roman"/>
          <w:sz w:val="28"/>
          <w:szCs w:val="28"/>
        </w:rPr>
        <w:t xml:space="preserve">составляет </w:t>
      </w:r>
      <w:r>
        <w:rPr>
          <w:rFonts w:ascii="Times New Roman" w:eastAsia="Arial Narrow" w:hAnsi="Times New Roman" w:cs="Times New Roman"/>
          <w:sz w:val="28"/>
          <w:szCs w:val="28"/>
        </w:rPr>
        <w:t>_________</w:t>
      </w:r>
      <w:r w:rsidRPr="009701E8">
        <w:rPr>
          <w:rFonts w:ascii="Times New Roman" w:eastAsia="Arial Narrow" w:hAnsi="Times New Roman" w:cs="Times New Roman"/>
          <w:sz w:val="28"/>
          <w:szCs w:val="28"/>
        </w:rPr>
        <w:t xml:space="preserve"> (</w:t>
      </w:r>
      <w:r>
        <w:rPr>
          <w:rFonts w:ascii="Times New Roman" w:eastAsia="Arial Narrow" w:hAnsi="Times New Roman" w:cs="Times New Roman"/>
          <w:sz w:val="28"/>
          <w:szCs w:val="28"/>
        </w:rPr>
        <w:t>______________________</w:t>
      </w:r>
      <w:r w:rsidRPr="009701E8">
        <w:rPr>
          <w:rFonts w:ascii="Times New Roman" w:eastAsia="Arial Narrow" w:hAnsi="Times New Roman" w:cs="Times New Roman"/>
          <w:sz w:val="28"/>
          <w:szCs w:val="28"/>
        </w:rPr>
        <w:t xml:space="preserve">) рублей </w:t>
      </w:r>
      <w:r>
        <w:rPr>
          <w:rFonts w:ascii="Times New Roman" w:eastAsia="Arial Narrow" w:hAnsi="Times New Roman" w:cs="Times New Roman"/>
          <w:sz w:val="28"/>
          <w:szCs w:val="28"/>
        </w:rPr>
        <w:t>_____</w:t>
      </w:r>
      <w:r w:rsidRPr="00AB35D7">
        <w:rPr>
          <w:rFonts w:ascii="Times New Roman" w:eastAsia="Arial Narrow" w:hAnsi="Times New Roman" w:cs="Times New Roman"/>
          <w:sz w:val="28"/>
          <w:szCs w:val="28"/>
        </w:rPr>
        <w:t xml:space="preserve"> копеек в месяц, в том числе НДС по ставке, подлежащей применению в соответствии с действующим законодательством РФ и суммы переменного платежа (переменной части) в размере, эквивалентном стоимости коммунальных услуг за пользование электроэнергией, теплоснабжением, водоснабжением, телефоном (Приложение №3), фактически потребленных Арендатором за этот период, и эксплуатационных услуг, размер, порядок и условия оплаты которых согласовываются Сторонами.</w:t>
      </w:r>
    </w:p>
    <w:p w:rsidR="00FA26DD" w:rsidRPr="00AB35D7" w:rsidRDefault="00FA26DD" w:rsidP="00FA26DD">
      <w:pPr>
        <w:ind w:firstLine="567"/>
        <w:jc w:val="both"/>
        <w:rPr>
          <w:rFonts w:ascii="Times New Roman" w:eastAsia="Arial Narrow" w:hAnsi="Times New Roman" w:cs="Times New Roman"/>
          <w:sz w:val="28"/>
          <w:szCs w:val="28"/>
        </w:rPr>
      </w:pPr>
      <w:r w:rsidRPr="00AB35D7">
        <w:rPr>
          <w:rFonts w:ascii="Times New Roman" w:eastAsia="Arial Narrow" w:hAnsi="Times New Roman" w:cs="Times New Roman"/>
          <w:sz w:val="28"/>
          <w:szCs w:val="28"/>
        </w:rPr>
        <w:t>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на 1-е число каждого месяца и по тарифам снабжающей организации, а также по тарифам оказания эксплуатационных услуг, согласованными Сторонами. При отсутствии счетчиков переменная часть может быть рассчитана как процент от потребленных коммунальных услуг всего здания.</w:t>
      </w:r>
    </w:p>
    <w:p w:rsidR="00FA26DD" w:rsidRPr="00AB35D7" w:rsidRDefault="00FA26DD" w:rsidP="00FA26DD">
      <w:pPr>
        <w:ind w:firstLine="567"/>
        <w:jc w:val="both"/>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3.2 </w:t>
      </w:r>
      <w:r w:rsidRPr="00AB35D7">
        <w:rPr>
          <w:rFonts w:ascii="Times New Roman" w:eastAsia="Arial Narrow" w:hAnsi="Times New Roman" w:cs="Times New Roman"/>
          <w:sz w:val="28"/>
          <w:szCs w:val="28"/>
        </w:rPr>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FA26DD" w:rsidRPr="00AB35D7" w:rsidRDefault="00FA26DD" w:rsidP="00FA26DD">
      <w:pPr>
        <w:ind w:firstLine="567"/>
        <w:jc w:val="both"/>
        <w:rPr>
          <w:rFonts w:ascii="Times New Roman" w:eastAsia="Arial Narrow" w:hAnsi="Times New Roman" w:cs="Times New Roman"/>
          <w:sz w:val="28"/>
          <w:szCs w:val="28"/>
        </w:rPr>
      </w:pPr>
      <w:r w:rsidRPr="00AB35D7">
        <w:rPr>
          <w:rFonts w:ascii="Times New Roman" w:eastAsia="Arial Narrow" w:hAnsi="Times New Roman" w:cs="Times New Roman"/>
          <w:sz w:val="28"/>
          <w:szCs w:val="28"/>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FA26DD" w:rsidRPr="00AB35D7" w:rsidRDefault="00FA26DD" w:rsidP="00FA26DD">
      <w:pPr>
        <w:ind w:firstLine="567"/>
        <w:jc w:val="both"/>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3.3 </w:t>
      </w:r>
      <w:r w:rsidRPr="00AB35D7">
        <w:rPr>
          <w:rFonts w:ascii="Times New Roman" w:eastAsia="Arial Narrow" w:hAnsi="Times New Roman" w:cs="Times New Roman"/>
          <w:sz w:val="28"/>
          <w:szCs w:val="28"/>
        </w:rPr>
        <w:t xml:space="preserve">Обязанность Арендатора по оплате считается исполненной со дня поступления платежей, указанных в п. 3.1. настоящего Договора, на </w:t>
      </w:r>
      <w:r w:rsidRPr="00AB35D7">
        <w:rPr>
          <w:rFonts w:ascii="Times New Roman" w:eastAsia="Arial Narrow" w:hAnsi="Times New Roman" w:cs="Times New Roman"/>
          <w:sz w:val="28"/>
          <w:szCs w:val="28"/>
        </w:rPr>
        <w:lastRenderedPageBreak/>
        <w:t>корреспондентский счет банка, в котором у Арендодателя открыт расчетный счет.</w:t>
      </w:r>
    </w:p>
    <w:p w:rsidR="00FA26DD" w:rsidRPr="00AB35D7" w:rsidRDefault="00FA26DD" w:rsidP="00FA26DD">
      <w:pPr>
        <w:ind w:firstLine="567"/>
        <w:jc w:val="both"/>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3.4 </w:t>
      </w:r>
      <w:r w:rsidRPr="00AB35D7">
        <w:rPr>
          <w:rFonts w:ascii="Times New Roman" w:eastAsia="Arial Narrow" w:hAnsi="Times New Roman" w:cs="Times New Roman"/>
          <w:sz w:val="28"/>
          <w:szCs w:val="28"/>
        </w:rPr>
        <w:t>Фиксированная часть арендной платы включает в себя плату за пользование Объектом.</w:t>
      </w:r>
    </w:p>
    <w:p w:rsidR="00FA26DD" w:rsidRPr="00AB35D7" w:rsidRDefault="00FA26DD" w:rsidP="00FA26DD">
      <w:pPr>
        <w:ind w:firstLine="567"/>
        <w:jc w:val="both"/>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3.5 </w:t>
      </w:r>
      <w:r w:rsidRPr="00AB35D7">
        <w:rPr>
          <w:rFonts w:ascii="Times New Roman" w:eastAsia="Arial Narrow" w:hAnsi="Times New Roman" w:cs="Times New Roman"/>
          <w:sz w:val="28"/>
          <w:szCs w:val="28"/>
        </w:rPr>
        <w:t>Счет-фактура выставляется Арендодателем в соответствии с требованиями законодательства Российской Федерации.</w:t>
      </w:r>
    </w:p>
    <w:p w:rsidR="00FA26DD" w:rsidRPr="00AB35D7" w:rsidRDefault="00FA26DD" w:rsidP="00FA26DD">
      <w:pPr>
        <w:ind w:firstLine="567"/>
        <w:jc w:val="both"/>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3.6. </w:t>
      </w:r>
      <w:r w:rsidRPr="00AB35D7">
        <w:rPr>
          <w:rFonts w:ascii="Times New Roman" w:eastAsia="Arial Narrow" w:hAnsi="Times New Roman" w:cs="Times New Roman"/>
          <w:sz w:val="28"/>
          <w:szCs w:val="28"/>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rsidR="00FA26DD" w:rsidRPr="00AB35D7" w:rsidRDefault="00FA26DD" w:rsidP="00FA26DD">
      <w:pPr>
        <w:ind w:firstLine="567"/>
        <w:jc w:val="both"/>
        <w:rPr>
          <w:rFonts w:ascii="Times New Roman" w:eastAsia="Arial Narrow" w:hAnsi="Times New Roman" w:cs="Times New Roman"/>
          <w:sz w:val="28"/>
          <w:szCs w:val="28"/>
        </w:rPr>
      </w:pPr>
      <w:r w:rsidRPr="00AB35D7">
        <w:rPr>
          <w:rFonts w:ascii="Times New Roman" w:eastAsia="Arial Narrow" w:hAnsi="Times New Roman" w:cs="Times New Roman"/>
          <w:sz w:val="28"/>
          <w:szCs w:val="28"/>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p>
    <w:p w:rsidR="00FA26DD" w:rsidRDefault="00FA26DD" w:rsidP="00FA26DD">
      <w:pPr>
        <w:ind w:firstLine="567"/>
        <w:jc w:val="both"/>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3.7 </w:t>
      </w:r>
      <w:r w:rsidRPr="00AB35D7">
        <w:rPr>
          <w:rFonts w:ascii="Times New Roman" w:eastAsia="Arial Narrow" w:hAnsi="Times New Roman" w:cs="Times New Roman"/>
          <w:sz w:val="28"/>
          <w:szCs w:val="28"/>
        </w:rPr>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Pr>
          <w:rFonts w:ascii="Times New Roman" w:eastAsia="Arial Narrow" w:hAnsi="Times New Roman" w:cs="Times New Roman"/>
          <w:sz w:val="28"/>
          <w:szCs w:val="28"/>
        </w:rPr>
        <w:t>84 727</w:t>
      </w:r>
      <w:r w:rsidRPr="009701E8">
        <w:rPr>
          <w:rFonts w:ascii="Times New Roman" w:eastAsia="Arial Narrow" w:hAnsi="Times New Roman" w:cs="Times New Roman"/>
          <w:sz w:val="28"/>
          <w:szCs w:val="28"/>
        </w:rPr>
        <w:t xml:space="preserve"> (</w:t>
      </w:r>
      <w:r>
        <w:rPr>
          <w:rFonts w:ascii="Times New Roman" w:eastAsia="Arial Narrow" w:hAnsi="Times New Roman" w:cs="Times New Roman"/>
          <w:sz w:val="28"/>
          <w:szCs w:val="28"/>
        </w:rPr>
        <w:t>Восемьдесят четыре тысячи семьсот двадцать семь</w:t>
      </w:r>
      <w:r w:rsidRPr="009701E8">
        <w:rPr>
          <w:rFonts w:ascii="Times New Roman" w:eastAsia="Arial Narrow" w:hAnsi="Times New Roman" w:cs="Times New Roman"/>
          <w:sz w:val="28"/>
          <w:szCs w:val="28"/>
        </w:rPr>
        <w:t xml:space="preserve">) рублей </w:t>
      </w:r>
      <w:r>
        <w:rPr>
          <w:rFonts w:ascii="Times New Roman" w:eastAsia="Arial Narrow" w:hAnsi="Times New Roman" w:cs="Times New Roman"/>
          <w:sz w:val="28"/>
          <w:szCs w:val="28"/>
        </w:rPr>
        <w:t>00</w:t>
      </w:r>
      <w:r w:rsidRPr="00AB35D7">
        <w:rPr>
          <w:rFonts w:ascii="Times New Roman" w:eastAsia="Arial Narrow" w:hAnsi="Times New Roman" w:cs="Times New Roman"/>
          <w:sz w:val="28"/>
          <w:szCs w:val="28"/>
        </w:rPr>
        <w:t xml:space="preserve"> копеек в месяц, в том числе НДС по ставке, подлежащей применению в соответствии с действующим законодательством РФ. Сумма гарантийного взноса подлежит зачету при расчетах за последний месяц аренды.</w:t>
      </w:r>
    </w:p>
    <w:p w:rsidR="00FA26DD" w:rsidRPr="00AB35D7" w:rsidRDefault="00FA26DD" w:rsidP="00FA26DD">
      <w:pPr>
        <w:ind w:firstLine="567"/>
        <w:jc w:val="both"/>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3.8. </w:t>
      </w:r>
      <w:r w:rsidRPr="00FA26DD">
        <w:rPr>
          <w:rFonts w:ascii="Times New Roman" w:eastAsia="Arial Narrow" w:hAnsi="Times New Roman" w:cs="Times New Roman"/>
          <w:sz w:val="28"/>
          <w:szCs w:val="28"/>
        </w:rPr>
        <w:t xml:space="preserve">Уплаченный в ходе проведения конкурентных процедур Арендатором задаток в сумме 84 727,00 (восемьдесят четыре тысячи семьсот двадцать семь) рублей 00 копеек </w:t>
      </w:r>
      <w:r>
        <w:rPr>
          <w:rFonts w:ascii="Times New Roman" w:eastAsia="Arial Narrow" w:hAnsi="Times New Roman" w:cs="Times New Roman"/>
          <w:sz w:val="28"/>
          <w:szCs w:val="28"/>
        </w:rPr>
        <w:t xml:space="preserve"> </w:t>
      </w:r>
      <w:r w:rsidRPr="00FA26DD">
        <w:rPr>
          <w:rFonts w:ascii="Times New Roman" w:eastAsia="Arial Narrow" w:hAnsi="Times New Roman" w:cs="Times New Roman"/>
          <w:sz w:val="28"/>
          <w:szCs w:val="28"/>
        </w:rPr>
        <w:t>засчитывается в счет оплаты гарантийного взноса в размере, установленном пунктом 3.</w:t>
      </w:r>
      <w:r>
        <w:rPr>
          <w:rFonts w:ascii="Times New Roman" w:eastAsia="Arial Narrow" w:hAnsi="Times New Roman" w:cs="Times New Roman"/>
          <w:sz w:val="28"/>
          <w:szCs w:val="28"/>
        </w:rPr>
        <w:t>7</w:t>
      </w:r>
      <w:r w:rsidRPr="00FA26DD">
        <w:rPr>
          <w:rFonts w:ascii="Times New Roman" w:eastAsia="Arial Narrow" w:hAnsi="Times New Roman" w:cs="Times New Roman"/>
          <w:sz w:val="28"/>
          <w:szCs w:val="28"/>
        </w:rPr>
        <w:t xml:space="preserve"> настоящего Договора, и ежемесячного фиксированного платежа в соответствии с пунктом 3.1 настоящего Договора</w:t>
      </w:r>
    </w:p>
    <w:p w:rsidR="00FA26DD" w:rsidRPr="006D521D" w:rsidRDefault="00FA26DD" w:rsidP="00FA26DD">
      <w:pPr>
        <w:ind w:firstLine="567"/>
        <w:jc w:val="both"/>
        <w:rPr>
          <w:rFonts w:ascii="Times New Roman" w:eastAsia="Arial Narrow" w:hAnsi="Times New Roman" w:cs="Times New Roman"/>
          <w:sz w:val="28"/>
          <w:szCs w:val="28"/>
        </w:rPr>
      </w:pPr>
    </w:p>
    <w:p w:rsidR="00FA26DD" w:rsidRPr="006D521D" w:rsidRDefault="00FA26DD" w:rsidP="00FA26DD">
      <w:pPr>
        <w:widowControl w:val="0"/>
        <w:numPr>
          <w:ilvl w:val="0"/>
          <w:numId w:val="35"/>
        </w:numPr>
        <w:spacing w:after="0" w:line="240" w:lineRule="auto"/>
        <w:ind w:left="0" w:firstLine="567"/>
        <w:jc w:val="center"/>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 </w:t>
      </w:r>
      <w:r w:rsidRPr="006D521D">
        <w:rPr>
          <w:rFonts w:ascii="Times New Roman" w:eastAsia="Arial Narrow" w:hAnsi="Times New Roman" w:cs="Times New Roman"/>
          <w:sz w:val="28"/>
          <w:szCs w:val="28"/>
        </w:rPr>
        <w:t>Порядок в</w:t>
      </w:r>
      <w:r>
        <w:rPr>
          <w:rFonts w:ascii="Times New Roman" w:eastAsia="Arial Narrow" w:hAnsi="Times New Roman" w:cs="Times New Roman"/>
          <w:sz w:val="28"/>
          <w:szCs w:val="28"/>
        </w:rPr>
        <w:t>озврата арендуемого Объекта</w:t>
      </w:r>
      <w:r w:rsidRPr="006D521D">
        <w:rPr>
          <w:rFonts w:ascii="Times New Roman" w:eastAsia="Arial Narrow" w:hAnsi="Times New Roman" w:cs="Times New Roman"/>
          <w:sz w:val="28"/>
          <w:szCs w:val="28"/>
        </w:rPr>
        <w:t xml:space="preserve"> Арендодателю</w:t>
      </w:r>
    </w:p>
    <w:p w:rsidR="00FA26DD" w:rsidRPr="006D521D" w:rsidRDefault="00FA26DD" w:rsidP="00FA26DD">
      <w:pPr>
        <w:ind w:firstLine="567"/>
        <w:rPr>
          <w:rFonts w:ascii="Times New Roman" w:eastAsia="Arial Narrow" w:hAnsi="Times New Roman" w:cs="Times New Roman"/>
          <w:sz w:val="28"/>
          <w:szCs w:val="28"/>
        </w:rPr>
      </w:pP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Возврат арендуемого Объекта Арендодателю осуществляется п</w:t>
      </w:r>
      <w:r>
        <w:rPr>
          <w:rFonts w:ascii="Times New Roman" w:eastAsia="Arial Narrow" w:hAnsi="Times New Roman" w:cs="Times New Roman"/>
          <w:sz w:val="28"/>
          <w:szCs w:val="28"/>
        </w:rPr>
        <w:t>о акту приема-передачи Объекта</w:t>
      </w:r>
      <w:r w:rsidRPr="006D521D">
        <w:rPr>
          <w:rFonts w:ascii="Times New Roman" w:eastAsia="Arial Narrow" w:hAnsi="Times New Roman" w:cs="Times New Roman"/>
          <w:sz w:val="28"/>
          <w:szCs w:val="28"/>
        </w:rPr>
        <w:t>,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lastRenderedPageBreak/>
        <w:t>Арендуемый Объект должен быть передан Арендодателю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 отделимые без вреда для имущества.</w:t>
      </w: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При возврате Объекта в состоянии худшем, чем при его передаче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Арендатор обязан представить Объект готовым к осмотру и передаче Арендодателю в день окончания срока действия настоящего Договора.</w:t>
      </w:r>
    </w:p>
    <w:p w:rsidR="00FA26DD" w:rsidRPr="006D521D" w:rsidRDefault="00FA26DD" w:rsidP="00FA26DD">
      <w:pPr>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Датой окончания срока действия настоящего Договора является:</w:t>
      </w:r>
    </w:p>
    <w:p w:rsidR="00FA26DD" w:rsidRPr="006D521D" w:rsidRDefault="00FA26DD" w:rsidP="00FA26DD">
      <w:pPr>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дата, указанная в соглашении о расторжении настоящего Договора;</w:t>
      </w:r>
    </w:p>
    <w:p w:rsidR="00FA26DD" w:rsidRPr="006D521D" w:rsidRDefault="00FA26DD" w:rsidP="00FA26DD">
      <w:pPr>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FA26DD" w:rsidRPr="006D521D" w:rsidRDefault="00FA26DD" w:rsidP="00FA26DD">
      <w:pPr>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дата в соответствии с п. 1.5. Договора.</w:t>
      </w:r>
    </w:p>
    <w:p w:rsidR="00FA26DD" w:rsidRPr="006D521D" w:rsidRDefault="00FA26DD" w:rsidP="00FA26DD">
      <w:pPr>
        <w:widowControl w:val="0"/>
        <w:numPr>
          <w:ilvl w:val="0"/>
          <w:numId w:val="32"/>
        </w:numPr>
        <w:spacing w:after="0" w:line="240" w:lineRule="auto"/>
        <w:ind w:left="0" w:firstLine="567"/>
        <w:jc w:val="both"/>
        <w:rPr>
          <w:rFonts w:ascii="Times New Roman" w:eastAsia="Arial Narrow" w:hAnsi="Times New Roman" w:cs="Times New Roman"/>
          <w:vanish/>
          <w:sz w:val="28"/>
          <w:szCs w:val="28"/>
        </w:rPr>
      </w:pPr>
    </w:p>
    <w:p w:rsidR="00FA26DD" w:rsidRPr="006D521D" w:rsidRDefault="00FA26DD" w:rsidP="00FA26DD">
      <w:pPr>
        <w:widowControl w:val="0"/>
        <w:numPr>
          <w:ilvl w:val="0"/>
          <w:numId w:val="32"/>
        </w:numPr>
        <w:spacing w:after="0" w:line="240" w:lineRule="auto"/>
        <w:ind w:left="0" w:firstLine="567"/>
        <w:jc w:val="both"/>
        <w:rPr>
          <w:rFonts w:ascii="Times New Roman" w:eastAsia="Arial Narrow" w:hAnsi="Times New Roman" w:cs="Times New Roman"/>
          <w:vanish/>
          <w:sz w:val="28"/>
          <w:szCs w:val="28"/>
        </w:rPr>
      </w:pPr>
    </w:p>
    <w:p w:rsidR="00FA26DD" w:rsidRPr="006D521D" w:rsidRDefault="00FA26DD" w:rsidP="00FA26DD">
      <w:pPr>
        <w:widowControl w:val="0"/>
        <w:numPr>
          <w:ilvl w:val="0"/>
          <w:numId w:val="32"/>
        </w:numPr>
        <w:spacing w:after="0" w:line="240" w:lineRule="auto"/>
        <w:ind w:left="0" w:firstLine="567"/>
        <w:jc w:val="both"/>
        <w:rPr>
          <w:rFonts w:ascii="Times New Roman" w:eastAsia="Arial Narrow" w:hAnsi="Times New Roman" w:cs="Times New Roman"/>
          <w:vanish/>
          <w:sz w:val="28"/>
          <w:szCs w:val="28"/>
        </w:rPr>
      </w:pPr>
    </w:p>
    <w:p w:rsidR="00FA26DD" w:rsidRPr="006D521D" w:rsidRDefault="00FA26DD" w:rsidP="00FA26DD">
      <w:pPr>
        <w:widowControl w:val="0"/>
        <w:numPr>
          <w:ilvl w:val="0"/>
          <w:numId w:val="32"/>
        </w:numPr>
        <w:spacing w:after="0" w:line="240" w:lineRule="auto"/>
        <w:ind w:left="0" w:firstLine="567"/>
        <w:jc w:val="both"/>
        <w:rPr>
          <w:rFonts w:ascii="Times New Roman" w:eastAsia="Arial Narrow" w:hAnsi="Times New Roman" w:cs="Times New Roman"/>
          <w:vanish/>
          <w:sz w:val="28"/>
          <w:szCs w:val="28"/>
        </w:rPr>
      </w:pPr>
    </w:p>
    <w:p w:rsidR="00FA26DD" w:rsidRPr="006D521D" w:rsidRDefault="00FA26DD" w:rsidP="00FA26DD">
      <w:pPr>
        <w:widowControl w:val="0"/>
        <w:numPr>
          <w:ilvl w:val="0"/>
          <w:numId w:val="32"/>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пункта 5.6. Договора.</w:t>
      </w:r>
    </w:p>
    <w:p w:rsidR="00FA26DD" w:rsidRPr="006D521D" w:rsidRDefault="00FA26DD" w:rsidP="00FA26DD">
      <w:pPr>
        <w:widowControl w:val="0"/>
        <w:numPr>
          <w:ilvl w:val="0"/>
          <w:numId w:val="32"/>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FA26DD" w:rsidRPr="006D521D" w:rsidRDefault="00FA26DD" w:rsidP="00FA26DD">
      <w:pPr>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FA26DD" w:rsidRPr="006D521D" w:rsidRDefault="00FA26DD" w:rsidP="00FA26DD">
      <w:pPr>
        <w:ind w:firstLine="567"/>
        <w:jc w:val="both"/>
        <w:rPr>
          <w:rFonts w:ascii="Times New Roman" w:eastAsia="Arial Narrow" w:hAnsi="Times New Roman" w:cs="Times New Roman"/>
          <w:sz w:val="28"/>
          <w:szCs w:val="28"/>
          <w:lang w:val="en-US"/>
        </w:rPr>
      </w:pPr>
      <w:r w:rsidRPr="006D521D">
        <w:rPr>
          <w:rFonts w:ascii="Times New Roman" w:eastAsia="Arial Narrow" w:hAnsi="Times New Roman" w:cs="Times New Roman"/>
          <w:sz w:val="28"/>
          <w:szCs w:val="28"/>
        </w:rPr>
        <w:t>Произведенные Арендатором отделимые улучшения арендуемого Объекта являются собственностью Арендатора.</w:t>
      </w:r>
    </w:p>
    <w:p w:rsidR="00FA26DD" w:rsidRPr="006D521D" w:rsidRDefault="00FA26DD" w:rsidP="00FA26DD">
      <w:pPr>
        <w:ind w:firstLine="567"/>
        <w:jc w:val="both"/>
        <w:rPr>
          <w:rFonts w:ascii="Times New Roman" w:eastAsia="Arial Narrow" w:hAnsi="Times New Roman" w:cs="Times New Roman"/>
          <w:sz w:val="28"/>
          <w:szCs w:val="28"/>
          <w:lang w:val="en-US"/>
        </w:rPr>
      </w:pPr>
    </w:p>
    <w:p w:rsidR="00FA26DD" w:rsidRPr="006D521D" w:rsidRDefault="00FA26DD" w:rsidP="00FA26DD">
      <w:pPr>
        <w:widowControl w:val="0"/>
        <w:numPr>
          <w:ilvl w:val="0"/>
          <w:numId w:val="35"/>
        </w:numPr>
        <w:spacing w:after="0" w:line="240" w:lineRule="auto"/>
        <w:ind w:left="0" w:firstLine="567"/>
        <w:jc w:val="center"/>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 </w:t>
      </w:r>
      <w:r w:rsidRPr="006D521D">
        <w:rPr>
          <w:rFonts w:ascii="Times New Roman" w:eastAsia="Arial Narrow" w:hAnsi="Times New Roman" w:cs="Times New Roman"/>
          <w:sz w:val="28"/>
          <w:szCs w:val="28"/>
        </w:rPr>
        <w:t>Ответственность Сторон</w:t>
      </w:r>
    </w:p>
    <w:p w:rsidR="00FA26DD" w:rsidRPr="006D521D" w:rsidRDefault="00FA26DD" w:rsidP="00FA26DD">
      <w:pPr>
        <w:ind w:firstLine="567"/>
        <w:rPr>
          <w:rFonts w:ascii="Times New Roman" w:eastAsia="Arial Narrow" w:hAnsi="Times New Roman" w:cs="Times New Roman"/>
          <w:sz w:val="28"/>
          <w:szCs w:val="28"/>
        </w:rPr>
      </w:pP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За неисполнение или ненадлежащее исполнение своих </w:t>
      </w:r>
      <w:r w:rsidRPr="006D521D">
        <w:rPr>
          <w:rFonts w:ascii="Times New Roman" w:eastAsia="Arial Narrow" w:hAnsi="Times New Roman" w:cs="Times New Roman"/>
          <w:sz w:val="28"/>
          <w:szCs w:val="28"/>
        </w:rPr>
        <w:lastRenderedPageBreak/>
        <w:t>обязательств по настоящему Договору Стороны несут ответственность в соответствии с законодательством Российской Федерации.</w:t>
      </w: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За несвоевременное исполнение Арендатором своих обязательств по уплате арендной платы Арендатор, на основании письменного уведомления, оплачивает Арендодателю пени в размере 0,3% подлежащей уплате суммы за каждый день просрочки.</w:t>
      </w:r>
    </w:p>
    <w:p w:rsidR="00FA26DD" w:rsidRPr="004E161D" w:rsidRDefault="00FA26DD" w:rsidP="00FA26DD">
      <w:pPr>
        <w:pStyle w:val="a6"/>
        <w:widowControl w:val="0"/>
        <w:numPr>
          <w:ilvl w:val="1"/>
          <w:numId w:val="35"/>
        </w:numPr>
        <w:spacing w:after="0" w:line="240" w:lineRule="auto"/>
        <w:ind w:left="0" w:firstLine="192"/>
        <w:jc w:val="both"/>
        <w:rPr>
          <w:rFonts w:ascii="Times New Roman" w:eastAsia="Arial Narrow" w:hAnsi="Times New Roman" w:cs="Times New Roman"/>
          <w:sz w:val="28"/>
          <w:szCs w:val="28"/>
        </w:rPr>
      </w:pPr>
      <w:r w:rsidRPr="004E161D">
        <w:rPr>
          <w:rFonts w:ascii="Times New Roman" w:eastAsia="Arial Narrow" w:hAnsi="Times New Roman" w:cs="Times New Roman"/>
          <w:sz w:val="28"/>
          <w:szCs w:val="28"/>
        </w:rPr>
        <w:t xml:space="preserve">В случае нарушения Арендатором п.п. 2.2.10. настоящего Договора, Арендодатель вправе потребовать от Арендатора уплаты штрафа в размере </w:t>
      </w:r>
      <w:r>
        <w:rPr>
          <w:rFonts w:ascii="Times New Roman" w:eastAsia="Arial Narrow" w:hAnsi="Times New Roman" w:cs="Times New Roman"/>
          <w:sz w:val="28"/>
          <w:szCs w:val="28"/>
        </w:rPr>
        <w:t>84 727</w:t>
      </w:r>
      <w:r w:rsidRPr="009701E8">
        <w:rPr>
          <w:rFonts w:ascii="Times New Roman" w:eastAsia="Arial Narrow" w:hAnsi="Times New Roman" w:cs="Times New Roman"/>
          <w:sz w:val="28"/>
          <w:szCs w:val="28"/>
        </w:rPr>
        <w:t xml:space="preserve"> (</w:t>
      </w:r>
      <w:r>
        <w:rPr>
          <w:rFonts w:ascii="Times New Roman" w:eastAsia="Arial Narrow" w:hAnsi="Times New Roman" w:cs="Times New Roman"/>
          <w:sz w:val="28"/>
          <w:szCs w:val="28"/>
        </w:rPr>
        <w:t>Восемьдесят четыре тысячи семьсот двадцать семь</w:t>
      </w:r>
      <w:r w:rsidRPr="009701E8">
        <w:rPr>
          <w:rFonts w:ascii="Times New Roman" w:eastAsia="Arial Narrow" w:hAnsi="Times New Roman" w:cs="Times New Roman"/>
          <w:sz w:val="28"/>
          <w:szCs w:val="28"/>
        </w:rPr>
        <w:t xml:space="preserve">) рублей </w:t>
      </w:r>
      <w:r>
        <w:rPr>
          <w:rFonts w:ascii="Times New Roman" w:eastAsia="Arial Narrow" w:hAnsi="Times New Roman" w:cs="Times New Roman"/>
          <w:sz w:val="28"/>
          <w:szCs w:val="28"/>
        </w:rPr>
        <w:t>00</w:t>
      </w:r>
      <w:r w:rsidRPr="00AB35D7">
        <w:rPr>
          <w:rFonts w:ascii="Times New Roman" w:eastAsia="Arial Narrow" w:hAnsi="Times New Roman" w:cs="Times New Roman"/>
          <w:sz w:val="28"/>
          <w:szCs w:val="28"/>
        </w:rPr>
        <w:t xml:space="preserve"> копеек</w:t>
      </w:r>
      <w:r>
        <w:rPr>
          <w:rFonts w:ascii="Times New Roman" w:eastAsia="Arial Narrow" w:hAnsi="Times New Roman" w:cs="Times New Roman"/>
          <w:sz w:val="28"/>
          <w:szCs w:val="28"/>
        </w:rPr>
        <w:t>.</w:t>
      </w:r>
      <w:r w:rsidRPr="004E161D">
        <w:rPr>
          <w:rFonts w:ascii="Times New Roman" w:eastAsia="Arial Narrow" w:hAnsi="Times New Roman" w:cs="Times New Roman"/>
          <w:sz w:val="28"/>
          <w:szCs w:val="28"/>
        </w:rPr>
        <w:t>.</w:t>
      </w:r>
    </w:p>
    <w:p w:rsidR="00FA26DD" w:rsidRPr="006D521D" w:rsidRDefault="00FA26DD" w:rsidP="00FA26DD">
      <w:pPr>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5.4. При просрочке оплаты в соответствии с разделом 3 настоящего Договора Арендодатель вправе ограничить доступ Арендатора на Объект. </w:t>
      </w:r>
    </w:p>
    <w:p w:rsidR="00FA26DD" w:rsidRPr="006D521D" w:rsidRDefault="00FA26DD" w:rsidP="00FA26DD">
      <w:pPr>
        <w:ind w:firstLine="567"/>
        <w:jc w:val="both"/>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5.5 </w:t>
      </w:r>
      <w:r w:rsidRPr="006D521D">
        <w:rPr>
          <w:rFonts w:ascii="Times New Roman" w:eastAsia="Arial Narrow" w:hAnsi="Times New Roman" w:cs="Times New Roman"/>
          <w:sz w:val="28"/>
          <w:szCs w:val="28"/>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суммы фиксированной арендной платы, за нарушение</w:t>
      </w:r>
      <w:r w:rsidRPr="006D521D">
        <w:rPr>
          <w:rFonts w:ascii="Times New Roman" w:eastAsia="Arial Narrow" w:hAnsi="Times New Roman" w:cs="Times New Roman"/>
          <w:sz w:val="28"/>
          <w:szCs w:val="28"/>
        </w:rPr>
        <w:tab/>
        <w:t>каждого из вышеназванных условий.</w:t>
      </w:r>
    </w:p>
    <w:p w:rsidR="00FA26DD" w:rsidRPr="006D521D" w:rsidRDefault="00FA26DD" w:rsidP="00FA26DD">
      <w:pPr>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5.6 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FA26DD" w:rsidRPr="006D521D" w:rsidRDefault="00FA26DD" w:rsidP="00FA26DD">
      <w:pPr>
        <w:tabs>
          <w:tab w:val="left" w:pos="1466"/>
        </w:tabs>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5.7</w:t>
      </w:r>
      <w:r>
        <w:rPr>
          <w:rFonts w:ascii="Times New Roman" w:eastAsia="Arial Narrow" w:hAnsi="Times New Roman" w:cs="Times New Roman"/>
          <w:sz w:val="28"/>
          <w:szCs w:val="28"/>
        </w:rPr>
        <w:t xml:space="preserve"> </w:t>
      </w:r>
      <w:r w:rsidRPr="006D521D">
        <w:rPr>
          <w:rFonts w:ascii="Times New Roman" w:eastAsia="Arial Narrow" w:hAnsi="Times New Roman" w:cs="Times New Roman"/>
          <w:sz w:val="28"/>
          <w:szCs w:val="28"/>
        </w:rPr>
        <w:t>В случае несвоевременной оплаты Арендатором (свыше двух месяцев) платежей, предусмотренных п. 3.1. Договора, а также в случае неисполнения Арендатором п. 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FA26DD" w:rsidRPr="006D521D" w:rsidRDefault="00FA26DD" w:rsidP="00FA26DD">
      <w:pPr>
        <w:tabs>
          <w:tab w:val="left" w:pos="1466"/>
        </w:tabs>
        <w:ind w:firstLine="567"/>
        <w:jc w:val="both"/>
        <w:rPr>
          <w:rFonts w:ascii="Times New Roman" w:eastAsia="Arial Narrow" w:hAnsi="Times New Roman" w:cs="Times New Roman"/>
          <w:sz w:val="28"/>
          <w:szCs w:val="28"/>
        </w:rPr>
      </w:pPr>
    </w:p>
    <w:p w:rsidR="00FA26DD" w:rsidRPr="006D521D" w:rsidRDefault="00FA26DD" w:rsidP="00FA26DD">
      <w:pPr>
        <w:widowControl w:val="0"/>
        <w:numPr>
          <w:ilvl w:val="0"/>
          <w:numId w:val="35"/>
        </w:numPr>
        <w:spacing w:after="0" w:line="240" w:lineRule="auto"/>
        <w:ind w:left="0" w:firstLine="567"/>
        <w:jc w:val="center"/>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 </w:t>
      </w:r>
      <w:r w:rsidRPr="006D521D">
        <w:rPr>
          <w:rFonts w:ascii="Times New Roman" w:eastAsia="Arial Narrow" w:hAnsi="Times New Roman" w:cs="Times New Roman"/>
          <w:sz w:val="28"/>
          <w:szCs w:val="28"/>
        </w:rPr>
        <w:t>Обстоятельства непреодолимой силы</w:t>
      </w:r>
    </w:p>
    <w:p w:rsidR="00FA26DD" w:rsidRPr="006D521D" w:rsidRDefault="00FA26DD" w:rsidP="00FA26DD">
      <w:pPr>
        <w:ind w:firstLine="567"/>
        <w:rPr>
          <w:rFonts w:ascii="Times New Roman" w:eastAsia="Arial Narrow" w:hAnsi="Times New Roman" w:cs="Times New Roman"/>
          <w:sz w:val="28"/>
          <w:szCs w:val="28"/>
        </w:rPr>
      </w:pP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w:t>
      </w:r>
      <w:r w:rsidRPr="006D521D">
        <w:rPr>
          <w:rFonts w:ascii="Times New Roman" w:eastAsia="Arial Narrow" w:hAnsi="Times New Roman" w:cs="Times New Roman"/>
          <w:sz w:val="28"/>
          <w:szCs w:val="28"/>
        </w:rPr>
        <w:lastRenderedPageBreak/>
        <w:t>предотвратить разумными мерами.</w:t>
      </w: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FA26DD" w:rsidRPr="006D521D" w:rsidRDefault="00FA26DD" w:rsidP="00FA26DD">
      <w:pPr>
        <w:ind w:firstLine="567"/>
        <w:jc w:val="both"/>
        <w:rPr>
          <w:rFonts w:ascii="Times New Roman" w:eastAsia="Arial Narrow" w:hAnsi="Times New Roman" w:cs="Times New Roman"/>
          <w:sz w:val="28"/>
          <w:szCs w:val="28"/>
        </w:rPr>
      </w:pPr>
    </w:p>
    <w:p w:rsidR="00FA26DD" w:rsidRPr="006D521D" w:rsidRDefault="00FA26DD" w:rsidP="00FA26DD">
      <w:pPr>
        <w:widowControl w:val="0"/>
        <w:numPr>
          <w:ilvl w:val="0"/>
          <w:numId w:val="35"/>
        </w:numPr>
        <w:spacing w:after="0" w:line="240" w:lineRule="auto"/>
        <w:ind w:left="0" w:firstLine="567"/>
        <w:jc w:val="center"/>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 </w:t>
      </w:r>
      <w:r w:rsidRPr="006D521D">
        <w:rPr>
          <w:rFonts w:ascii="Times New Roman" w:eastAsia="Arial Narrow" w:hAnsi="Times New Roman" w:cs="Times New Roman"/>
          <w:sz w:val="28"/>
          <w:szCs w:val="28"/>
        </w:rPr>
        <w:t>Конфиденциальность</w:t>
      </w:r>
    </w:p>
    <w:p w:rsidR="00FA26DD" w:rsidRPr="006D521D" w:rsidRDefault="00FA26DD" w:rsidP="00FA26DD">
      <w:pPr>
        <w:ind w:firstLine="567"/>
        <w:rPr>
          <w:rFonts w:ascii="Times New Roman" w:eastAsia="Arial Narrow" w:hAnsi="Times New Roman" w:cs="Times New Roman"/>
          <w:sz w:val="28"/>
          <w:szCs w:val="28"/>
        </w:rPr>
      </w:pPr>
    </w:p>
    <w:p w:rsidR="00FA26DD" w:rsidRDefault="00FA26DD" w:rsidP="00FA26DD">
      <w:pPr>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FA26DD" w:rsidRPr="006D521D" w:rsidRDefault="00FA26DD" w:rsidP="00FA26DD">
      <w:pPr>
        <w:jc w:val="both"/>
        <w:rPr>
          <w:rFonts w:ascii="Times New Roman" w:eastAsia="Arial Narrow" w:hAnsi="Times New Roman" w:cs="Times New Roman"/>
          <w:sz w:val="28"/>
          <w:szCs w:val="28"/>
        </w:rPr>
      </w:pPr>
    </w:p>
    <w:p w:rsidR="00FA26DD" w:rsidRPr="006D521D" w:rsidRDefault="00FA26DD" w:rsidP="00FA26DD">
      <w:pPr>
        <w:widowControl w:val="0"/>
        <w:numPr>
          <w:ilvl w:val="0"/>
          <w:numId w:val="35"/>
        </w:numPr>
        <w:spacing w:after="0" w:line="240" w:lineRule="auto"/>
        <w:ind w:left="0" w:firstLine="567"/>
        <w:jc w:val="center"/>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 </w:t>
      </w:r>
      <w:r w:rsidRPr="006D521D">
        <w:rPr>
          <w:rFonts w:ascii="Times New Roman" w:eastAsia="Arial Narrow" w:hAnsi="Times New Roman" w:cs="Times New Roman"/>
          <w:sz w:val="28"/>
          <w:szCs w:val="28"/>
        </w:rPr>
        <w:t>Порядок разрешения споров</w:t>
      </w:r>
    </w:p>
    <w:p w:rsidR="00FA26DD" w:rsidRPr="006D521D" w:rsidRDefault="00FA26DD" w:rsidP="00FA26DD">
      <w:pPr>
        <w:ind w:firstLine="567"/>
        <w:rPr>
          <w:rFonts w:ascii="Times New Roman" w:eastAsia="Arial Narrow" w:hAnsi="Times New Roman" w:cs="Times New Roman"/>
          <w:sz w:val="28"/>
          <w:szCs w:val="28"/>
        </w:rPr>
      </w:pPr>
    </w:p>
    <w:p w:rsidR="00FA26DD" w:rsidRPr="006D521D" w:rsidRDefault="00FA26DD" w:rsidP="00FA26DD">
      <w:pPr>
        <w:ind w:firstLine="567"/>
        <w:jc w:val="both"/>
        <w:rPr>
          <w:rFonts w:ascii="Times New Roman" w:eastAsia="Times New Roman" w:hAnsi="Times New Roman" w:cs="Times New Roman"/>
          <w:sz w:val="28"/>
          <w:szCs w:val="28"/>
        </w:rPr>
      </w:pPr>
      <w:r w:rsidRPr="006D521D">
        <w:rPr>
          <w:rFonts w:ascii="Times New Roman" w:eastAsia="Times New Roman" w:hAnsi="Times New Roman" w:cs="Times New Roman"/>
          <w:sz w:val="28"/>
          <w:szCs w:val="28"/>
        </w:rPr>
        <w:t>8.1. Все споры и разногласия, которые могут возникнуть из настоящего Договора или в связи с ним, будут по возможности разрешаться путем переговоров между Сторонами и в претензионном порядке.</w:t>
      </w:r>
    </w:p>
    <w:p w:rsidR="00FA26DD" w:rsidRPr="006D521D" w:rsidRDefault="00FA26DD" w:rsidP="00FA26DD">
      <w:pPr>
        <w:ind w:firstLine="567"/>
        <w:jc w:val="both"/>
        <w:rPr>
          <w:rFonts w:ascii="Times New Roman" w:eastAsia="Times New Roman" w:hAnsi="Times New Roman" w:cs="Times New Roman"/>
          <w:sz w:val="28"/>
          <w:szCs w:val="28"/>
        </w:rPr>
      </w:pPr>
      <w:r w:rsidRPr="006D521D">
        <w:rPr>
          <w:rFonts w:ascii="Times New Roman" w:eastAsia="Times New Roman" w:hAnsi="Times New Roman" w:cs="Times New Roman"/>
          <w:sz w:val="28"/>
          <w:szCs w:val="28"/>
        </w:rPr>
        <w:t>8.2. Срок рассмотрения претензии – 10 календарных дней с момента получения.</w:t>
      </w:r>
    </w:p>
    <w:p w:rsidR="00FA26DD" w:rsidRPr="006D521D" w:rsidRDefault="00FA26DD" w:rsidP="00FA26DD">
      <w:pPr>
        <w:ind w:firstLine="567"/>
        <w:jc w:val="both"/>
        <w:rPr>
          <w:rFonts w:ascii="Times New Roman" w:eastAsia="Times New Roman" w:hAnsi="Times New Roman" w:cs="Times New Roman"/>
          <w:sz w:val="28"/>
          <w:szCs w:val="28"/>
        </w:rPr>
      </w:pPr>
      <w:r w:rsidRPr="006D521D">
        <w:rPr>
          <w:rFonts w:ascii="Times New Roman" w:eastAsia="Times New Roman" w:hAnsi="Times New Roman" w:cs="Times New Roman"/>
          <w:sz w:val="28"/>
          <w:szCs w:val="28"/>
        </w:rPr>
        <w:t>8.3. В случае невозможности урегулирования споров и разногласий путем переговоров, либо в претензионном порядке, они подлежат разрешению в порядке, предусмотренном действующим законодательством Российской Федерации в Арбитражном суде г. Москвы.</w:t>
      </w:r>
    </w:p>
    <w:p w:rsidR="00FA26DD" w:rsidRPr="006D521D" w:rsidRDefault="00FA26DD" w:rsidP="00FA26DD">
      <w:pPr>
        <w:ind w:firstLine="567"/>
        <w:jc w:val="both"/>
        <w:rPr>
          <w:rFonts w:ascii="Times New Roman" w:eastAsia="Times New Roman" w:hAnsi="Times New Roman" w:cs="Times New Roman"/>
          <w:sz w:val="28"/>
          <w:szCs w:val="28"/>
        </w:rPr>
      </w:pPr>
    </w:p>
    <w:p w:rsidR="00FA26DD" w:rsidRPr="006D521D" w:rsidRDefault="00FA26DD" w:rsidP="00FA26DD">
      <w:pPr>
        <w:widowControl w:val="0"/>
        <w:numPr>
          <w:ilvl w:val="0"/>
          <w:numId w:val="35"/>
        </w:numPr>
        <w:spacing w:after="0" w:line="240" w:lineRule="auto"/>
        <w:ind w:left="0" w:firstLine="567"/>
        <w:jc w:val="center"/>
        <w:rPr>
          <w:rFonts w:ascii="Times New Roman" w:eastAsia="Arial Narrow" w:hAnsi="Times New Roman" w:cs="Times New Roman"/>
          <w:sz w:val="28"/>
          <w:szCs w:val="28"/>
        </w:rPr>
      </w:pPr>
      <w:r>
        <w:rPr>
          <w:rFonts w:ascii="Times New Roman" w:eastAsia="Arial Narrow" w:hAnsi="Times New Roman" w:cs="Times New Roman"/>
          <w:sz w:val="28"/>
          <w:szCs w:val="28"/>
        </w:rPr>
        <w:t xml:space="preserve">. </w:t>
      </w:r>
      <w:r w:rsidRPr="006D521D">
        <w:rPr>
          <w:rFonts w:ascii="Times New Roman" w:eastAsia="Arial Narrow" w:hAnsi="Times New Roman" w:cs="Times New Roman"/>
          <w:sz w:val="28"/>
          <w:szCs w:val="28"/>
        </w:rPr>
        <w:t>Одностороннее расторжение Договора</w:t>
      </w:r>
    </w:p>
    <w:p w:rsidR="00FA26DD" w:rsidRPr="006D521D" w:rsidRDefault="00FA26DD" w:rsidP="00FA26DD">
      <w:pPr>
        <w:ind w:firstLine="567"/>
        <w:rPr>
          <w:rFonts w:ascii="Times New Roman" w:eastAsia="Arial Narrow" w:hAnsi="Times New Roman" w:cs="Times New Roman"/>
          <w:sz w:val="28"/>
          <w:szCs w:val="28"/>
        </w:rPr>
      </w:pP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Арендодатель вправе отказаться от исполнения настоящего Договора полностью или в части, письменно уведомив Арендатора не менее чем за 20 (двадцать) календарных дней, в любом из следующих случаев:</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при использовании Объекта Арендатором не в соответствии с условиями настоящего Договора;</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при нарушении Арендатором обязательств, предусмотренных Разделом 2 настоящего договора;</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lastRenderedPageBreak/>
        <w:t xml:space="preserve"> при существенном ухудшении состояния Объекта вне зависимости от вины Арендатора;</w:t>
      </w:r>
    </w:p>
    <w:p w:rsidR="00FA26DD" w:rsidRPr="006D521D" w:rsidRDefault="00FA26DD" w:rsidP="00FA26DD">
      <w:pPr>
        <w:widowControl w:val="0"/>
        <w:numPr>
          <w:ilvl w:val="2"/>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при просрочке внесения арендной платы в полном размере (как фиксированной, так и переменной более двух раз и более чем на 5 (пять) рабочих дней после наступления срока очередного платежа;</w:t>
      </w: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60 (шестьдесят) календарных дней до предполагаемого дня расторжения.</w:t>
      </w: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 </w:t>
      </w:r>
      <w:r w:rsidRPr="006D521D">
        <w:rPr>
          <w:rFonts w:ascii="Times New Roman" w:eastAsia="Arial Narrow" w:hAnsi="Times New Roman" w:cs="Times New Roman"/>
          <w:iCs/>
          <w:sz w:val="28"/>
          <w:szCs w:val="28"/>
        </w:rPr>
        <w:t>до</w:t>
      </w:r>
      <w:r w:rsidRPr="006D521D">
        <w:rPr>
          <w:rFonts w:ascii="Times New Roman" w:eastAsia="Arial Narrow" w:hAnsi="Times New Roman" w:cs="Times New Roman"/>
          <w:i/>
          <w:sz w:val="28"/>
          <w:szCs w:val="28"/>
        </w:rPr>
        <w:t xml:space="preserve"> </w:t>
      </w:r>
      <w:r w:rsidRPr="006D521D">
        <w:rPr>
          <w:rFonts w:ascii="Times New Roman" w:eastAsia="Arial Narrow" w:hAnsi="Times New Roman" w:cs="Times New Roman"/>
          <w:sz w:val="28"/>
          <w:szCs w:val="28"/>
        </w:rPr>
        <w:t>даты расторжения.</w:t>
      </w: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При расторжении настоящего Договора Арендатор обязан возвратить помещения Арендодателю в срок, указанный в уведомлении Арендодателя.</w:t>
      </w:r>
    </w:p>
    <w:p w:rsidR="00FA26DD" w:rsidRPr="006D521D" w:rsidRDefault="00FA26DD" w:rsidP="00FA26DD">
      <w:pPr>
        <w:widowControl w:val="0"/>
        <w:numPr>
          <w:ilvl w:val="1"/>
          <w:numId w:val="35"/>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В случае досрочного расторжения настоящего Договора Стороны должны произвести сверку взаиморасчетов.</w:t>
      </w:r>
    </w:p>
    <w:p w:rsidR="00FA26DD" w:rsidRPr="006D521D" w:rsidRDefault="00FA26DD" w:rsidP="00FA26DD">
      <w:pPr>
        <w:ind w:firstLine="567"/>
        <w:jc w:val="both"/>
        <w:rPr>
          <w:rFonts w:ascii="Times New Roman" w:eastAsia="Arial Narrow" w:hAnsi="Times New Roman" w:cs="Times New Roman"/>
          <w:sz w:val="28"/>
          <w:szCs w:val="28"/>
        </w:rPr>
      </w:pPr>
    </w:p>
    <w:p w:rsidR="00FA26DD" w:rsidRPr="006D521D" w:rsidRDefault="00FA26DD" w:rsidP="00FA26DD">
      <w:pPr>
        <w:ind w:left="567"/>
        <w:jc w:val="center"/>
        <w:rPr>
          <w:rFonts w:ascii="Times New Roman" w:eastAsia="Arial Narrow" w:hAnsi="Times New Roman" w:cs="Times New Roman"/>
          <w:sz w:val="28"/>
          <w:szCs w:val="28"/>
        </w:rPr>
      </w:pPr>
      <w:r>
        <w:rPr>
          <w:rFonts w:ascii="Times New Roman" w:eastAsia="Arial Narrow" w:hAnsi="Times New Roman" w:cs="Times New Roman"/>
          <w:sz w:val="28"/>
          <w:szCs w:val="28"/>
        </w:rPr>
        <w:t>10.</w:t>
      </w:r>
      <w:r w:rsidRPr="006D521D">
        <w:rPr>
          <w:rFonts w:ascii="Times New Roman" w:eastAsia="Arial Narrow" w:hAnsi="Times New Roman" w:cs="Times New Roman"/>
          <w:sz w:val="28"/>
          <w:szCs w:val="28"/>
        </w:rPr>
        <w:t>Прочие условия</w:t>
      </w:r>
    </w:p>
    <w:p w:rsidR="00FA26DD" w:rsidRPr="006D521D" w:rsidRDefault="00FA26DD" w:rsidP="00FA26DD">
      <w:pPr>
        <w:ind w:firstLine="567"/>
        <w:rPr>
          <w:rFonts w:ascii="Times New Roman" w:eastAsia="Arial Narrow" w:hAnsi="Times New Roman" w:cs="Times New Roman"/>
          <w:sz w:val="28"/>
          <w:szCs w:val="28"/>
        </w:rPr>
      </w:pPr>
    </w:p>
    <w:p w:rsidR="00FA26DD" w:rsidRPr="00EC7490" w:rsidRDefault="00FA26DD" w:rsidP="00FA26DD">
      <w:pPr>
        <w:pStyle w:val="a6"/>
        <w:widowControl w:val="0"/>
        <w:numPr>
          <w:ilvl w:val="1"/>
          <w:numId w:val="37"/>
        </w:numPr>
        <w:tabs>
          <w:tab w:val="left" w:pos="1225"/>
        </w:tabs>
        <w:spacing w:after="0" w:line="240" w:lineRule="auto"/>
        <w:ind w:left="0" w:firstLine="567"/>
        <w:jc w:val="both"/>
        <w:rPr>
          <w:rFonts w:ascii="Times New Roman" w:eastAsia="Arial Narrow" w:hAnsi="Times New Roman" w:cs="Times New Roman"/>
          <w:sz w:val="28"/>
          <w:szCs w:val="28"/>
        </w:rPr>
      </w:pPr>
      <w:r w:rsidRPr="00EC7490">
        <w:rPr>
          <w:rFonts w:ascii="Times New Roman" w:eastAsia="Arial Narrow" w:hAnsi="Times New Roman" w:cs="Times New Roman"/>
          <w:sz w:val="28"/>
          <w:szCs w:val="28"/>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FA26DD" w:rsidRPr="006D521D" w:rsidRDefault="00FA26DD" w:rsidP="00FA26DD">
      <w:pPr>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В случае невозможности свободного доступа в помещения Арендодатель вправе привлекать специализированные предприятия и службы.</w:t>
      </w:r>
    </w:p>
    <w:p w:rsidR="00FA26DD" w:rsidRPr="006D521D" w:rsidRDefault="00FA26DD" w:rsidP="00FA26DD">
      <w:pPr>
        <w:ind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Доступ на Объект, осуществляемый без присутствия Арендатора, может фиксироваться с помощью видеозаписи.</w:t>
      </w:r>
    </w:p>
    <w:p w:rsidR="00FA26DD" w:rsidRPr="006D521D" w:rsidRDefault="00FA26DD" w:rsidP="00FA26DD">
      <w:pPr>
        <w:widowControl w:val="0"/>
        <w:numPr>
          <w:ilvl w:val="1"/>
          <w:numId w:val="37"/>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Представителем Арендодателя для обеспечения оперативного взаимодействия Сторон по настоящему Договору является </w:t>
      </w:r>
      <w:r>
        <w:rPr>
          <w:rFonts w:ascii="Times New Roman" w:eastAsia="Arial Narrow" w:hAnsi="Times New Roman" w:cs="Times New Roman"/>
          <w:sz w:val="28"/>
          <w:szCs w:val="28"/>
        </w:rPr>
        <w:t>специалист</w:t>
      </w:r>
      <w:r w:rsidRPr="006D521D">
        <w:rPr>
          <w:rFonts w:ascii="Times New Roman" w:eastAsia="Arial Narrow" w:hAnsi="Times New Roman" w:cs="Times New Roman"/>
          <w:sz w:val="28"/>
          <w:szCs w:val="28"/>
        </w:rPr>
        <w:t xml:space="preserve"> отдела по управлению </w:t>
      </w:r>
      <w:r>
        <w:rPr>
          <w:rFonts w:ascii="Times New Roman" w:eastAsia="Arial Narrow" w:hAnsi="Times New Roman" w:cs="Times New Roman"/>
          <w:sz w:val="28"/>
          <w:szCs w:val="28"/>
        </w:rPr>
        <w:t>корпоративной собственностью</w:t>
      </w:r>
      <w:r w:rsidRPr="006D521D">
        <w:rPr>
          <w:rFonts w:ascii="Times New Roman" w:eastAsia="Arial Narrow" w:hAnsi="Times New Roman" w:cs="Times New Roman"/>
          <w:sz w:val="28"/>
          <w:szCs w:val="28"/>
        </w:rPr>
        <w:t xml:space="preserve"> </w:t>
      </w:r>
      <w:r>
        <w:rPr>
          <w:rFonts w:ascii="Times New Roman" w:eastAsia="Arial Narrow" w:hAnsi="Times New Roman" w:cs="Times New Roman"/>
          <w:sz w:val="28"/>
          <w:szCs w:val="28"/>
        </w:rPr>
        <w:t>Кирсанов М.А</w:t>
      </w:r>
      <w:r w:rsidRPr="006D521D">
        <w:rPr>
          <w:rFonts w:ascii="Times New Roman" w:eastAsia="Arial Narrow" w:hAnsi="Times New Roman" w:cs="Times New Roman"/>
          <w:sz w:val="28"/>
          <w:szCs w:val="28"/>
        </w:rPr>
        <w:t xml:space="preserve">., тел. 8 (499) 753-40-04 (доб. </w:t>
      </w:r>
      <w:r>
        <w:rPr>
          <w:rFonts w:ascii="Times New Roman" w:eastAsia="Arial Narrow" w:hAnsi="Times New Roman" w:cs="Times New Roman"/>
          <w:sz w:val="28"/>
          <w:szCs w:val="28"/>
        </w:rPr>
        <w:t>44-05</w:t>
      </w:r>
      <w:r w:rsidRPr="006D521D">
        <w:rPr>
          <w:rFonts w:ascii="Times New Roman" w:eastAsia="Arial Narrow" w:hAnsi="Times New Roman" w:cs="Times New Roman"/>
          <w:sz w:val="28"/>
          <w:szCs w:val="28"/>
        </w:rPr>
        <w:t xml:space="preserve">), электронная почта </w:t>
      </w:r>
      <w:r w:rsidRPr="006D521D">
        <w:rPr>
          <w:rFonts w:ascii="Times New Roman" w:eastAsia="Arial Narrow" w:hAnsi="Times New Roman" w:cs="Times New Roman"/>
          <w:sz w:val="28"/>
          <w:szCs w:val="28"/>
          <w:lang w:val="en-US"/>
        </w:rPr>
        <w:t>mail</w:t>
      </w:r>
      <w:r w:rsidRPr="006D521D">
        <w:rPr>
          <w:rFonts w:ascii="Times New Roman" w:eastAsia="Arial Narrow" w:hAnsi="Times New Roman" w:cs="Times New Roman"/>
          <w:sz w:val="28"/>
          <w:szCs w:val="28"/>
        </w:rPr>
        <w:t>@</w:t>
      </w:r>
      <w:r w:rsidRPr="006D521D">
        <w:rPr>
          <w:rFonts w:ascii="Times New Roman" w:eastAsia="Arial Narrow" w:hAnsi="Times New Roman" w:cs="Times New Roman"/>
          <w:sz w:val="28"/>
          <w:szCs w:val="28"/>
          <w:lang w:val="en-US"/>
        </w:rPr>
        <w:t>vega</w:t>
      </w:r>
      <w:r w:rsidRPr="006D521D">
        <w:rPr>
          <w:rFonts w:ascii="Times New Roman" w:eastAsia="Arial Narrow" w:hAnsi="Times New Roman" w:cs="Times New Roman"/>
          <w:sz w:val="28"/>
          <w:szCs w:val="28"/>
        </w:rPr>
        <w:t>.</w:t>
      </w:r>
      <w:r w:rsidRPr="006D521D">
        <w:rPr>
          <w:rFonts w:ascii="Times New Roman" w:eastAsia="Arial Narrow" w:hAnsi="Times New Roman" w:cs="Times New Roman"/>
          <w:sz w:val="28"/>
          <w:szCs w:val="28"/>
          <w:lang w:val="en-US"/>
        </w:rPr>
        <w:t>su</w:t>
      </w:r>
      <w:r w:rsidRPr="006D521D">
        <w:rPr>
          <w:rFonts w:ascii="Times New Roman" w:eastAsia="Arial Narrow" w:hAnsi="Times New Roman" w:cs="Times New Roman"/>
          <w:sz w:val="28"/>
          <w:szCs w:val="28"/>
        </w:rPr>
        <w:t>.</w:t>
      </w:r>
    </w:p>
    <w:p w:rsidR="00FA26DD" w:rsidRPr="006D521D" w:rsidRDefault="00FA26DD" w:rsidP="00FA26DD">
      <w:pPr>
        <w:widowControl w:val="0"/>
        <w:numPr>
          <w:ilvl w:val="1"/>
          <w:numId w:val="37"/>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Представителем Арендатора для обеспечения оперативного взаимодействия Сторон по настоящему Договору является</w:t>
      </w:r>
      <w:r>
        <w:rPr>
          <w:rFonts w:ascii="Times New Roman" w:eastAsia="Arial Narrow" w:hAnsi="Times New Roman" w:cs="Times New Roman"/>
          <w:sz w:val="28"/>
          <w:szCs w:val="28"/>
        </w:rPr>
        <w:t>_________________________________________________________________________________________________________________________</w:t>
      </w:r>
      <w:r w:rsidRPr="006D521D">
        <w:rPr>
          <w:rFonts w:ascii="Times New Roman" w:eastAsia="Arial Narrow" w:hAnsi="Times New Roman" w:cs="Times New Roman"/>
          <w:sz w:val="28"/>
          <w:szCs w:val="28"/>
        </w:rPr>
        <w:t>.</w:t>
      </w:r>
    </w:p>
    <w:p w:rsidR="00FA26DD" w:rsidRPr="006D521D" w:rsidRDefault="00FA26DD" w:rsidP="00FA26DD">
      <w:pPr>
        <w:widowControl w:val="0"/>
        <w:numPr>
          <w:ilvl w:val="1"/>
          <w:numId w:val="37"/>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lastRenderedPageBreak/>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п.п. 10.2. или 10.3., или на бумажном носителе. Датой уведомления считается дата получения данного уведомления адресата в том случае, если существует документальное письменное подтверждение получения, которое может быть представлено по запросу.</w:t>
      </w:r>
    </w:p>
    <w:p w:rsidR="00FA26DD" w:rsidRPr="006D521D" w:rsidRDefault="00FA26DD" w:rsidP="00FA26DD">
      <w:pPr>
        <w:widowControl w:val="0"/>
        <w:numPr>
          <w:ilvl w:val="1"/>
          <w:numId w:val="37"/>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FA26DD" w:rsidRPr="006D521D" w:rsidRDefault="00FA26DD" w:rsidP="00FA26DD">
      <w:pPr>
        <w:widowControl w:val="0"/>
        <w:numPr>
          <w:ilvl w:val="1"/>
          <w:numId w:val="37"/>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FA26DD" w:rsidRPr="006D521D" w:rsidRDefault="00FA26DD" w:rsidP="00FA26DD">
      <w:pPr>
        <w:widowControl w:val="0"/>
        <w:numPr>
          <w:ilvl w:val="1"/>
          <w:numId w:val="37"/>
        </w:numPr>
        <w:spacing w:after="0" w:line="240" w:lineRule="auto"/>
        <w:ind w:left="0" w:firstLine="567"/>
        <w:jc w:val="both"/>
        <w:rPr>
          <w:rFonts w:ascii="Times New Roman" w:eastAsia="Arial Narrow" w:hAnsi="Times New Roman" w:cs="Times New Roman"/>
          <w:sz w:val="28"/>
          <w:szCs w:val="28"/>
        </w:rPr>
      </w:pPr>
      <w:r w:rsidRPr="006D521D">
        <w:rPr>
          <w:rFonts w:ascii="Times New Roman" w:eastAsia="Arial Narrow" w:hAnsi="Times New Roman" w:cs="Times New Roman"/>
          <w:sz w:val="28"/>
          <w:szCs w:val="28"/>
        </w:rPr>
        <w:t xml:space="preserve"> Во всем, что прямо не предусмотрено настоящим Договором, Стороны руководствуются законодательством Российской Федерации. </w:t>
      </w:r>
    </w:p>
    <w:p w:rsidR="00FA26DD" w:rsidRPr="00F87838" w:rsidRDefault="00FA26DD" w:rsidP="00FA26DD">
      <w:pPr>
        <w:widowControl w:val="0"/>
        <w:numPr>
          <w:ilvl w:val="1"/>
          <w:numId w:val="37"/>
        </w:numPr>
        <w:spacing w:after="0" w:line="240" w:lineRule="auto"/>
        <w:ind w:left="0" w:firstLine="567"/>
        <w:jc w:val="both"/>
        <w:rPr>
          <w:rStyle w:val="af"/>
          <w:rFonts w:ascii="Times New Roman" w:hAnsi="Times New Roman" w:cs="Times New Roman"/>
          <w:i w:val="0"/>
          <w:iCs w:val="0"/>
          <w:sz w:val="28"/>
          <w:szCs w:val="28"/>
        </w:rPr>
      </w:pPr>
      <w:r w:rsidRPr="006D521D">
        <w:rPr>
          <w:rFonts w:ascii="Times New Roman" w:eastAsia="Arial Narrow" w:hAnsi="Times New Roman" w:cs="Times New Roman"/>
          <w:sz w:val="28"/>
          <w:szCs w:val="28"/>
        </w:rPr>
        <w:t>Настоящий Договор составлен в двух подлинных аутентичных экземплярах, по одному экземпляру для каждой из Сторон</w:t>
      </w:r>
      <w:r w:rsidRPr="006D521D">
        <w:rPr>
          <w:rFonts w:ascii="Times New Roman" w:eastAsia="Arial Narrow" w:hAnsi="Times New Roman" w:cs="Times New Roman"/>
          <w:i/>
          <w:iCs/>
          <w:sz w:val="28"/>
          <w:szCs w:val="28"/>
        </w:rPr>
        <w:t>.</w:t>
      </w:r>
    </w:p>
    <w:p w:rsidR="00FA26DD" w:rsidRPr="00EB7676" w:rsidRDefault="00FA26DD" w:rsidP="00FA26DD">
      <w:pPr>
        <w:pStyle w:val="13"/>
        <w:shd w:val="clear" w:color="auto" w:fill="auto"/>
        <w:spacing w:before="0" w:after="0" w:line="240" w:lineRule="auto"/>
        <w:ind w:firstLine="0"/>
        <w:jc w:val="both"/>
        <w:rPr>
          <w:rStyle w:val="af"/>
          <w:rFonts w:ascii="Times New Roman" w:hAnsi="Times New Roman" w:cs="Times New Roman"/>
          <w:i w:val="0"/>
          <w:iCs w:val="0"/>
          <w:sz w:val="28"/>
          <w:szCs w:val="28"/>
        </w:rPr>
      </w:pPr>
    </w:p>
    <w:p w:rsidR="00FA26DD" w:rsidRPr="006C54FB" w:rsidRDefault="00FA26DD" w:rsidP="00FA26DD">
      <w:pPr>
        <w:pStyle w:val="a6"/>
        <w:numPr>
          <w:ilvl w:val="0"/>
          <w:numId w:val="36"/>
        </w:numPr>
        <w:tabs>
          <w:tab w:val="left" w:pos="1234"/>
        </w:tabs>
        <w:spacing w:after="200" w:line="240" w:lineRule="auto"/>
        <w:jc w:val="center"/>
        <w:rPr>
          <w:rFonts w:ascii="Times New Roman" w:eastAsia="Arial Narrow" w:hAnsi="Times New Roman" w:cs="Times New Roman"/>
          <w:sz w:val="28"/>
          <w:szCs w:val="28"/>
        </w:rPr>
      </w:pPr>
      <w:r w:rsidRPr="006C54FB">
        <w:rPr>
          <w:rFonts w:ascii="Times New Roman" w:eastAsia="Arial Narrow" w:hAnsi="Times New Roman" w:cs="Times New Roman"/>
          <w:sz w:val="28"/>
          <w:szCs w:val="28"/>
        </w:rPr>
        <w:t>Адреса и реквизиты Сторон:</w:t>
      </w:r>
    </w:p>
    <w:tbl>
      <w:tblPr>
        <w:tblW w:w="9563" w:type="dxa"/>
        <w:tblInd w:w="108" w:type="dxa"/>
        <w:tblLook w:val="04A0" w:firstRow="1" w:lastRow="0" w:firstColumn="1" w:lastColumn="0" w:noHBand="0" w:noVBand="1"/>
      </w:tblPr>
      <w:tblGrid>
        <w:gridCol w:w="142"/>
        <w:gridCol w:w="470"/>
        <w:gridCol w:w="4208"/>
        <w:gridCol w:w="207"/>
        <w:gridCol w:w="4329"/>
        <w:gridCol w:w="100"/>
        <w:gridCol w:w="107"/>
      </w:tblGrid>
      <w:tr w:rsidR="00FA26DD" w:rsidRPr="006C54FB" w:rsidTr="003043C1">
        <w:trPr>
          <w:gridBefore w:val="2"/>
          <w:wBefore w:w="612" w:type="dxa"/>
        </w:trPr>
        <w:tc>
          <w:tcPr>
            <w:tcW w:w="4415" w:type="dxa"/>
            <w:gridSpan w:val="2"/>
            <w:shd w:val="clear" w:color="auto" w:fill="auto"/>
          </w:tcPr>
          <w:p w:rsidR="00FA26DD" w:rsidRPr="006C54FB" w:rsidRDefault="00FA26DD" w:rsidP="003043C1">
            <w:pPr>
              <w:tabs>
                <w:tab w:val="left" w:pos="1234"/>
              </w:tabs>
              <w:rPr>
                <w:rFonts w:ascii="Times New Roman" w:eastAsia="Arial Narrow" w:hAnsi="Times New Roman" w:cs="Times New Roman"/>
                <w:sz w:val="28"/>
                <w:szCs w:val="28"/>
              </w:rPr>
            </w:pPr>
            <w:r w:rsidRPr="006C54FB">
              <w:rPr>
                <w:rFonts w:ascii="Times New Roman" w:eastAsia="Arial Narrow" w:hAnsi="Times New Roman" w:cs="Times New Roman"/>
                <w:sz w:val="28"/>
                <w:szCs w:val="28"/>
              </w:rPr>
              <w:t>Арендодатель:</w:t>
            </w:r>
          </w:p>
        </w:tc>
        <w:tc>
          <w:tcPr>
            <w:tcW w:w="4536" w:type="dxa"/>
            <w:gridSpan w:val="3"/>
            <w:shd w:val="clear" w:color="auto" w:fill="auto"/>
          </w:tcPr>
          <w:p w:rsidR="00FA26DD" w:rsidRPr="006C54FB" w:rsidRDefault="00FA26DD" w:rsidP="003043C1">
            <w:pPr>
              <w:tabs>
                <w:tab w:val="left" w:pos="1234"/>
              </w:tabs>
              <w:ind w:firstLine="386"/>
              <w:rPr>
                <w:rFonts w:ascii="Times New Roman" w:eastAsia="Arial Narrow" w:hAnsi="Times New Roman" w:cs="Times New Roman"/>
                <w:sz w:val="28"/>
                <w:szCs w:val="28"/>
              </w:rPr>
            </w:pPr>
            <w:r w:rsidRPr="006C54FB">
              <w:rPr>
                <w:rFonts w:ascii="Times New Roman" w:eastAsia="Arial Narrow" w:hAnsi="Times New Roman" w:cs="Times New Roman"/>
                <w:sz w:val="28"/>
                <w:szCs w:val="28"/>
              </w:rPr>
              <w:t>Арендатор:</w:t>
            </w:r>
          </w:p>
        </w:tc>
      </w:tr>
      <w:tr w:rsidR="00FA26DD" w:rsidRPr="006C54FB" w:rsidTr="003043C1">
        <w:trPr>
          <w:gridAfter w:val="1"/>
          <w:wAfter w:w="107" w:type="dxa"/>
        </w:trPr>
        <w:tc>
          <w:tcPr>
            <w:tcW w:w="4820" w:type="dxa"/>
            <w:gridSpan w:val="3"/>
            <w:shd w:val="clear" w:color="auto" w:fill="auto"/>
          </w:tcPr>
          <w:p w:rsidR="00FA26DD" w:rsidRDefault="00FA26DD" w:rsidP="003043C1">
            <w:pPr>
              <w:keepNext/>
              <w:keepLines/>
              <w:outlineLvl w:val="5"/>
              <w:rPr>
                <w:rFonts w:ascii="Times New Roman" w:eastAsia="Times New Roman" w:hAnsi="Times New Roman" w:cs="Times New Roman"/>
                <w:b/>
                <w:sz w:val="28"/>
                <w:szCs w:val="28"/>
              </w:rPr>
            </w:pPr>
          </w:p>
          <w:p w:rsidR="00FA26DD" w:rsidRPr="006C54FB" w:rsidRDefault="00FA26DD" w:rsidP="003043C1">
            <w:pPr>
              <w:keepNext/>
              <w:keepLines/>
              <w:outlineLvl w:val="5"/>
              <w:rPr>
                <w:rFonts w:ascii="Times New Roman" w:eastAsia="Times New Roman" w:hAnsi="Times New Roman" w:cs="Times New Roman"/>
                <w:b/>
                <w:sz w:val="28"/>
                <w:szCs w:val="28"/>
              </w:rPr>
            </w:pPr>
            <w:r w:rsidRPr="006C54FB">
              <w:rPr>
                <w:rFonts w:ascii="Times New Roman" w:eastAsia="Times New Roman" w:hAnsi="Times New Roman" w:cs="Times New Roman"/>
                <w:b/>
                <w:sz w:val="28"/>
                <w:szCs w:val="28"/>
              </w:rPr>
              <w:t>АО «Концерн «Вега»</w:t>
            </w:r>
          </w:p>
          <w:p w:rsidR="00FA26DD" w:rsidRDefault="00FA26DD" w:rsidP="003043C1">
            <w:pPr>
              <w:rPr>
                <w:rFonts w:ascii="Times New Roman" w:hAnsi="Times New Roman" w:cs="Times New Roman"/>
                <w:iCs/>
                <w:sz w:val="28"/>
                <w:szCs w:val="28"/>
              </w:rPr>
            </w:pPr>
            <w:r w:rsidRPr="006C54FB">
              <w:rPr>
                <w:rFonts w:ascii="Times New Roman" w:hAnsi="Times New Roman" w:cs="Times New Roman"/>
                <w:b/>
                <w:iCs/>
                <w:sz w:val="28"/>
                <w:szCs w:val="28"/>
              </w:rPr>
              <w:t>Юридический адрес:</w:t>
            </w:r>
            <w:r w:rsidRPr="006C54FB">
              <w:rPr>
                <w:rFonts w:ascii="Times New Roman" w:hAnsi="Times New Roman" w:cs="Times New Roman"/>
                <w:iCs/>
                <w:sz w:val="28"/>
                <w:szCs w:val="28"/>
              </w:rPr>
              <w:t xml:space="preserve"> 121170, </w:t>
            </w:r>
          </w:p>
          <w:p w:rsidR="00FA26DD" w:rsidRPr="006C54FB" w:rsidRDefault="00FA26DD" w:rsidP="003043C1">
            <w:pPr>
              <w:rPr>
                <w:rFonts w:ascii="Times New Roman" w:hAnsi="Times New Roman" w:cs="Times New Roman"/>
                <w:iCs/>
                <w:sz w:val="28"/>
                <w:szCs w:val="28"/>
              </w:rPr>
            </w:pPr>
            <w:r w:rsidRPr="006C54FB">
              <w:rPr>
                <w:rFonts w:ascii="Times New Roman" w:hAnsi="Times New Roman" w:cs="Times New Roman"/>
                <w:iCs/>
                <w:sz w:val="28"/>
                <w:szCs w:val="28"/>
              </w:rPr>
              <w:t>г. Москва, Кутузовский пр., д. 34</w:t>
            </w:r>
          </w:p>
          <w:p w:rsidR="00FA26DD" w:rsidRPr="006C54FB" w:rsidRDefault="00FA26DD" w:rsidP="003043C1">
            <w:pPr>
              <w:rPr>
                <w:rFonts w:ascii="Times New Roman" w:hAnsi="Times New Roman" w:cs="Times New Roman"/>
                <w:iCs/>
                <w:sz w:val="28"/>
                <w:szCs w:val="28"/>
              </w:rPr>
            </w:pPr>
            <w:r w:rsidRPr="006C54FB">
              <w:rPr>
                <w:rFonts w:ascii="Times New Roman" w:hAnsi="Times New Roman" w:cs="Times New Roman"/>
                <w:b/>
                <w:iCs/>
                <w:sz w:val="28"/>
                <w:szCs w:val="28"/>
              </w:rPr>
              <w:t>Банковские реквизиты:</w:t>
            </w:r>
            <w:r w:rsidRPr="006C54FB">
              <w:rPr>
                <w:rFonts w:ascii="Times New Roman" w:hAnsi="Times New Roman" w:cs="Times New Roman"/>
                <w:iCs/>
                <w:sz w:val="28"/>
                <w:szCs w:val="28"/>
              </w:rPr>
              <w:t xml:space="preserve"> </w:t>
            </w:r>
          </w:p>
          <w:p w:rsidR="00FA26DD" w:rsidRPr="006C54FB" w:rsidRDefault="00FA26DD" w:rsidP="003043C1">
            <w:pPr>
              <w:rPr>
                <w:rFonts w:ascii="Times New Roman" w:eastAsia="Calibri" w:hAnsi="Times New Roman" w:cs="Times New Roman"/>
                <w:iCs/>
                <w:sz w:val="28"/>
                <w:szCs w:val="28"/>
              </w:rPr>
            </w:pPr>
            <w:r w:rsidRPr="006C54FB">
              <w:rPr>
                <w:rFonts w:ascii="Times New Roman" w:eastAsia="Calibri" w:hAnsi="Times New Roman" w:cs="Times New Roman"/>
                <w:iCs/>
                <w:sz w:val="28"/>
                <w:szCs w:val="28"/>
              </w:rPr>
              <w:t>Р/с 40702810200250010377,</w:t>
            </w:r>
          </w:p>
          <w:p w:rsidR="00FA26DD" w:rsidRPr="006C54FB" w:rsidRDefault="00FA26DD" w:rsidP="003043C1">
            <w:pPr>
              <w:rPr>
                <w:rFonts w:ascii="Times New Roman" w:eastAsia="Calibri" w:hAnsi="Times New Roman" w:cs="Times New Roman"/>
                <w:iCs/>
                <w:sz w:val="28"/>
                <w:szCs w:val="28"/>
              </w:rPr>
            </w:pPr>
            <w:r w:rsidRPr="006C54FB">
              <w:rPr>
                <w:rFonts w:ascii="Times New Roman" w:eastAsia="Calibri" w:hAnsi="Times New Roman" w:cs="Times New Roman"/>
                <w:iCs/>
                <w:sz w:val="28"/>
                <w:szCs w:val="28"/>
              </w:rPr>
              <w:t xml:space="preserve">Банк </w:t>
            </w:r>
            <w:r w:rsidRPr="006C54FB">
              <w:rPr>
                <w:rFonts w:ascii="Times New Roman" w:eastAsia="Calibri" w:hAnsi="Times New Roman" w:cs="Times New Roman"/>
                <w:iCs/>
                <w:sz w:val="28"/>
                <w:szCs w:val="28"/>
              </w:rPr>
              <w:tab/>
              <w:t xml:space="preserve">АО АКБ «НОВИКОМБАНК»     г. Москва, </w:t>
            </w:r>
          </w:p>
          <w:p w:rsidR="00FA26DD" w:rsidRPr="006C54FB" w:rsidRDefault="00FA26DD" w:rsidP="003043C1">
            <w:pPr>
              <w:rPr>
                <w:rFonts w:ascii="Times New Roman" w:eastAsia="Calibri" w:hAnsi="Times New Roman" w:cs="Times New Roman"/>
                <w:iCs/>
                <w:sz w:val="28"/>
                <w:szCs w:val="28"/>
              </w:rPr>
            </w:pPr>
            <w:r w:rsidRPr="006C54FB">
              <w:rPr>
                <w:rFonts w:ascii="Times New Roman" w:eastAsia="Calibri" w:hAnsi="Times New Roman" w:cs="Times New Roman"/>
                <w:iCs/>
                <w:sz w:val="28"/>
                <w:szCs w:val="28"/>
              </w:rPr>
              <w:t>К/с 30101810245250000162</w:t>
            </w:r>
          </w:p>
          <w:p w:rsidR="00FA26DD" w:rsidRPr="006C54FB" w:rsidRDefault="00FA26DD" w:rsidP="003043C1">
            <w:pPr>
              <w:rPr>
                <w:rFonts w:ascii="Times New Roman" w:eastAsia="Calibri" w:hAnsi="Times New Roman" w:cs="Times New Roman"/>
                <w:iCs/>
                <w:sz w:val="28"/>
                <w:szCs w:val="28"/>
              </w:rPr>
            </w:pPr>
            <w:r w:rsidRPr="006C54FB">
              <w:rPr>
                <w:rFonts w:ascii="Times New Roman" w:eastAsia="Calibri" w:hAnsi="Times New Roman" w:cs="Times New Roman"/>
                <w:iCs/>
                <w:sz w:val="28"/>
                <w:szCs w:val="28"/>
              </w:rPr>
              <w:t>БИК 044525162</w:t>
            </w:r>
          </w:p>
          <w:p w:rsidR="00FA26DD" w:rsidRDefault="00FA26DD" w:rsidP="003043C1">
            <w:pPr>
              <w:rPr>
                <w:rFonts w:ascii="Times New Roman" w:hAnsi="Times New Roman" w:cs="Times New Roman"/>
                <w:sz w:val="28"/>
                <w:szCs w:val="28"/>
              </w:rPr>
            </w:pPr>
            <w:r>
              <w:rPr>
                <w:rFonts w:ascii="Times New Roman" w:hAnsi="Times New Roman" w:cs="Times New Roman"/>
                <w:sz w:val="28"/>
                <w:szCs w:val="28"/>
              </w:rPr>
              <w:t>ИНН 7730170167</w:t>
            </w:r>
            <w:r w:rsidRPr="006C54FB">
              <w:rPr>
                <w:rFonts w:ascii="Times New Roman" w:hAnsi="Times New Roman" w:cs="Times New Roman"/>
                <w:sz w:val="28"/>
                <w:szCs w:val="28"/>
              </w:rPr>
              <w:t xml:space="preserve"> </w:t>
            </w:r>
          </w:p>
          <w:p w:rsidR="00FA26DD" w:rsidRPr="006C54FB" w:rsidRDefault="00FA26DD" w:rsidP="003043C1">
            <w:pPr>
              <w:rPr>
                <w:rFonts w:ascii="Times New Roman" w:hAnsi="Times New Roman" w:cs="Times New Roman"/>
                <w:sz w:val="28"/>
                <w:szCs w:val="28"/>
              </w:rPr>
            </w:pPr>
            <w:r w:rsidRPr="006C54FB">
              <w:rPr>
                <w:rFonts w:ascii="Times New Roman" w:hAnsi="Times New Roman" w:cs="Times New Roman"/>
                <w:sz w:val="28"/>
                <w:szCs w:val="28"/>
              </w:rPr>
              <w:t>КПП 773001001</w:t>
            </w:r>
          </w:p>
        </w:tc>
        <w:tc>
          <w:tcPr>
            <w:tcW w:w="4636" w:type="dxa"/>
            <w:gridSpan w:val="3"/>
            <w:shd w:val="clear" w:color="auto" w:fill="auto"/>
          </w:tcPr>
          <w:p w:rsidR="00FA26DD" w:rsidRDefault="00FA26DD" w:rsidP="003043C1">
            <w:pPr>
              <w:rPr>
                <w:rFonts w:ascii="Times New Roman" w:hAnsi="Times New Roman" w:cs="Times New Roman"/>
                <w:b/>
                <w:sz w:val="28"/>
                <w:szCs w:val="28"/>
              </w:rPr>
            </w:pPr>
          </w:p>
          <w:p w:rsidR="00FA26DD" w:rsidRPr="006C54FB" w:rsidRDefault="00FA26DD" w:rsidP="003043C1">
            <w:pPr>
              <w:rPr>
                <w:rFonts w:ascii="Times New Roman" w:hAnsi="Times New Roman" w:cs="Times New Roman"/>
                <w:iCs/>
                <w:sz w:val="28"/>
                <w:szCs w:val="28"/>
              </w:rPr>
            </w:pPr>
          </w:p>
        </w:tc>
      </w:tr>
      <w:tr w:rsidR="00FA26DD" w:rsidRPr="006C54FB" w:rsidTr="003043C1">
        <w:trPr>
          <w:gridAfter w:val="1"/>
          <w:wAfter w:w="107" w:type="dxa"/>
        </w:trPr>
        <w:tc>
          <w:tcPr>
            <w:tcW w:w="4820" w:type="dxa"/>
            <w:gridSpan w:val="3"/>
            <w:shd w:val="clear" w:color="auto" w:fill="auto"/>
          </w:tcPr>
          <w:p w:rsidR="00FA26DD" w:rsidRPr="006C54FB" w:rsidRDefault="00FA26DD" w:rsidP="003043C1">
            <w:pPr>
              <w:keepNext/>
              <w:keepLines/>
              <w:outlineLvl w:val="5"/>
              <w:rPr>
                <w:rFonts w:ascii="Times New Roman" w:eastAsia="Times New Roman" w:hAnsi="Times New Roman" w:cs="Times New Roman"/>
                <w:b/>
                <w:sz w:val="28"/>
                <w:szCs w:val="28"/>
              </w:rPr>
            </w:pPr>
          </w:p>
        </w:tc>
        <w:tc>
          <w:tcPr>
            <w:tcW w:w="4636" w:type="dxa"/>
            <w:gridSpan w:val="3"/>
            <w:shd w:val="clear" w:color="auto" w:fill="auto"/>
          </w:tcPr>
          <w:p w:rsidR="00FA26DD" w:rsidRDefault="00FA26DD" w:rsidP="003043C1">
            <w:pPr>
              <w:rPr>
                <w:rFonts w:ascii="Times New Roman" w:hAnsi="Times New Roman" w:cs="Times New Roman"/>
                <w:b/>
                <w:sz w:val="28"/>
                <w:szCs w:val="28"/>
              </w:rPr>
            </w:pPr>
          </w:p>
        </w:tc>
      </w:tr>
      <w:tr w:rsidR="00FA26DD" w:rsidRPr="006C54FB" w:rsidTr="00594239">
        <w:trPr>
          <w:gridBefore w:val="1"/>
          <w:gridAfter w:val="2"/>
          <w:wBefore w:w="142" w:type="dxa"/>
          <w:wAfter w:w="207" w:type="dxa"/>
        </w:trPr>
        <w:tc>
          <w:tcPr>
            <w:tcW w:w="4678" w:type="dxa"/>
            <w:gridSpan w:val="2"/>
            <w:tcBorders>
              <w:top w:val="single" w:sz="4" w:space="0" w:color="auto"/>
              <w:left w:val="single" w:sz="4" w:space="0" w:color="auto"/>
              <w:bottom w:val="single" w:sz="4" w:space="0" w:color="auto"/>
              <w:right w:val="single" w:sz="4" w:space="0" w:color="auto"/>
            </w:tcBorders>
            <w:shd w:val="clear" w:color="auto" w:fill="auto"/>
          </w:tcPr>
          <w:p w:rsidR="00FA26DD" w:rsidRDefault="00FA26DD" w:rsidP="003043C1">
            <w:pPr>
              <w:tabs>
                <w:tab w:val="left" w:pos="1234"/>
              </w:tabs>
              <w:jc w:val="both"/>
              <w:rPr>
                <w:rFonts w:ascii="Times New Roman" w:eastAsia="Arial Narrow" w:hAnsi="Times New Roman" w:cs="Times New Roman"/>
                <w:sz w:val="28"/>
                <w:szCs w:val="28"/>
              </w:rPr>
            </w:pPr>
            <w:r>
              <w:rPr>
                <w:rFonts w:ascii="Times New Roman" w:eastAsia="Arial Narrow" w:hAnsi="Times New Roman" w:cs="Times New Roman"/>
                <w:sz w:val="28"/>
                <w:szCs w:val="28"/>
              </w:rPr>
              <w:t>Заместитель</w:t>
            </w:r>
            <w:r w:rsidRPr="007A57BE">
              <w:rPr>
                <w:rFonts w:ascii="Times New Roman" w:eastAsia="Arial Narrow" w:hAnsi="Times New Roman" w:cs="Times New Roman"/>
                <w:sz w:val="28"/>
                <w:szCs w:val="28"/>
              </w:rPr>
              <w:t xml:space="preserve"> генерального </w:t>
            </w:r>
          </w:p>
          <w:p w:rsidR="00FA26DD" w:rsidRDefault="00FA26DD" w:rsidP="003043C1">
            <w:pPr>
              <w:tabs>
                <w:tab w:val="left" w:pos="1234"/>
              </w:tabs>
              <w:jc w:val="both"/>
              <w:rPr>
                <w:rFonts w:ascii="Times New Roman" w:eastAsia="Arial Narrow" w:hAnsi="Times New Roman" w:cs="Times New Roman"/>
                <w:sz w:val="28"/>
                <w:szCs w:val="28"/>
              </w:rPr>
            </w:pPr>
            <w:r w:rsidRPr="007A57BE">
              <w:rPr>
                <w:rFonts w:ascii="Times New Roman" w:eastAsia="Arial Narrow" w:hAnsi="Times New Roman" w:cs="Times New Roman"/>
                <w:sz w:val="28"/>
                <w:szCs w:val="28"/>
              </w:rPr>
              <w:t xml:space="preserve">директора по экономике </w:t>
            </w:r>
          </w:p>
          <w:p w:rsidR="00FA26DD" w:rsidRDefault="00FA26DD" w:rsidP="003043C1">
            <w:pPr>
              <w:tabs>
                <w:tab w:val="left" w:pos="1234"/>
              </w:tabs>
              <w:jc w:val="both"/>
              <w:rPr>
                <w:rFonts w:ascii="Times New Roman" w:eastAsia="Arial Narrow" w:hAnsi="Times New Roman" w:cs="Times New Roman"/>
                <w:sz w:val="28"/>
                <w:szCs w:val="28"/>
              </w:rPr>
            </w:pPr>
            <w:r w:rsidRPr="007A57BE">
              <w:rPr>
                <w:rFonts w:ascii="Times New Roman" w:eastAsia="Arial Narrow" w:hAnsi="Times New Roman" w:cs="Times New Roman"/>
                <w:sz w:val="28"/>
                <w:szCs w:val="28"/>
              </w:rPr>
              <w:t xml:space="preserve">и финансам </w:t>
            </w:r>
          </w:p>
          <w:p w:rsidR="00FA26DD" w:rsidRPr="006C54FB" w:rsidRDefault="00FA26DD" w:rsidP="003043C1">
            <w:pPr>
              <w:tabs>
                <w:tab w:val="left" w:pos="1234"/>
              </w:tabs>
              <w:jc w:val="both"/>
              <w:rPr>
                <w:rFonts w:ascii="Times New Roman" w:eastAsia="Arial Narrow" w:hAnsi="Times New Roman" w:cs="Times New Roman"/>
                <w:sz w:val="28"/>
                <w:szCs w:val="28"/>
              </w:rPr>
            </w:pPr>
            <w:r w:rsidRPr="006C54FB">
              <w:rPr>
                <w:rFonts w:ascii="Times New Roman" w:eastAsia="Arial Narrow" w:hAnsi="Times New Roman" w:cs="Times New Roman"/>
                <w:sz w:val="28"/>
                <w:szCs w:val="28"/>
              </w:rPr>
              <w:t>АО «Концерн «Вега»</w:t>
            </w:r>
          </w:p>
          <w:p w:rsidR="00FA26DD" w:rsidRPr="006C54FB" w:rsidRDefault="00FA26DD" w:rsidP="003043C1">
            <w:pPr>
              <w:tabs>
                <w:tab w:val="left" w:pos="1234"/>
              </w:tabs>
              <w:jc w:val="both"/>
              <w:rPr>
                <w:rFonts w:ascii="Times New Roman" w:eastAsia="Arial Narrow" w:hAnsi="Times New Roman" w:cs="Times New Roman"/>
                <w:sz w:val="28"/>
                <w:szCs w:val="28"/>
              </w:rPr>
            </w:pPr>
          </w:p>
          <w:p w:rsidR="00FA26DD" w:rsidRPr="006C54FB" w:rsidRDefault="00FA26DD" w:rsidP="003043C1">
            <w:pPr>
              <w:tabs>
                <w:tab w:val="left" w:pos="1234"/>
              </w:tabs>
              <w:jc w:val="both"/>
              <w:rPr>
                <w:rFonts w:ascii="Times New Roman" w:eastAsia="Arial Narrow" w:hAnsi="Times New Roman" w:cs="Times New Roman"/>
                <w:sz w:val="28"/>
                <w:szCs w:val="28"/>
              </w:rPr>
            </w:pPr>
            <w:r>
              <w:rPr>
                <w:rFonts w:ascii="Times New Roman" w:eastAsia="Arial Narrow" w:hAnsi="Times New Roman" w:cs="Times New Roman"/>
                <w:sz w:val="28"/>
                <w:szCs w:val="28"/>
              </w:rPr>
              <w:t>___________ / Н.В. Бардашевская</w:t>
            </w:r>
            <w:r w:rsidRPr="006C54FB">
              <w:rPr>
                <w:rFonts w:ascii="Times New Roman" w:eastAsia="Arial Narrow" w:hAnsi="Times New Roman" w:cs="Times New Roman"/>
                <w:sz w:val="28"/>
                <w:szCs w:val="28"/>
              </w:rPr>
              <w:t>/</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FA26DD" w:rsidRDefault="00FA26DD" w:rsidP="003043C1">
            <w:pPr>
              <w:tabs>
                <w:tab w:val="left" w:pos="1234"/>
              </w:tabs>
              <w:jc w:val="both"/>
              <w:rPr>
                <w:rFonts w:ascii="Times New Roman" w:eastAsia="Arial Narrow" w:hAnsi="Times New Roman" w:cs="Times New Roman"/>
                <w:sz w:val="28"/>
                <w:szCs w:val="28"/>
              </w:rPr>
            </w:pPr>
          </w:p>
          <w:p w:rsidR="00FA26DD" w:rsidRDefault="00FA26DD" w:rsidP="003043C1">
            <w:pPr>
              <w:tabs>
                <w:tab w:val="left" w:pos="1234"/>
              </w:tabs>
              <w:jc w:val="both"/>
              <w:rPr>
                <w:rFonts w:ascii="Times New Roman" w:eastAsia="Arial Narrow" w:hAnsi="Times New Roman" w:cs="Times New Roman"/>
                <w:sz w:val="28"/>
                <w:szCs w:val="28"/>
              </w:rPr>
            </w:pPr>
          </w:p>
          <w:p w:rsidR="00FA26DD" w:rsidRDefault="00FA26DD" w:rsidP="003043C1">
            <w:pPr>
              <w:tabs>
                <w:tab w:val="left" w:pos="1234"/>
              </w:tabs>
              <w:jc w:val="both"/>
              <w:rPr>
                <w:rFonts w:ascii="Times New Roman" w:eastAsia="Arial Narrow" w:hAnsi="Times New Roman" w:cs="Times New Roman"/>
                <w:sz w:val="28"/>
                <w:szCs w:val="28"/>
              </w:rPr>
            </w:pPr>
          </w:p>
          <w:p w:rsidR="00FA26DD" w:rsidRPr="006C54FB" w:rsidRDefault="00FA26DD" w:rsidP="003043C1">
            <w:pPr>
              <w:tabs>
                <w:tab w:val="left" w:pos="1234"/>
              </w:tabs>
              <w:jc w:val="both"/>
              <w:rPr>
                <w:rFonts w:ascii="Times New Roman" w:eastAsia="Arial Narrow" w:hAnsi="Times New Roman" w:cs="Times New Roman"/>
                <w:sz w:val="28"/>
                <w:szCs w:val="28"/>
              </w:rPr>
            </w:pPr>
          </w:p>
          <w:p w:rsidR="00FA26DD" w:rsidRDefault="00FA26DD" w:rsidP="003043C1">
            <w:pPr>
              <w:tabs>
                <w:tab w:val="left" w:pos="1234"/>
              </w:tabs>
              <w:ind w:left="-173" w:firstLine="173"/>
              <w:jc w:val="both"/>
              <w:rPr>
                <w:rFonts w:ascii="Times New Roman" w:eastAsia="Arial Narrow" w:hAnsi="Times New Roman" w:cs="Times New Roman"/>
                <w:sz w:val="28"/>
                <w:szCs w:val="28"/>
              </w:rPr>
            </w:pPr>
          </w:p>
          <w:p w:rsidR="00FA26DD" w:rsidRDefault="00FA26DD" w:rsidP="003043C1">
            <w:pPr>
              <w:tabs>
                <w:tab w:val="left" w:pos="1234"/>
              </w:tabs>
              <w:ind w:left="-173" w:firstLine="173"/>
              <w:jc w:val="both"/>
              <w:rPr>
                <w:rFonts w:ascii="Times New Roman" w:eastAsia="Arial Narrow" w:hAnsi="Times New Roman" w:cs="Times New Roman"/>
                <w:sz w:val="28"/>
                <w:szCs w:val="28"/>
              </w:rPr>
            </w:pPr>
            <w:r>
              <w:rPr>
                <w:rFonts w:ascii="Times New Roman" w:eastAsia="Arial Narrow" w:hAnsi="Times New Roman" w:cs="Times New Roman"/>
                <w:sz w:val="28"/>
                <w:szCs w:val="28"/>
              </w:rPr>
              <w:t>__________/_____________</w:t>
            </w:r>
            <w:r w:rsidRPr="006C54FB">
              <w:rPr>
                <w:rFonts w:ascii="Times New Roman" w:eastAsia="Arial Narrow" w:hAnsi="Times New Roman" w:cs="Times New Roman"/>
                <w:sz w:val="28"/>
                <w:szCs w:val="28"/>
              </w:rPr>
              <w:t>/</w:t>
            </w:r>
          </w:p>
          <w:p w:rsidR="00FA26DD" w:rsidRDefault="00FA26DD" w:rsidP="003043C1">
            <w:pPr>
              <w:tabs>
                <w:tab w:val="left" w:pos="1234"/>
              </w:tabs>
              <w:ind w:left="-173" w:firstLine="173"/>
              <w:jc w:val="both"/>
              <w:rPr>
                <w:rFonts w:ascii="Times New Roman" w:eastAsia="Arial Narrow" w:hAnsi="Times New Roman" w:cs="Times New Roman"/>
                <w:sz w:val="28"/>
                <w:szCs w:val="28"/>
              </w:rPr>
            </w:pPr>
          </w:p>
          <w:p w:rsidR="00FA26DD" w:rsidRPr="006C54FB" w:rsidRDefault="00FA26DD" w:rsidP="003043C1">
            <w:pPr>
              <w:tabs>
                <w:tab w:val="left" w:pos="1234"/>
              </w:tabs>
              <w:jc w:val="both"/>
              <w:rPr>
                <w:rFonts w:ascii="Times New Roman" w:eastAsia="Arial Narrow" w:hAnsi="Times New Roman" w:cs="Times New Roman"/>
                <w:sz w:val="28"/>
                <w:szCs w:val="28"/>
              </w:rPr>
            </w:pPr>
          </w:p>
        </w:tc>
      </w:tr>
    </w:tbl>
    <w:p w:rsidR="00FA26DD" w:rsidRPr="00BB5A59" w:rsidRDefault="00FA26DD" w:rsidP="00FA26DD">
      <w:pPr>
        <w:jc w:val="both"/>
        <w:rPr>
          <w:rFonts w:ascii="Times New Roman" w:eastAsia="Arial Narrow" w:hAnsi="Times New Roman" w:cs="Times New Roman"/>
          <w:sz w:val="28"/>
          <w:szCs w:val="28"/>
        </w:rPr>
      </w:pPr>
    </w:p>
    <w:p w:rsidR="00FA26DD" w:rsidRDefault="00FA26DD"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pPr>
        <w:rPr>
          <w:rFonts w:ascii="Times New Roman" w:hAnsi="Times New Roman" w:cs="Times New Roman"/>
          <w:sz w:val="28"/>
          <w:szCs w:val="28"/>
        </w:rPr>
      </w:pPr>
      <w:r>
        <w:rPr>
          <w:rFonts w:ascii="Times New Roman" w:hAnsi="Times New Roman" w:cs="Times New Roman"/>
          <w:sz w:val="28"/>
          <w:szCs w:val="28"/>
        </w:rPr>
        <w:br w:type="page"/>
      </w:r>
    </w:p>
    <w:p w:rsidR="00594239" w:rsidRDefault="00594239" w:rsidP="00594239">
      <w:pPr>
        <w:spacing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 1</w:t>
      </w:r>
    </w:p>
    <w:p w:rsidR="00594239" w:rsidRDefault="00594239" w:rsidP="00594239">
      <w:pPr>
        <w:spacing w:line="240" w:lineRule="auto"/>
        <w:jc w:val="right"/>
        <w:rPr>
          <w:rFonts w:ascii="Times New Roman" w:hAnsi="Times New Roman" w:cs="Times New Roman"/>
          <w:sz w:val="28"/>
          <w:szCs w:val="28"/>
        </w:rPr>
      </w:pPr>
      <w:r>
        <w:rPr>
          <w:rFonts w:ascii="Times New Roman" w:hAnsi="Times New Roman" w:cs="Times New Roman"/>
          <w:sz w:val="28"/>
          <w:szCs w:val="28"/>
        </w:rPr>
        <w:t>к Договору аренды объектов</w:t>
      </w:r>
    </w:p>
    <w:p w:rsidR="00594239" w:rsidRDefault="00594239" w:rsidP="00594239">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 недвижимого имущества</w:t>
      </w:r>
    </w:p>
    <w:p w:rsidR="00594239" w:rsidRDefault="00594239" w:rsidP="00594239">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 № 19/__.__</w:t>
      </w:r>
    </w:p>
    <w:p w:rsidR="00594239" w:rsidRDefault="00594239" w:rsidP="00594239">
      <w:pPr>
        <w:spacing w:line="240" w:lineRule="auto"/>
        <w:jc w:val="right"/>
        <w:rPr>
          <w:rFonts w:ascii="Times New Roman" w:hAnsi="Times New Roman" w:cs="Times New Roman"/>
          <w:sz w:val="28"/>
          <w:szCs w:val="28"/>
        </w:rPr>
      </w:pPr>
      <w:r>
        <w:rPr>
          <w:rFonts w:ascii="Times New Roman" w:hAnsi="Times New Roman" w:cs="Times New Roman"/>
          <w:sz w:val="28"/>
          <w:szCs w:val="28"/>
        </w:rPr>
        <w:t>от ___.___.2019г.</w:t>
      </w:r>
    </w:p>
    <w:p w:rsidR="00594239" w:rsidRDefault="00594239" w:rsidP="00594239">
      <w:pPr>
        <w:spacing w:line="240" w:lineRule="auto"/>
        <w:jc w:val="center"/>
        <w:rPr>
          <w:rFonts w:ascii="Times New Roman" w:hAnsi="Times New Roman" w:cs="Times New Roman"/>
          <w:sz w:val="28"/>
          <w:szCs w:val="28"/>
        </w:rPr>
      </w:pPr>
      <w:r w:rsidRPr="00F17F36">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3AC2E333" wp14:editId="6192F12B">
                <wp:simplePos x="0" y="0"/>
                <wp:positionH relativeFrom="column">
                  <wp:posOffset>-394335</wp:posOffset>
                </wp:positionH>
                <wp:positionV relativeFrom="paragraph">
                  <wp:posOffset>5566410</wp:posOffset>
                </wp:positionV>
                <wp:extent cx="6743700" cy="2533650"/>
                <wp:effectExtent l="0" t="0" r="19050" b="1905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2533650"/>
                        </a:xfrm>
                        <a:prstGeom prst="rect">
                          <a:avLst/>
                        </a:prstGeom>
                        <a:solidFill>
                          <a:srgbClr val="FFFFFF"/>
                        </a:solidFill>
                        <a:ln w="9525">
                          <a:solidFill>
                            <a:schemeClr val="bg1"/>
                          </a:solidFill>
                          <a:miter lim="800000"/>
                          <a:headEnd/>
                          <a:tailEnd/>
                        </a:ln>
                      </wps:spPr>
                      <wps:txbx>
                        <w:txbxContent>
                          <w:p w:rsidR="003043C1" w:rsidRPr="00E415C5" w:rsidRDefault="003043C1" w:rsidP="00594239">
                            <w:pPr>
                              <w:jc w:val="center"/>
                              <w:rPr>
                                <w:rFonts w:ascii="Times New Roman" w:eastAsia="Calibri" w:hAnsi="Times New Roman" w:cs="Times New Roman"/>
                                <w:b/>
                                <w:sz w:val="28"/>
                                <w:szCs w:val="28"/>
                              </w:rPr>
                            </w:pPr>
                            <w:r w:rsidRPr="00E415C5">
                              <w:rPr>
                                <w:rFonts w:ascii="Times New Roman" w:eastAsia="Calibri" w:hAnsi="Times New Roman" w:cs="Times New Roman"/>
                                <w:b/>
                                <w:sz w:val="28"/>
                                <w:szCs w:val="28"/>
                              </w:rPr>
                              <w:t>ПОДПИСИ СТОРОН:</w:t>
                            </w:r>
                          </w:p>
                          <w:tbl>
                            <w:tblPr>
                              <w:tblW w:w="0" w:type="auto"/>
                              <w:tblInd w:w="-34" w:type="dxa"/>
                              <w:tblLook w:val="01E0" w:firstRow="1" w:lastRow="1" w:firstColumn="1" w:lastColumn="1" w:noHBand="0" w:noVBand="0"/>
                            </w:tblPr>
                            <w:tblGrid>
                              <w:gridCol w:w="4962"/>
                              <w:gridCol w:w="4502"/>
                            </w:tblGrid>
                            <w:tr w:rsidR="003043C1" w:rsidRPr="00E415C5" w:rsidTr="003043C1">
                              <w:trPr>
                                <w:trHeight w:val="461"/>
                              </w:trPr>
                              <w:tc>
                                <w:tcPr>
                                  <w:tcW w:w="4962" w:type="dxa"/>
                                </w:tcPr>
                                <w:p w:rsidR="003043C1" w:rsidRPr="00E415C5" w:rsidRDefault="003043C1" w:rsidP="003043C1">
                                  <w:pPr>
                                    <w:jc w:val="center"/>
                                    <w:rPr>
                                      <w:rFonts w:ascii="Times New Roman" w:eastAsia="Calibri" w:hAnsi="Times New Roman" w:cs="Times New Roman"/>
                                      <w:sz w:val="28"/>
                                      <w:szCs w:val="28"/>
                                    </w:rPr>
                                  </w:pPr>
                                  <w:r w:rsidRPr="00E415C5">
                                    <w:rPr>
                                      <w:rFonts w:ascii="Times New Roman" w:eastAsia="Calibri" w:hAnsi="Times New Roman" w:cs="Times New Roman"/>
                                      <w:sz w:val="28"/>
                                      <w:szCs w:val="28"/>
                                    </w:rPr>
                                    <w:t>Арендодатель:</w:t>
                                  </w:r>
                                </w:p>
                              </w:tc>
                              <w:tc>
                                <w:tcPr>
                                  <w:tcW w:w="4502" w:type="dxa"/>
                                </w:tcPr>
                                <w:p w:rsidR="003043C1" w:rsidRPr="00E415C5" w:rsidRDefault="003043C1" w:rsidP="003043C1">
                                  <w:pPr>
                                    <w:jc w:val="center"/>
                                    <w:rPr>
                                      <w:rFonts w:ascii="Times New Roman" w:eastAsia="Calibri" w:hAnsi="Times New Roman" w:cs="Times New Roman"/>
                                      <w:sz w:val="28"/>
                                      <w:szCs w:val="28"/>
                                    </w:rPr>
                                  </w:pPr>
                                  <w:r w:rsidRPr="00E415C5">
                                    <w:rPr>
                                      <w:rFonts w:ascii="Times New Roman" w:eastAsia="Calibri" w:hAnsi="Times New Roman" w:cs="Times New Roman"/>
                                      <w:sz w:val="28"/>
                                      <w:szCs w:val="28"/>
                                    </w:rPr>
                                    <w:t>Арендатор:</w:t>
                                  </w:r>
                                </w:p>
                              </w:tc>
                            </w:tr>
                            <w:tr w:rsidR="003043C1" w:rsidRPr="00E415C5" w:rsidTr="003043C1">
                              <w:tc>
                                <w:tcPr>
                                  <w:tcW w:w="4962" w:type="dxa"/>
                                </w:tcPr>
                                <w:p w:rsidR="003043C1" w:rsidRDefault="003043C1" w:rsidP="003043C1">
                                  <w:pPr>
                                    <w:jc w:val="both"/>
                                    <w:rPr>
                                      <w:rFonts w:ascii="Times New Roman" w:eastAsia="Calibri" w:hAnsi="Times New Roman" w:cs="Times New Roman"/>
                                      <w:sz w:val="28"/>
                                      <w:szCs w:val="28"/>
                                    </w:rPr>
                                  </w:pPr>
                                  <w:r>
                                    <w:rPr>
                                      <w:rFonts w:ascii="Times New Roman" w:eastAsia="Calibri" w:hAnsi="Times New Roman" w:cs="Times New Roman"/>
                                      <w:sz w:val="28"/>
                                      <w:szCs w:val="28"/>
                                    </w:rPr>
                                    <w:t>Заместитель генерального директора</w:t>
                                  </w:r>
                                </w:p>
                                <w:p w:rsidR="003043C1" w:rsidRPr="00E415C5" w:rsidRDefault="003043C1" w:rsidP="003043C1">
                                  <w:pPr>
                                    <w:jc w:val="both"/>
                                    <w:rPr>
                                      <w:rFonts w:ascii="Times New Roman" w:eastAsia="Calibri" w:hAnsi="Times New Roman" w:cs="Times New Roman"/>
                                      <w:sz w:val="28"/>
                                      <w:szCs w:val="28"/>
                                    </w:rPr>
                                  </w:pPr>
                                  <w:r>
                                    <w:rPr>
                                      <w:rFonts w:ascii="Times New Roman" w:eastAsia="Calibri" w:hAnsi="Times New Roman" w:cs="Times New Roman"/>
                                      <w:sz w:val="28"/>
                                      <w:szCs w:val="28"/>
                                    </w:rPr>
                                    <w:t>по экономике и финансам</w:t>
                                  </w:r>
                                </w:p>
                                <w:p w:rsidR="003043C1" w:rsidRPr="00E415C5" w:rsidRDefault="003043C1" w:rsidP="003043C1">
                                  <w:pPr>
                                    <w:jc w:val="both"/>
                                    <w:rPr>
                                      <w:rFonts w:ascii="Times New Roman" w:eastAsia="Calibri" w:hAnsi="Times New Roman" w:cs="Times New Roman"/>
                                      <w:sz w:val="28"/>
                                      <w:szCs w:val="28"/>
                                    </w:rPr>
                                  </w:pPr>
                                  <w:r w:rsidRPr="00E415C5">
                                    <w:rPr>
                                      <w:rFonts w:ascii="Times New Roman" w:eastAsia="Calibri" w:hAnsi="Times New Roman" w:cs="Times New Roman"/>
                                      <w:sz w:val="28"/>
                                      <w:szCs w:val="28"/>
                                    </w:rPr>
                                    <w:t>АО «Концерн «Вега»</w:t>
                                  </w:r>
                                </w:p>
                              </w:tc>
                              <w:tc>
                                <w:tcPr>
                                  <w:tcW w:w="4502" w:type="dxa"/>
                                </w:tcPr>
                                <w:p w:rsidR="003043C1" w:rsidRPr="00E415C5" w:rsidRDefault="003043C1" w:rsidP="003043C1">
                                  <w:pPr>
                                    <w:ind w:right="-328"/>
                                    <w:jc w:val="both"/>
                                    <w:rPr>
                                      <w:rFonts w:ascii="Times New Roman" w:eastAsia="Calibri" w:hAnsi="Times New Roman" w:cs="Times New Roman"/>
                                      <w:sz w:val="28"/>
                                      <w:szCs w:val="28"/>
                                    </w:rPr>
                                  </w:pPr>
                                </w:p>
                              </w:tc>
                            </w:tr>
                            <w:tr w:rsidR="003043C1" w:rsidRPr="00E415C5" w:rsidTr="003043C1">
                              <w:tc>
                                <w:tcPr>
                                  <w:tcW w:w="4962" w:type="dxa"/>
                                </w:tcPr>
                                <w:p w:rsidR="003043C1" w:rsidRPr="00E415C5" w:rsidRDefault="003043C1" w:rsidP="003043C1">
                                  <w:pPr>
                                    <w:jc w:val="both"/>
                                    <w:rPr>
                                      <w:rFonts w:ascii="Times New Roman" w:eastAsia="Calibri" w:hAnsi="Times New Roman" w:cs="Times New Roman"/>
                                      <w:sz w:val="28"/>
                                      <w:szCs w:val="28"/>
                                    </w:rPr>
                                  </w:pPr>
                                  <w:r w:rsidRPr="00E415C5">
                                    <w:rPr>
                                      <w:rFonts w:ascii="Times New Roman" w:eastAsia="Calibri" w:hAnsi="Times New Roman" w:cs="Times New Roman"/>
                                      <w:iCs/>
                                      <w:sz w:val="28"/>
                                      <w:szCs w:val="28"/>
                                    </w:rPr>
                                    <w:t xml:space="preserve">_____________/ </w:t>
                                  </w:r>
                                  <w:r>
                                    <w:rPr>
                                      <w:rFonts w:ascii="Times New Roman" w:eastAsia="Calibri" w:hAnsi="Times New Roman" w:cs="Times New Roman"/>
                                      <w:iCs/>
                                      <w:sz w:val="28"/>
                                      <w:szCs w:val="28"/>
                                    </w:rPr>
                                    <w:t>Н.В. Бардашевская</w:t>
                                  </w:r>
                                  <w:r w:rsidRPr="00E415C5">
                                    <w:rPr>
                                      <w:rFonts w:ascii="Times New Roman" w:eastAsia="Calibri" w:hAnsi="Times New Roman" w:cs="Times New Roman"/>
                                      <w:iCs/>
                                      <w:sz w:val="28"/>
                                      <w:szCs w:val="28"/>
                                    </w:rPr>
                                    <w:t>/</w:t>
                                  </w:r>
                                </w:p>
                              </w:tc>
                              <w:tc>
                                <w:tcPr>
                                  <w:tcW w:w="4502" w:type="dxa"/>
                                </w:tcPr>
                                <w:p w:rsidR="003043C1" w:rsidRPr="00E415C5" w:rsidRDefault="003043C1" w:rsidP="003043C1">
                                  <w:pPr>
                                    <w:ind w:right="-328"/>
                                    <w:rPr>
                                      <w:rFonts w:ascii="Times New Roman" w:eastAsia="Calibri" w:hAnsi="Times New Roman" w:cs="Times New Roman"/>
                                      <w:iCs/>
                                      <w:sz w:val="28"/>
                                      <w:szCs w:val="28"/>
                                    </w:rPr>
                                  </w:pPr>
                                  <w:r w:rsidRPr="00E415C5">
                                    <w:rPr>
                                      <w:rFonts w:ascii="Times New Roman" w:eastAsia="Calibri" w:hAnsi="Times New Roman" w:cs="Times New Roman"/>
                                      <w:iCs/>
                                      <w:sz w:val="28"/>
                                      <w:szCs w:val="28"/>
                                    </w:rPr>
                                    <w:t xml:space="preserve">_______________ / </w:t>
                                  </w:r>
                                  <w:r>
                                    <w:rPr>
                                      <w:rFonts w:ascii="Times New Roman" w:eastAsia="Calibri" w:hAnsi="Times New Roman" w:cs="Times New Roman"/>
                                      <w:iCs/>
                                      <w:sz w:val="28"/>
                                      <w:szCs w:val="28"/>
                                    </w:rPr>
                                    <w:t>_____________</w:t>
                                  </w:r>
                                  <w:r w:rsidRPr="00E415C5">
                                    <w:rPr>
                                      <w:rFonts w:ascii="Times New Roman" w:eastAsia="Calibri" w:hAnsi="Times New Roman" w:cs="Times New Roman"/>
                                      <w:iCs/>
                                      <w:sz w:val="28"/>
                                      <w:szCs w:val="28"/>
                                    </w:rPr>
                                    <w:t>/</w:t>
                                  </w:r>
                                </w:p>
                                <w:p w:rsidR="003043C1" w:rsidRPr="00E415C5" w:rsidRDefault="003043C1" w:rsidP="003043C1">
                                  <w:pPr>
                                    <w:ind w:right="-328"/>
                                    <w:jc w:val="center"/>
                                    <w:rPr>
                                      <w:rFonts w:ascii="Times New Roman" w:eastAsia="Calibri" w:hAnsi="Times New Roman" w:cs="Times New Roman"/>
                                      <w:sz w:val="28"/>
                                      <w:szCs w:val="28"/>
                                    </w:rPr>
                                  </w:pPr>
                                </w:p>
                              </w:tc>
                            </w:tr>
                          </w:tbl>
                          <w:p w:rsidR="003043C1" w:rsidRDefault="003043C1" w:rsidP="005942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C2E333" id="_x0000_t202" coordsize="21600,21600" o:spt="202" path="m,l,21600r21600,l21600,xe">
                <v:stroke joinstyle="miter"/>
                <v:path gradientshapeok="t" o:connecttype="rect"/>
              </v:shapetype>
              <v:shape id="Надпись 2" o:spid="_x0000_s1026" type="#_x0000_t202" style="position:absolute;left:0;text-align:left;margin-left:-31.05pt;margin-top:438.3pt;width:531pt;height:1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" strokecolor="white [3212]">
                <v:textbox>
                  <w:txbxContent>
                    <w:p w:rsidR="003043C1" w:rsidRPr="00E415C5" w:rsidRDefault="003043C1" w:rsidP="00594239">
                      <w:pPr>
                        <w:jc w:val="center"/>
                        <w:rPr>
                          <w:rFonts w:ascii="Times New Roman" w:eastAsia="Calibri" w:hAnsi="Times New Roman" w:cs="Times New Roman"/>
                          <w:b/>
                          <w:sz w:val="28"/>
                          <w:szCs w:val="28"/>
                        </w:rPr>
                      </w:pPr>
                      <w:r w:rsidRPr="00E415C5">
                        <w:rPr>
                          <w:rFonts w:ascii="Times New Roman" w:eastAsia="Calibri" w:hAnsi="Times New Roman" w:cs="Times New Roman"/>
                          <w:b/>
                          <w:sz w:val="28"/>
                          <w:szCs w:val="28"/>
                        </w:rPr>
                        <w:t>ПОДПИСИ СТОРОН:</w:t>
                      </w:r>
                    </w:p>
                    <w:tbl>
                      <w:tblPr>
                        <w:tblW w:w="0" w:type="auto"/>
                        <w:tblInd w:w="-34" w:type="dxa"/>
                        <w:tblLook w:val="01E0" w:firstRow="1" w:lastRow="1" w:firstColumn="1" w:lastColumn="1" w:noHBand="0" w:noVBand="0"/>
                      </w:tblPr>
                      <w:tblGrid>
                        <w:gridCol w:w="4962"/>
                        <w:gridCol w:w="4502"/>
                      </w:tblGrid>
                      <w:tr w:rsidR="003043C1" w:rsidRPr="00E415C5" w:rsidTr="003043C1">
                        <w:trPr>
                          <w:trHeight w:val="461"/>
                        </w:trPr>
                        <w:tc>
                          <w:tcPr>
                            <w:tcW w:w="4962" w:type="dxa"/>
                          </w:tcPr>
                          <w:p w:rsidR="003043C1" w:rsidRPr="00E415C5" w:rsidRDefault="003043C1" w:rsidP="003043C1">
                            <w:pPr>
                              <w:jc w:val="center"/>
                              <w:rPr>
                                <w:rFonts w:ascii="Times New Roman" w:eastAsia="Calibri" w:hAnsi="Times New Roman" w:cs="Times New Roman"/>
                                <w:sz w:val="28"/>
                                <w:szCs w:val="28"/>
                              </w:rPr>
                            </w:pPr>
                            <w:r w:rsidRPr="00E415C5">
                              <w:rPr>
                                <w:rFonts w:ascii="Times New Roman" w:eastAsia="Calibri" w:hAnsi="Times New Roman" w:cs="Times New Roman"/>
                                <w:sz w:val="28"/>
                                <w:szCs w:val="28"/>
                              </w:rPr>
                              <w:t>Арендодатель:</w:t>
                            </w:r>
                          </w:p>
                        </w:tc>
                        <w:tc>
                          <w:tcPr>
                            <w:tcW w:w="4502" w:type="dxa"/>
                          </w:tcPr>
                          <w:p w:rsidR="003043C1" w:rsidRPr="00E415C5" w:rsidRDefault="003043C1" w:rsidP="003043C1">
                            <w:pPr>
                              <w:jc w:val="center"/>
                              <w:rPr>
                                <w:rFonts w:ascii="Times New Roman" w:eastAsia="Calibri" w:hAnsi="Times New Roman" w:cs="Times New Roman"/>
                                <w:sz w:val="28"/>
                                <w:szCs w:val="28"/>
                              </w:rPr>
                            </w:pPr>
                            <w:r w:rsidRPr="00E415C5">
                              <w:rPr>
                                <w:rFonts w:ascii="Times New Roman" w:eastAsia="Calibri" w:hAnsi="Times New Roman" w:cs="Times New Roman"/>
                                <w:sz w:val="28"/>
                                <w:szCs w:val="28"/>
                              </w:rPr>
                              <w:t>Арендатор:</w:t>
                            </w:r>
                          </w:p>
                        </w:tc>
                      </w:tr>
                      <w:tr w:rsidR="003043C1" w:rsidRPr="00E415C5" w:rsidTr="003043C1">
                        <w:tc>
                          <w:tcPr>
                            <w:tcW w:w="4962" w:type="dxa"/>
                          </w:tcPr>
                          <w:p w:rsidR="003043C1" w:rsidRDefault="003043C1" w:rsidP="003043C1">
                            <w:pPr>
                              <w:jc w:val="both"/>
                              <w:rPr>
                                <w:rFonts w:ascii="Times New Roman" w:eastAsia="Calibri" w:hAnsi="Times New Roman" w:cs="Times New Roman"/>
                                <w:sz w:val="28"/>
                                <w:szCs w:val="28"/>
                              </w:rPr>
                            </w:pPr>
                            <w:r>
                              <w:rPr>
                                <w:rFonts w:ascii="Times New Roman" w:eastAsia="Calibri" w:hAnsi="Times New Roman" w:cs="Times New Roman"/>
                                <w:sz w:val="28"/>
                                <w:szCs w:val="28"/>
                              </w:rPr>
                              <w:t>Заместитель генерального директора</w:t>
                            </w:r>
                          </w:p>
                          <w:p w:rsidR="003043C1" w:rsidRPr="00E415C5" w:rsidRDefault="003043C1" w:rsidP="003043C1">
                            <w:pPr>
                              <w:jc w:val="both"/>
                              <w:rPr>
                                <w:rFonts w:ascii="Times New Roman" w:eastAsia="Calibri" w:hAnsi="Times New Roman" w:cs="Times New Roman"/>
                                <w:sz w:val="28"/>
                                <w:szCs w:val="28"/>
                              </w:rPr>
                            </w:pPr>
                            <w:r>
                              <w:rPr>
                                <w:rFonts w:ascii="Times New Roman" w:eastAsia="Calibri" w:hAnsi="Times New Roman" w:cs="Times New Roman"/>
                                <w:sz w:val="28"/>
                                <w:szCs w:val="28"/>
                              </w:rPr>
                              <w:t>по экономике и финансам</w:t>
                            </w:r>
                          </w:p>
                          <w:p w:rsidR="003043C1" w:rsidRPr="00E415C5" w:rsidRDefault="003043C1" w:rsidP="003043C1">
                            <w:pPr>
                              <w:jc w:val="both"/>
                              <w:rPr>
                                <w:rFonts w:ascii="Times New Roman" w:eastAsia="Calibri" w:hAnsi="Times New Roman" w:cs="Times New Roman"/>
                                <w:sz w:val="28"/>
                                <w:szCs w:val="28"/>
                              </w:rPr>
                            </w:pPr>
                            <w:r w:rsidRPr="00E415C5">
                              <w:rPr>
                                <w:rFonts w:ascii="Times New Roman" w:eastAsia="Calibri" w:hAnsi="Times New Roman" w:cs="Times New Roman"/>
                                <w:sz w:val="28"/>
                                <w:szCs w:val="28"/>
                              </w:rPr>
                              <w:t>АО «Концерн «Вега»</w:t>
                            </w:r>
                          </w:p>
                        </w:tc>
                        <w:tc>
                          <w:tcPr>
                            <w:tcW w:w="4502" w:type="dxa"/>
                          </w:tcPr>
                          <w:p w:rsidR="003043C1" w:rsidRPr="00E415C5" w:rsidRDefault="003043C1" w:rsidP="003043C1">
                            <w:pPr>
                              <w:ind w:right="-328"/>
                              <w:jc w:val="both"/>
                              <w:rPr>
                                <w:rFonts w:ascii="Times New Roman" w:eastAsia="Calibri" w:hAnsi="Times New Roman" w:cs="Times New Roman"/>
                                <w:sz w:val="28"/>
                                <w:szCs w:val="28"/>
                              </w:rPr>
                            </w:pPr>
                          </w:p>
                        </w:tc>
                      </w:tr>
                      <w:tr w:rsidR="003043C1" w:rsidRPr="00E415C5" w:rsidTr="003043C1">
                        <w:tc>
                          <w:tcPr>
                            <w:tcW w:w="4962" w:type="dxa"/>
                          </w:tcPr>
                          <w:p w:rsidR="003043C1" w:rsidRPr="00E415C5" w:rsidRDefault="003043C1" w:rsidP="003043C1">
                            <w:pPr>
                              <w:jc w:val="both"/>
                              <w:rPr>
                                <w:rFonts w:ascii="Times New Roman" w:eastAsia="Calibri" w:hAnsi="Times New Roman" w:cs="Times New Roman"/>
                                <w:sz w:val="28"/>
                                <w:szCs w:val="28"/>
                              </w:rPr>
                            </w:pPr>
                            <w:r w:rsidRPr="00E415C5">
                              <w:rPr>
                                <w:rFonts w:ascii="Times New Roman" w:eastAsia="Calibri" w:hAnsi="Times New Roman" w:cs="Times New Roman"/>
                                <w:iCs/>
                                <w:sz w:val="28"/>
                                <w:szCs w:val="28"/>
                              </w:rPr>
                              <w:t xml:space="preserve">_____________/ </w:t>
                            </w:r>
                            <w:r>
                              <w:rPr>
                                <w:rFonts w:ascii="Times New Roman" w:eastAsia="Calibri" w:hAnsi="Times New Roman" w:cs="Times New Roman"/>
                                <w:iCs/>
                                <w:sz w:val="28"/>
                                <w:szCs w:val="28"/>
                              </w:rPr>
                              <w:t>Н.В. Бардашевская</w:t>
                            </w:r>
                            <w:r w:rsidRPr="00E415C5">
                              <w:rPr>
                                <w:rFonts w:ascii="Times New Roman" w:eastAsia="Calibri" w:hAnsi="Times New Roman" w:cs="Times New Roman"/>
                                <w:iCs/>
                                <w:sz w:val="28"/>
                                <w:szCs w:val="28"/>
                              </w:rPr>
                              <w:t>/</w:t>
                            </w:r>
                          </w:p>
                        </w:tc>
                        <w:tc>
                          <w:tcPr>
                            <w:tcW w:w="4502" w:type="dxa"/>
                          </w:tcPr>
                          <w:p w:rsidR="003043C1" w:rsidRPr="00E415C5" w:rsidRDefault="003043C1" w:rsidP="003043C1">
                            <w:pPr>
                              <w:ind w:right="-328"/>
                              <w:rPr>
                                <w:rFonts w:ascii="Times New Roman" w:eastAsia="Calibri" w:hAnsi="Times New Roman" w:cs="Times New Roman"/>
                                <w:iCs/>
                                <w:sz w:val="28"/>
                                <w:szCs w:val="28"/>
                              </w:rPr>
                            </w:pPr>
                            <w:r w:rsidRPr="00E415C5">
                              <w:rPr>
                                <w:rFonts w:ascii="Times New Roman" w:eastAsia="Calibri" w:hAnsi="Times New Roman" w:cs="Times New Roman"/>
                                <w:iCs/>
                                <w:sz w:val="28"/>
                                <w:szCs w:val="28"/>
                              </w:rPr>
                              <w:t xml:space="preserve">_______________ / </w:t>
                            </w:r>
                            <w:r>
                              <w:rPr>
                                <w:rFonts w:ascii="Times New Roman" w:eastAsia="Calibri" w:hAnsi="Times New Roman" w:cs="Times New Roman"/>
                                <w:iCs/>
                                <w:sz w:val="28"/>
                                <w:szCs w:val="28"/>
                              </w:rPr>
                              <w:t>_____________</w:t>
                            </w:r>
                            <w:r w:rsidRPr="00E415C5">
                              <w:rPr>
                                <w:rFonts w:ascii="Times New Roman" w:eastAsia="Calibri" w:hAnsi="Times New Roman" w:cs="Times New Roman"/>
                                <w:iCs/>
                                <w:sz w:val="28"/>
                                <w:szCs w:val="28"/>
                              </w:rPr>
                              <w:t>/</w:t>
                            </w:r>
                          </w:p>
                          <w:p w:rsidR="003043C1" w:rsidRPr="00E415C5" w:rsidRDefault="003043C1" w:rsidP="003043C1">
                            <w:pPr>
                              <w:ind w:right="-328"/>
                              <w:jc w:val="center"/>
                              <w:rPr>
                                <w:rFonts w:ascii="Times New Roman" w:eastAsia="Calibri" w:hAnsi="Times New Roman" w:cs="Times New Roman"/>
                                <w:sz w:val="28"/>
                                <w:szCs w:val="28"/>
                              </w:rPr>
                            </w:pPr>
                          </w:p>
                        </w:tc>
                      </w:tr>
                    </w:tbl>
                    <w:p w:rsidR="003043C1" w:rsidRDefault="003043C1" w:rsidP="00594239"/>
                  </w:txbxContent>
                </v:textbox>
              </v:shape>
            </w:pict>
          </mc:Fallback>
        </mc:AlternateContent>
      </w:r>
      <w:r>
        <w:rPr>
          <w:rFonts w:ascii="Times New Roman" w:hAnsi="Times New Roman" w:cs="Times New Roman"/>
          <w:sz w:val="28"/>
          <w:szCs w:val="28"/>
        </w:rPr>
        <w:t>Схема расположения арендуемых помещений</w:t>
      </w:r>
    </w:p>
    <w:p w:rsidR="00594239" w:rsidRDefault="00594239" w:rsidP="00594239">
      <w:pPr>
        <w:spacing w:line="240" w:lineRule="auto"/>
        <w:jc w:val="center"/>
        <w:rPr>
          <w:rFonts w:ascii="Times New Roman" w:hAnsi="Times New Roman" w:cs="Times New Roman"/>
          <w:sz w:val="28"/>
          <w:szCs w:val="28"/>
        </w:rPr>
      </w:pPr>
    </w:p>
    <w:p w:rsidR="00594239" w:rsidRDefault="00594239" w:rsidP="00594239">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05CE0D25" wp14:editId="4CDAED6D">
            <wp:extent cx="5941695" cy="4293048"/>
            <wp:effectExtent l="0" t="0" r="190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1695" cy="4293048"/>
                    </a:xfrm>
                    <a:prstGeom prst="rect">
                      <a:avLst/>
                    </a:prstGeom>
                    <a:noFill/>
                  </pic:spPr>
                </pic:pic>
              </a:graphicData>
            </a:graphic>
          </wp:inline>
        </w:drawing>
      </w:r>
    </w:p>
    <w:p w:rsidR="00594239" w:rsidRDefault="00594239" w:rsidP="00594239">
      <w:pPr>
        <w:spacing w:after="0"/>
        <w:jc w:val="both"/>
        <w:rPr>
          <w:rFonts w:ascii="Times New Roman" w:hAnsi="Times New Roman" w:cs="Times New Roman"/>
          <w:sz w:val="28"/>
          <w:szCs w:val="28"/>
        </w:rPr>
      </w:pPr>
    </w:p>
    <w:p w:rsidR="00594239" w:rsidRDefault="00594239">
      <w:pPr>
        <w:rPr>
          <w:rFonts w:ascii="Times New Roman" w:hAnsi="Times New Roman" w:cs="Times New Roman"/>
          <w:sz w:val="28"/>
          <w:szCs w:val="28"/>
        </w:rPr>
      </w:pPr>
      <w:r>
        <w:rPr>
          <w:rFonts w:ascii="Times New Roman" w:hAnsi="Times New Roman" w:cs="Times New Roman"/>
          <w:sz w:val="28"/>
          <w:szCs w:val="28"/>
        </w:rPr>
        <w:br w:type="page"/>
      </w:r>
    </w:p>
    <w:p w:rsidR="00594239" w:rsidRDefault="00594239" w:rsidP="00594239">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 2</w:t>
      </w:r>
    </w:p>
    <w:p w:rsidR="00594239" w:rsidRDefault="00594239" w:rsidP="00594239">
      <w:pPr>
        <w:spacing w:line="240" w:lineRule="auto"/>
        <w:jc w:val="right"/>
        <w:rPr>
          <w:rFonts w:ascii="Times New Roman" w:hAnsi="Times New Roman" w:cs="Times New Roman"/>
          <w:sz w:val="28"/>
          <w:szCs w:val="28"/>
        </w:rPr>
      </w:pPr>
      <w:r>
        <w:rPr>
          <w:rFonts w:ascii="Times New Roman" w:hAnsi="Times New Roman" w:cs="Times New Roman"/>
          <w:sz w:val="28"/>
          <w:szCs w:val="28"/>
        </w:rPr>
        <w:t>к Договору аренды объектов</w:t>
      </w:r>
    </w:p>
    <w:p w:rsidR="00594239" w:rsidRDefault="00594239" w:rsidP="00594239">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 недвижимого имущества</w:t>
      </w:r>
    </w:p>
    <w:p w:rsidR="00594239" w:rsidRDefault="00594239" w:rsidP="00594239">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 № 19/__.__</w:t>
      </w:r>
    </w:p>
    <w:p w:rsidR="00594239" w:rsidRDefault="00594239" w:rsidP="00594239">
      <w:pPr>
        <w:jc w:val="right"/>
        <w:rPr>
          <w:rFonts w:ascii="Times New Roman" w:hAnsi="Times New Roman" w:cs="Times New Roman"/>
          <w:sz w:val="28"/>
          <w:szCs w:val="28"/>
        </w:rPr>
      </w:pPr>
      <w:r>
        <w:rPr>
          <w:rFonts w:ascii="Times New Roman" w:hAnsi="Times New Roman" w:cs="Times New Roman"/>
          <w:sz w:val="28"/>
          <w:szCs w:val="28"/>
        </w:rPr>
        <w:t>от ___.___.2019г</w:t>
      </w: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E63CB2F">
            <wp:extent cx="5517515" cy="7449820"/>
            <wp:effectExtent l="0" t="0" r="698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17515" cy="7449820"/>
                    </a:xfrm>
                    <a:prstGeom prst="rect">
                      <a:avLst/>
                    </a:prstGeom>
                    <a:noFill/>
                  </pic:spPr>
                </pic:pic>
              </a:graphicData>
            </a:graphic>
          </wp:inline>
        </w:drawing>
      </w: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594239">
      <w:pPr>
        <w:tabs>
          <w:tab w:val="left" w:pos="1234"/>
        </w:tabs>
        <w:ind w:left="5103" w:right="60"/>
        <w:jc w:val="right"/>
        <w:rPr>
          <w:rFonts w:ascii="Times New Roman" w:eastAsia="Arial Narrow" w:hAnsi="Times New Roman" w:cs="Times New Roman"/>
          <w:sz w:val="28"/>
          <w:szCs w:val="28"/>
        </w:rPr>
      </w:pPr>
      <w:r>
        <w:rPr>
          <w:noProof/>
          <w:lang w:eastAsia="ru-RU"/>
        </w:rPr>
        <mc:AlternateContent>
          <mc:Choice Requires="wps">
            <w:drawing>
              <wp:anchor distT="0" distB="0" distL="114300" distR="114300" simplePos="0" relativeHeight="251661312" behindDoc="0" locked="0" layoutInCell="1" allowOverlap="1" wp14:anchorId="199E46F3" wp14:editId="68149664">
                <wp:simplePos x="0" y="0"/>
                <wp:positionH relativeFrom="column">
                  <wp:posOffset>2747010</wp:posOffset>
                </wp:positionH>
                <wp:positionV relativeFrom="paragraph">
                  <wp:posOffset>-335280</wp:posOffset>
                </wp:positionV>
                <wp:extent cx="381000" cy="142875"/>
                <wp:effectExtent l="0" t="0" r="19050" b="28575"/>
                <wp:wrapNone/>
                <wp:docPr id="9" name="Поле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381000" cy="142875"/>
                        </a:xfrm>
                        <a:prstGeom prst="rect">
                          <a:avLst/>
                        </a:prstGeom>
                        <a:solidFill>
                          <a:srgbClr val="FFFFFF"/>
                        </a:solidFill>
                        <a:ln w="9525">
                          <a:solidFill>
                            <a:schemeClr val="bg1"/>
                          </a:solidFill>
                          <a:miter lim="800000"/>
                          <a:headEnd/>
                          <a:tailEnd/>
                        </a:ln>
                      </wps:spPr>
                      <wps:txbx>
                        <w:txbxContent>
                          <w:p w:rsidR="003043C1" w:rsidRDefault="003043C1" w:rsidP="005942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9E46F3" id="Поле 307" o:spid="_x0000_s1027" type="#_x0000_t202" style="position:absolute;left:0;text-align:left;margin-left:216.3pt;margin-top:-26.4pt;width:30pt;height:11.2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" strokecolor="white [3212]">
                <v:textbox>
                  <w:txbxContent>
                    <w:p w:rsidR="003043C1" w:rsidRDefault="003043C1" w:rsidP="00594239"/>
                  </w:txbxContent>
                </v:textbox>
              </v:shape>
            </w:pict>
          </mc:Fallback>
        </mc:AlternateContent>
      </w:r>
      <w:r>
        <w:rPr>
          <w:rFonts w:ascii="Times New Roman" w:eastAsia="Arial Narrow" w:hAnsi="Times New Roman" w:cs="Times New Roman"/>
          <w:iCs/>
          <w:sz w:val="28"/>
          <w:szCs w:val="28"/>
        </w:rPr>
        <w:t>Приложение №3</w:t>
      </w:r>
    </w:p>
    <w:p w:rsidR="00594239" w:rsidRDefault="00594239" w:rsidP="00594239">
      <w:pPr>
        <w:tabs>
          <w:tab w:val="left" w:pos="1234"/>
        </w:tabs>
        <w:ind w:left="5103" w:right="60"/>
        <w:jc w:val="right"/>
        <w:rPr>
          <w:rFonts w:ascii="Times New Roman" w:eastAsia="Arial Narrow" w:hAnsi="Times New Roman" w:cs="Times New Roman"/>
          <w:sz w:val="28"/>
          <w:szCs w:val="28"/>
        </w:rPr>
      </w:pPr>
      <w:r>
        <w:rPr>
          <w:rFonts w:ascii="Times New Roman" w:eastAsia="Arial Narrow" w:hAnsi="Times New Roman" w:cs="Times New Roman"/>
          <w:iCs/>
          <w:sz w:val="28"/>
          <w:szCs w:val="28"/>
        </w:rPr>
        <w:t>к договору аренды объектов</w:t>
      </w:r>
    </w:p>
    <w:p w:rsidR="00594239" w:rsidRDefault="00594239" w:rsidP="00594239">
      <w:pPr>
        <w:tabs>
          <w:tab w:val="left" w:pos="1234"/>
        </w:tabs>
        <w:ind w:left="5103" w:right="60"/>
        <w:jc w:val="right"/>
        <w:rPr>
          <w:rFonts w:ascii="Times New Roman" w:eastAsia="Arial Narrow" w:hAnsi="Times New Roman" w:cs="Times New Roman"/>
          <w:iCs/>
          <w:sz w:val="28"/>
          <w:szCs w:val="28"/>
        </w:rPr>
      </w:pPr>
      <w:r>
        <w:rPr>
          <w:rFonts w:ascii="Times New Roman" w:eastAsia="Arial Narrow" w:hAnsi="Times New Roman" w:cs="Times New Roman"/>
          <w:iCs/>
          <w:sz w:val="28"/>
          <w:szCs w:val="28"/>
        </w:rPr>
        <w:t>недвижимого имущества</w:t>
      </w:r>
    </w:p>
    <w:p w:rsidR="00594239" w:rsidRDefault="00594239" w:rsidP="00594239">
      <w:pPr>
        <w:tabs>
          <w:tab w:val="left" w:pos="1234"/>
        </w:tabs>
        <w:ind w:left="4253" w:right="60"/>
        <w:jc w:val="right"/>
        <w:rPr>
          <w:rFonts w:ascii="Times New Roman" w:eastAsia="Arial Narrow" w:hAnsi="Times New Roman" w:cs="Times New Roman"/>
          <w:sz w:val="28"/>
          <w:szCs w:val="28"/>
        </w:rPr>
      </w:pPr>
      <w:r>
        <w:rPr>
          <w:rFonts w:ascii="Times New Roman" w:eastAsia="Arial Narrow" w:hAnsi="Times New Roman" w:cs="Times New Roman"/>
          <w:iCs/>
          <w:sz w:val="28"/>
          <w:szCs w:val="28"/>
        </w:rPr>
        <w:t>от «___»________2019г. № 19/__.__</w:t>
      </w:r>
    </w:p>
    <w:p w:rsidR="00594239" w:rsidRDefault="00594239" w:rsidP="00594239">
      <w:pPr>
        <w:tabs>
          <w:tab w:val="left" w:pos="1234"/>
        </w:tabs>
        <w:ind w:right="60"/>
        <w:jc w:val="both"/>
        <w:rPr>
          <w:rFonts w:ascii="Times New Roman" w:eastAsia="Arial Narrow" w:hAnsi="Times New Roman" w:cs="Times New Roman"/>
          <w:i/>
          <w:iCs/>
          <w:sz w:val="28"/>
          <w:szCs w:val="28"/>
        </w:rPr>
      </w:pPr>
    </w:p>
    <w:p w:rsidR="00594239" w:rsidRDefault="00594239" w:rsidP="00594239">
      <w:pPr>
        <w:keepNext/>
        <w:jc w:val="center"/>
        <w:outlineLvl w:val="0"/>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Стоимость предоставляемых услуг</w:t>
      </w:r>
    </w:p>
    <w:p w:rsidR="00594239" w:rsidRDefault="00594239" w:rsidP="00594239">
      <w:pPr>
        <w:jc w:val="both"/>
        <w:rPr>
          <w:rFonts w:ascii="Times New Roman" w:eastAsia="Calibri" w:hAnsi="Times New Roman" w:cs="Times New Roman"/>
          <w:sz w:val="28"/>
          <w:szCs w:val="28"/>
        </w:rPr>
      </w:pPr>
      <w:r>
        <w:rPr>
          <w:rFonts w:ascii="Times New Roman" w:eastAsia="Calibri" w:hAnsi="Times New Roman" w:cs="Times New Roman"/>
          <w:b/>
          <w:sz w:val="28"/>
          <w:szCs w:val="28"/>
        </w:rPr>
        <w:t>Адрес:</w:t>
      </w:r>
      <w:r>
        <w:rPr>
          <w:rFonts w:ascii="Times New Roman" w:eastAsia="Calibri" w:hAnsi="Times New Roman" w:cs="Times New Roman"/>
          <w:sz w:val="28"/>
          <w:szCs w:val="28"/>
        </w:rPr>
        <w:t xml:space="preserve"> 121170, г. Москва, Кутузовский проспект, д. 34, стр. 13, этаж 2, пом </w:t>
      </w:r>
      <w:r>
        <w:rPr>
          <w:rFonts w:ascii="Times New Roman" w:eastAsia="Calibri" w:hAnsi="Times New Roman" w:cs="Times New Roman"/>
          <w:sz w:val="28"/>
          <w:szCs w:val="28"/>
          <w:lang w:val="en-US"/>
        </w:rPr>
        <w:t>I</w:t>
      </w:r>
      <w:r>
        <w:rPr>
          <w:rFonts w:ascii="Times New Roman" w:eastAsia="Calibri" w:hAnsi="Times New Roman" w:cs="Times New Roman"/>
          <w:sz w:val="28"/>
          <w:szCs w:val="28"/>
        </w:rPr>
        <w:t>, ком. 2, 4, 8, 9.</w:t>
      </w:r>
    </w:p>
    <w:p w:rsidR="00594239" w:rsidRDefault="00594239" w:rsidP="00594239">
      <w:pPr>
        <w:jc w:val="both"/>
        <w:rPr>
          <w:rFonts w:ascii="Times New Roman" w:eastAsia="Calibri" w:hAnsi="Times New Roman" w:cs="Times New Roman"/>
          <w:sz w:val="28"/>
          <w:szCs w:val="28"/>
        </w:rPr>
      </w:pPr>
      <w:r>
        <w:rPr>
          <w:rFonts w:ascii="Times New Roman" w:eastAsia="Calibri" w:hAnsi="Times New Roman" w:cs="Times New Roman"/>
          <w:b/>
          <w:sz w:val="28"/>
          <w:szCs w:val="28"/>
        </w:rPr>
        <w:t>Арендатор:</w:t>
      </w:r>
      <w:r>
        <w:rPr>
          <w:rFonts w:ascii="Times New Roman" w:eastAsia="Calibri" w:hAnsi="Times New Roman" w:cs="Times New Roman"/>
          <w:sz w:val="28"/>
          <w:szCs w:val="28"/>
        </w:rPr>
        <w:t xml:space="preserve"> </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2612"/>
        <w:gridCol w:w="6367"/>
      </w:tblGrid>
      <w:tr w:rsidR="00594239" w:rsidTr="003043C1">
        <w:trPr>
          <w:trHeight w:val="432"/>
        </w:trPr>
        <w:tc>
          <w:tcPr>
            <w:tcW w:w="1075" w:type="dxa"/>
            <w:tcBorders>
              <w:top w:val="single" w:sz="4" w:space="0" w:color="auto"/>
              <w:left w:val="single" w:sz="4" w:space="0" w:color="auto"/>
              <w:bottom w:val="single" w:sz="4" w:space="0" w:color="auto"/>
              <w:right w:val="single" w:sz="4" w:space="0" w:color="auto"/>
            </w:tcBorders>
            <w:hideMark/>
          </w:tcPr>
          <w:p w:rsidR="00594239" w:rsidRDefault="00594239" w:rsidP="003043C1">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п/п</w:t>
            </w:r>
          </w:p>
        </w:tc>
        <w:tc>
          <w:tcPr>
            <w:tcW w:w="3257" w:type="dxa"/>
            <w:tcBorders>
              <w:top w:val="single" w:sz="4" w:space="0" w:color="auto"/>
              <w:left w:val="single" w:sz="4" w:space="0" w:color="auto"/>
              <w:bottom w:val="single" w:sz="4" w:space="0" w:color="auto"/>
              <w:right w:val="single" w:sz="4" w:space="0" w:color="auto"/>
            </w:tcBorders>
            <w:hideMark/>
          </w:tcPr>
          <w:p w:rsidR="00594239" w:rsidRDefault="00594239" w:rsidP="003043C1">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Вид потребляемых услуг</w:t>
            </w:r>
          </w:p>
        </w:tc>
        <w:tc>
          <w:tcPr>
            <w:tcW w:w="5459" w:type="dxa"/>
            <w:tcBorders>
              <w:top w:val="single" w:sz="4" w:space="0" w:color="auto"/>
              <w:left w:val="single" w:sz="4" w:space="0" w:color="auto"/>
              <w:bottom w:val="single" w:sz="4" w:space="0" w:color="auto"/>
              <w:right w:val="single" w:sz="4" w:space="0" w:color="auto"/>
            </w:tcBorders>
            <w:hideMark/>
          </w:tcPr>
          <w:p w:rsidR="00594239" w:rsidRDefault="00594239" w:rsidP="003043C1">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Расчетные величины</w:t>
            </w:r>
          </w:p>
        </w:tc>
      </w:tr>
      <w:tr w:rsidR="00594239" w:rsidTr="003043C1">
        <w:trPr>
          <w:trHeight w:val="3682"/>
        </w:trPr>
        <w:tc>
          <w:tcPr>
            <w:tcW w:w="1075" w:type="dxa"/>
            <w:tcBorders>
              <w:top w:val="single" w:sz="4" w:space="0" w:color="auto"/>
              <w:left w:val="single" w:sz="4" w:space="0" w:color="auto"/>
              <w:bottom w:val="single" w:sz="4" w:space="0" w:color="auto"/>
              <w:right w:val="single" w:sz="4" w:space="0" w:color="auto"/>
            </w:tcBorders>
            <w:hideMark/>
          </w:tcPr>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3257" w:type="dxa"/>
            <w:tcBorders>
              <w:top w:val="single" w:sz="4" w:space="0" w:color="auto"/>
              <w:left w:val="single" w:sz="4" w:space="0" w:color="auto"/>
              <w:bottom w:val="single" w:sz="4" w:space="0" w:color="auto"/>
              <w:right w:val="single" w:sz="4" w:space="0" w:color="auto"/>
            </w:tcBorders>
            <w:hideMark/>
          </w:tcPr>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Тепловая энергия</w:t>
            </w:r>
          </w:p>
        </w:tc>
        <w:tc>
          <w:tcPr>
            <w:tcW w:w="5459" w:type="dxa"/>
            <w:tcBorders>
              <w:top w:val="single" w:sz="4" w:space="0" w:color="auto"/>
              <w:left w:val="single" w:sz="4" w:space="0" w:color="auto"/>
              <w:bottom w:val="single" w:sz="4" w:space="0" w:color="auto"/>
              <w:right w:val="single" w:sz="4" w:space="0" w:color="auto"/>
            </w:tcBorders>
            <w:hideMark/>
          </w:tcPr>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На основании финансово-расчетных документов, выставляемых Арендодателю ПАО «МОЭК», пропорционально занимаемой Арендатором площади, в соответствии с тарифами (без НДС)</w:t>
            </w:r>
          </w:p>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Коэффициент удельного веса существующих площадей определяется как отношение площади, занимаемой Арендодателем к площади, занимаемой Арендатором, и составляет 0,0009</w:t>
            </w:r>
          </w:p>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b/>
                <w:sz w:val="28"/>
                <w:szCs w:val="28"/>
              </w:rPr>
              <w:t>При изменении размера указанных площадей пропорционально меняется и коэффициент</w:t>
            </w:r>
            <w:r>
              <w:rPr>
                <w:rFonts w:ascii="Times New Roman" w:eastAsia="Calibri" w:hAnsi="Times New Roman" w:cs="Times New Roman"/>
                <w:sz w:val="28"/>
                <w:szCs w:val="28"/>
              </w:rPr>
              <w:t>.</w:t>
            </w:r>
          </w:p>
        </w:tc>
      </w:tr>
      <w:tr w:rsidR="00594239" w:rsidTr="003043C1">
        <w:trPr>
          <w:trHeight w:val="878"/>
        </w:trPr>
        <w:tc>
          <w:tcPr>
            <w:tcW w:w="1075" w:type="dxa"/>
            <w:tcBorders>
              <w:top w:val="single" w:sz="4" w:space="0" w:color="auto"/>
              <w:left w:val="single" w:sz="4" w:space="0" w:color="auto"/>
              <w:bottom w:val="single" w:sz="4" w:space="0" w:color="auto"/>
              <w:right w:val="single" w:sz="4" w:space="0" w:color="auto"/>
            </w:tcBorders>
            <w:hideMark/>
          </w:tcPr>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3257" w:type="dxa"/>
            <w:tcBorders>
              <w:top w:val="single" w:sz="4" w:space="0" w:color="auto"/>
              <w:left w:val="single" w:sz="4" w:space="0" w:color="auto"/>
              <w:bottom w:val="single" w:sz="4" w:space="0" w:color="auto"/>
              <w:right w:val="single" w:sz="4" w:space="0" w:color="auto"/>
            </w:tcBorders>
            <w:hideMark/>
          </w:tcPr>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Холодное водоснабжение</w:t>
            </w:r>
          </w:p>
        </w:tc>
        <w:tc>
          <w:tcPr>
            <w:tcW w:w="5459" w:type="dxa"/>
            <w:tcBorders>
              <w:top w:val="single" w:sz="4" w:space="0" w:color="auto"/>
              <w:left w:val="single" w:sz="4" w:space="0" w:color="auto"/>
              <w:bottom w:val="single" w:sz="4" w:space="0" w:color="auto"/>
              <w:right w:val="single" w:sz="4" w:space="0" w:color="auto"/>
            </w:tcBorders>
            <w:hideMark/>
          </w:tcPr>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По счетчикам, в соответствии с тарифом</w:t>
            </w:r>
          </w:p>
        </w:tc>
      </w:tr>
      <w:tr w:rsidR="00594239" w:rsidTr="003043C1">
        <w:trPr>
          <w:trHeight w:val="720"/>
        </w:trPr>
        <w:tc>
          <w:tcPr>
            <w:tcW w:w="1075" w:type="dxa"/>
            <w:tcBorders>
              <w:top w:val="single" w:sz="4" w:space="0" w:color="auto"/>
              <w:left w:val="single" w:sz="4" w:space="0" w:color="auto"/>
              <w:bottom w:val="single" w:sz="4" w:space="0" w:color="auto"/>
              <w:right w:val="single" w:sz="4" w:space="0" w:color="auto"/>
            </w:tcBorders>
            <w:hideMark/>
          </w:tcPr>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3257" w:type="dxa"/>
            <w:tcBorders>
              <w:top w:val="single" w:sz="4" w:space="0" w:color="auto"/>
              <w:left w:val="single" w:sz="4" w:space="0" w:color="auto"/>
              <w:bottom w:val="single" w:sz="4" w:space="0" w:color="auto"/>
              <w:right w:val="single" w:sz="4" w:space="0" w:color="auto"/>
            </w:tcBorders>
            <w:hideMark/>
          </w:tcPr>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Водоотведение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0,99 от суммы показаний счетчиков учета горячей и холодной воды, в соответствии с тарифом</w:t>
            </w:r>
          </w:p>
        </w:tc>
      </w:tr>
      <w:tr w:rsidR="00594239" w:rsidTr="003043C1">
        <w:trPr>
          <w:trHeight w:val="343"/>
        </w:trPr>
        <w:tc>
          <w:tcPr>
            <w:tcW w:w="1075" w:type="dxa"/>
            <w:tcBorders>
              <w:top w:val="single" w:sz="4" w:space="0" w:color="auto"/>
              <w:left w:val="single" w:sz="4" w:space="0" w:color="auto"/>
              <w:bottom w:val="single" w:sz="4" w:space="0" w:color="auto"/>
              <w:right w:val="single" w:sz="4" w:space="0" w:color="auto"/>
            </w:tcBorders>
            <w:hideMark/>
          </w:tcPr>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3257" w:type="dxa"/>
            <w:tcBorders>
              <w:top w:val="single" w:sz="4" w:space="0" w:color="auto"/>
              <w:left w:val="single" w:sz="4" w:space="0" w:color="auto"/>
              <w:bottom w:val="single" w:sz="4" w:space="0" w:color="auto"/>
              <w:right w:val="single" w:sz="4" w:space="0" w:color="auto"/>
            </w:tcBorders>
            <w:hideMark/>
          </w:tcPr>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Электроэнергия</w:t>
            </w:r>
          </w:p>
        </w:tc>
        <w:tc>
          <w:tcPr>
            <w:tcW w:w="5459" w:type="dxa"/>
            <w:tcBorders>
              <w:top w:val="single" w:sz="4" w:space="0" w:color="auto"/>
              <w:left w:val="single" w:sz="4" w:space="0" w:color="auto"/>
              <w:bottom w:val="single" w:sz="4" w:space="0" w:color="auto"/>
              <w:right w:val="single" w:sz="4" w:space="0" w:color="auto"/>
            </w:tcBorders>
            <w:hideMark/>
          </w:tcPr>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По счетчику (с учетом коэффициента трансформации), в соответствии с тарифом</w:t>
            </w:r>
          </w:p>
        </w:tc>
      </w:tr>
    </w:tbl>
    <w:p w:rsidR="00594239" w:rsidRDefault="00594239" w:rsidP="00594239">
      <w:pPr>
        <w:spacing w:after="200"/>
        <w:rPr>
          <w:rFonts w:ascii="Times New Roman" w:eastAsia="Calibri" w:hAnsi="Times New Roman" w:cs="Times New Roman"/>
          <w:b/>
          <w:sz w:val="28"/>
          <w:szCs w:val="28"/>
        </w:rPr>
      </w:pPr>
    </w:p>
    <w:p w:rsidR="00594239" w:rsidRDefault="00594239" w:rsidP="00594239">
      <w:pPr>
        <w:spacing w:after="200"/>
        <w:jc w:val="center"/>
        <w:rPr>
          <w:rFonts w:ascii="Times New Roman" w:eastAsia="Calibri" w:hAnsi="Times New Roman" w:cs="Times New Roman"/>
          <w:b/>
          <w:sz w:val="28"/>
          <w:szCs w:val="28"/>
        </w:rPr>
      </w:pPr>
      <w:r>
        <w:rPr>
          <w:rFonts w:ascii="Times New Roman" w:eastAsia="Calibri" w:hAnsi="Times New Roman" w:cs="Times New Roman"/>
          <w:b/>
          <w:sz w:val="28"/>
          <w:szCs w:val="28"/>
        </w:rPr>
        <w:t>ПОДПИСИ СТОРОН:</w:t>
      </w:r>
    </w:p>
    <w:tbl>
      <w:tblPr>
        <w:tblW w:w="9781" w:type="dxa"/>
        <w:tblInd w:w="-34" w:type="dxa"/>
        <w:tblLook w:val="01E0" w:firstRow="1" w:lastRow="1" w:firstColumn="1" w:lastColumn="1" w:noHBand="0" w:noVBand="0"/>
      </w:tblPr>
      <w:tblGrid>
        <w:gridCol w:w="4962"/>
        <w:gridCol w:w="4819"/>
      </w:tblGrid>
      <w:tr w:rsidR="00594239" w:rsidTr="003043C1">
        <w:trPr>
          <w:trHeight w:val="461"/>
        </w:trPr>
        <w:tc>
          <w:tcPr>
            <w:tcW w:w="4962" w:type="dxa"/>
            <w:hideMark/>
          </w:tcPr>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Арендодатель:</w:t>
            </w:r>
          </w:p>
        </w:tc>
        <w:tc>
          <w:tcPr>
            <w:tcW w:w="4819" w:type="dxa"/>
            <w:hideMark/>
          </w:tcPr>
          <w:p w:rsidR="00594239" w:rsidRDefault="00594239" w:rsidP="003043C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Арендатор:</w:t>
            </w:r>
          </w:p>
        </w:tc>
      </w:tr>
      <w:tr w:rsidR="00594239" w:rsidTr="003043C1">
        <w:tc>
          <w:tcPr>
            <w:tcW w:w="4962" w:type="dxa"/>
            <w:hideMark/>
          </w:tcPr>
          <w:p w:rsidR="00594239" w:rsidRDefault="00594239" w:rsidP="003043C1">
            <w:pPr>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Заместитель генерального директора</w:t>
            </w:r>
          </w:p>
          <w:p w:rsidR="00594239" w:rsidRDefault="00594239" w:rsidP="003043C1">
            <w:pPr>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по экономике и финансам</w:t>
            </w:r>
          </w:p>
          <w:p w:rsidR="00594239" w:rsidRDefault="00594239" w:rsidP="003043C1">
            <w:pPr>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АО «Концерн «Вега»</w:t>
            </w:r>
          </w:p>
        </w:tc>
        <w:tc>
          <w:tcPr>
            <w:tcW w:w="4819" w:type="dxa"/>
            <w:hideMark/>
          </w:tcPr>
          <w:p w:rsidR="00594239" w:rsidRDefault="00594239" w:rsidP="003043C1">
            <w:pPr>
              <w:spacing w:line="276" w:lineRule="auto"/>
              <w:ind w:right="-328"/>
              <w:jc w:val="both"/>
              <w:rPr>
                <w:rFonts w:ascii="Times New Roman" w:eastAsia="Calibri" w:hAnsi="Times New Roman" w:cs="Times New Roman"/>
                <w:sz w:val="28"/>
                <w:szCs w:val="28"/>
              </w:rPr>
            </w:pPr>
          </w:p>
        </w:tc>
      </w:tr>
      <w:tr w:rsidR="00594239" w:rsidTr="003043C1">
        <w:tc>
          <w:tcPr>
            <w:tcW w:w="4962" w:type="dxa"/>
            <w:hideMark/>
          </w:tcPr>
          <w:p w:rsidR="00594239" w:rsidRDefault="00594239" w:rsidP="003043C1">
            <w:pPr>
              <w:spacing w:line="276" w:lineRule="auto"/>
              <w:jc w:val="both"/>
              <w:rPr>
                <w:rFonts w:ascii="Times New Roman" w:eastAsia="Calibri" w:hAnsi="Times New Roman" w:cs="Times New Roman"/>
                <w:sz w:val="28"/>
                <w:szCs w:val="28"/>
              </w:rPr>
            </w:pPr>
            <w:r>
              <w:rPr>
                <w:rFonts w:ascii="Times New Roman" w:eastAsia="Calibri" w:hAnsi="Times New Roman" w:cs="Times New Roman"/>
                <w:iCs/>
                <w:sz w:val="28"/>
                <w:szCs w:val="28"/>
              </w:rPr>
              <w:t>_____________/ Н.В. Бардашевская/</w:t>
            </w:r>
          </w:p>
        </w:tc>
        <w:tc>
          <w:tcPr>
            <w:tcW w:w="4819" w:type="dxa"/>
          </w:tcPr>
          <w:p w:rsidR="00594239" w:rsidRDefault="00594239" w:rsidP="003043C1">
            <w:pPr>
              <w:spacing w:line="276" w:lineRule="auto"/>
              <w:ind w:right="-328"/>
              <w:rPr>
                <w:rFonts w:ascii="Times New Roman" w:eastAsia="Calibri" w:hAnsi="Times New Roman" w:cs="Times New Roman"/>
                <w:iCs/>
                <w:sz w:val="28"/>
                <w:szCs w:val="28"/>
              </w:rPr>
            </w:pPr>
            <w:r>
              <w:rPr>
                <w:rFonts w:ascii="Times New Roman" w:eastAsia="Calibri" w:hAnsi="Times New Roman" w:cs="Times New Roman"/>
                <w:iCs/>
                <w:sz w:val="28"/>
                <w:szCs w:val="28"/>
              </w:rPr>
              <w:t>_______________ / ____________/</w:t>
            </w:r>
          </w:p>
          <w:p w:rsidR="00594239" w:rsidRDefault="00594239" w:rsidP="003043C1">
            <w:pPr>
              <w:spacing w:line="276" w:lineRule="auto"/>
              <w:ind w:right="-328"/>
              <w:jc w:val="center"/>
              <w:rPr>
                <w:rFonts w:ascii="Times New Roman" w:eastAsia="Calibri" w:hAnsi="Times New Roman" w:cs="Times New Roman"/>
                <w:sz w:val="28"/>
                <w:szCs w:val="28"/>
              </w:rPr>
            </w:pPr>
          </w:p>
        </w:tc>
      </w:tr>
    </w:tbl>
    <w:p w:rsidR="00594239" w:rsidRDefault="00594239" w:rsidP="00594239"/>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p w:rsidR="00594239" w:rsidRDefault="00594239" w:rsidP="00CC5353">
      <w:pPr>
        <w:spacing w:after="0"/>
        <w:rPr>
          <w:rFonts w:ascii="Times New Roman" w:hAnsi="Times New Roman" w:cs="Times New Roman"/>
          <w:sz w:val="28"/>
          <w:szCs w:val="28"/>
        </w:rPr>
      </w:pPr>
    </w:p>
    <w:sectPr w:rsidR="00594239" w:rsidSect="00D304E5">
      <w:footerReference w:type="default" r:id="rId20"/>
      <w:pgSz w:w="11909" w:h="16838"/>
      <w:pgMar w:top="851" w:right="1134" w:bottom="851" w:left="1418" w:header="0" w:footer="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9B2" w:rsidRDefault="006459B2" w:rsidP="007B375A">
      <w:pPr>
        <w:spacing w:after="0" w:line="240" w:lineRule="auto"/>
      </w:pPr>
      <w:r>
        <w:separator/>
      </w:r>
    </w:p>
  </w:endnote>
  <w:endnote w:type="continuationSeparator" w:id="0">
    <w:p w:rsidR="006459B2" w:rsidRDefault="006459B2" w:rsidP="007B3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941458"/>
      <w:docPartObj>
        <w:docPartGallery w:val="Page Numbers (Bottom of Page)"/>
        <w:docPartUnique/>
      </w:docPartObj>
    </w:sdtPr>
    <w:sdtEndPr/>
    <w:sdtContent>
      <w:p w:rsidR="003043C1" w:rsidRDefault="003043C1">
        <w:pPr>
          <w:pStyle w:val="af4"/>
          <w:jc w:val="right"/>
        </w:pPr>
        <w:r>
          <w:fldChar w:fldCharType="begin"/>
        </w:r>
        <w:r>
          <w:instrText>PAGE   \* MERGEFORMAT</w:instrText>
        </w:r>
        <w:r>
          <w:fldChar w:fldCharType="separate"/>
        </w:r>
        <w:r w:rsidR="00262A02">
          <w:rPr>
            <w:noProof/>
          </w:rPr>
          <w:t>22</w:t>
        </w:r>
        <w:r>
          <w:fldChar w:fldCharType="end"/>
        </w:r>
      </w:p>
    </w:sdtContent>
  </w:sdt>
  <w:p w:rsidR="003043C1" w:rsidRDefault="003043C1">
    <w:pPr>
      <w:pStyle w:val="af4"/>
    </w:pPr>
  </w:p>
  <w:p w:rsidR="003043C1" w:rsidRDefault="003043C1"/>
  <w:p w:rsidR="003043C1" w:rsidRDefault="003043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9B2" w:rsidRDefault="006459B2" w:rsidP="007B375A">
      <w:pPr>
        <w:spacing w:after="0" w:line="240" w:lineRule="auto"/>
      </w:pPr>
      <w:r>
        <w:separator/>
      </w:r>
    </w:p>
  </w:footnote>
  <w:footnote w:type="continuationSeparator" w:id="0">
    <w:p w:rsidR="006459B2" w:rsidRDefault="006459B2" w:rsidP="007B37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BD21300_"/>
      </v:shape>
    </w:pict>
  </w:numPicBullet>
  <w:abstractNum w:abstractNumId="0">
    <w:nsid w:val="00000004"/>
    <w:multiLevelType w:val="multilevel"/>
    <w:tmpl w:val="00000004"/>
    <w:name w:val="WW8Num4"/>
    <w:lvl w:ilvl="0">
      <w:start w:val="1"/>
      <w:numFmt w:val="decimal"/>
      <w:suff w:val="space"/>
      <w:lvlText w:val="%1."/>
      <w:lvlJc w:val="left"/>
      <w:pPr>
        <w:tabs>
          <w:tab w:val="num" w:pos="0"/>
        </w:tabs>
        <w:ind w:left="720" w:hanging="360"/>
      </w:pPr>
      <w:rPr>
        <w:rFonts w:cs="Times New Roman" w:hint="default"/>
        <w:b/>
      </w:rPr>
    </w:lvl>
    <w:lvl w:ilvl="1">
      <w:start w:val="2"/>
      <w:numFmt w:val="decimal"/>
      <w:lvlText w:val="%1.%2."/>
      <w:lvlJc w:val="left"/>
      <w:pPr>
        <w:tabs>
          <w:tab w:val="num" w:pos="0"/>
        </w:tabs>
        <w:ind w:left="1551" w:hanging="984"/>
      </w:pPr>
      <w:rPr>
        <w:rFonts w:cs="Times New Roman" w:hint="default"/>
      </w:rPr>
    </w:lvl>
    <w:lvl w:ilvl="2">
      <w:start w:val="1"/>
      <w:numFmt w:val="decimal"/>
      <w:lvlText w:val="%1.%2.%3."/>
      <w:lvlJc w:val="left"/>
      <w:pPr>
        <w:tabs>
          <w:tab w:val="num" w:pos="0"/>
        </w:tabs>
        <w:ind w:left="1758" w:hanging="984"/>
      </w:pPr>
      <w:rPr>
        <w:rFonts w:cs="Times New Roman" w:hint="default"/>
      </w:rPr>
    </w:lvl>
    <w:lvl w:ilvl="3">
      <w:start w:val="1"/>
      <w:numFmt w:val="decimal"/>
      <w:lvlText w:val="%1.%2.%3.%4."/>
      <w:lvlJc w:val="left"/>
      <w:pPr>
        <w:tabs>
          <w:tab w:val="num" w:pos="0"/>
        </w:tabs>
        <w:ind w:left="1965" w:hanging="984"/>
      </w:pPr>
      <w:rPr>
        <w:rFonts w:cs="Times New Roman" w:hint="default"/>
      </w:rPr>
    </w:lvl>
    <w:lvl w:ilvl="4">
      <w:start w:val="1"/>
      <w:numFmt w:val="decimal"/>
      <w:lvlText w:val="%1.%2.%3.%4.%5."/>
      <w:lvlJc w:val="left"/>
      <w:pPr>
        <w:tabs>
          <w:tab w:val="num" w:pos="0"/>
        </w:tabs>
        <w:ind w:left="2268" w:hanging="1080"/>
      </w:pPr>
      <w:rPr>
        <w:rFonts w:cs="Times New Roman" w:hint="default"/>
      </w:rPr>
    </w:lvl>
    <w:lvl w:ilvl="5">
      <w:start w:val="1"/>
      <w:numFmt w:val="decimal"/>
      <w:lvlText w:val="%1.%2.%3.%4.%5.%6."/>
      <w:lvlJc w:val="left"/>
      <w:pPr>
        <w:tabs>
          <w:tab w:val="num" w:pos="0"/>
        </w:tabs>
        <w:ind w:left="2475" w:hanging="1080"/>
      </w:pPr>
      <w:rPr>
        <w:rFonts w:cs="Times New Roman" w:hint="default"/>
      </w:rPr>
    </w:lvl>
    <w:lvl w:ilvl="6">
      <w:start w:val="1"/>
      <w:numFmt w:val="decimal"/>
      <w:lvlText w:val="%1.%2.%3.%4.%5.%6.%7."/>
      <w:lvlJc w:val="left"/>
      <w:pPr>
        <w:tabs>
          <w:tab w:val="num" w:pos="0"/>
        </w:tabs>
        <w:ind w:left="3042" w:hanging="1440"/>
      </w:pPr>
      <w:rPr>
        <w:rFonts w:cs="Times New Roman" w:hint="default"/>
      </w:rPr>
    </w:lvl>
    <w:lvl w:ilvl="7">
      <w:start w:val="1"/>
      <w:numFmt w:val="decimal"/>
      <w:lvlText w:val="%1.%2.%3.%4.%5.%6.%7.%8."/>
      <w:lvlJc w:val="left"/>
      <w:pPr>
        <w:tabs>
          <w:tab w:val="num" w:pos="0"/>
        </w:tabs>
        <w:ind w:left="3249" w:hanging="1440"/>
      </w:pPr>
      <w:rPr>
        <w:rFonts w:cs="Times New Roman" w:hint="default"/>
      </w:rPr>
    </w:lvl>
    <w:lvl w:ilvl="8">
      <w:start w:val="1"/>
      <w:numFmt w:val="decimal"/>
      <w:lvlText w:val="%1.%2.%3.%4.%5.%6.%7.%8.%9."/>
      <w:lvlJc w:val="left"/>
      <w:pPr>
        <w:tabs>
          <w:tab w:val="num" w:pos="0"/>
        </w:tabs>
        <w:ind w:left="3816" w:hanging="1800"/>
      </w:pPr>
      <w:rPr>
        <w:rFonts w:cs="Times New Roman" w:hint="default"/>
      </w:rPr>
    </w:lvl>
  </w:abstractNum>
  <w:abstractNum w:abstractNumId="1">
    <w:nsid w:val="00000012"/>
    <w:multiLevelType w:val="multilevel"/>
    <w:tmpl w:val="00000012"/>
    <w:name w:val="WW8Num18"/>
    <w:lvl w:ilvl="0">
      <w:start w:val="1"/>
      <w:numFmt w:val="decimal"/>
      <w:lvlText w:val="%1)"/>
      <w:lvlJc w:val="left"/>
      <w:pPr>
        <w:tabs>
          <w:tab w:val="num" w:pos="0"/>
        </w:tabs>
        <w:ind w:left="1485" w:hanging="360"/>
      </w:pPr>
      <w:rPr>
        <w:rFonts w:hint="default"/>
      </w:rPr>
    </w:lvl>
    <w:lvl w:ilvl="1">
      <w:start w:val="1"/>
      <w:numFmt w:val="decimal"/>
      <w:lvlText w:val="%2."/>
      <w:lvlJc w:val="left"/>
      <w:pPr>
        <w:tabs>
          <w:tab w:val="num" w:pos="0"/>
        </w:tabs>
        <w:ind w:left="2205" w:hanging="360"/>
      </w:pPr>
      <w:rPr>
        <w:rFonts w:hint="default"/>
      </w:r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2">
    <w:nsid w:val="00000014"/>
    <w:multiLevelType w:val="multilevel"/>
    <w:tmpl w:val="00000014"/>
    <w:name w:val="WW8Num20"/>
    <w:lvl w:ilvl="0">
      <w:start w:val="1"/>
      <w:numFmt w:val="decimal"/>
      <w:lvlText w:val="%1)"/>
      <w:lvlJc w:val="left"/>
      <w:pPr>
        <w:tabs>
          <w:tab w:val="num" w:pos="0"/>
        </w:tabs>
        <w:ind w:left="1080" w:hanging="360"/>
      </w:p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19"/>
    <w:multiLevelType w:val="multilevel"/>
    <w:tmpl w:val="00000019"/>
    <w:name w:val="WW8Num25"/>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86" w:hanging="360"/>
      </w:pPr>
      <w:rPr>
        <w:rFonts w:hint="default"/>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4">
    <w:nsid w:val="00000039"/>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5">
    <w:nsid w:val="0000003D"/>
    <w:multiLevelType w:val="multilevel"/>
    <w:tmpl w:val="72245000"/>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5"/>
      <w:numFmt w:val="decimal"/>
      <w:lvlText w:val="%1.%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6">
    <w:nsid w:val="0000003F"/>
    <w:multiLevelType w:val="multilevel"/>
    <w:tmpl w:val="71648B46"/>
    <w:lvl w:ilvl="0">
      <w:start w:val="1"/>
      <w:numFmt w:val="decimal"/>
      <w:lvlText w:val="9.1.%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7">
    <w:nsid w:val="00000041"/>
    <w:multiLevelType w:val="multilevel"/>
    <w:tmpl w:val="0E38C9F0"/>
    <w:lvl w:ilvl="0">
      <w:start w:val="2"/>
      <w:numFmt w:val="decimal"/>
      <w:lvlText w:val="9.%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8">
    <w:nsid w:val="00000043"/>
    <w:multiLevelType w:val="multilevel"/>
    <w:tmpl w:val="36E8D04A"/>
    <w:lvl w:ilvl="0">
      <w:start w:val="1"/>
      <w:numFmt w:val="decimal"/>
      <w:lvlText w:val="10.%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9">
    <w:nsid w:val="01C515C7"/>
    <w:multiLevelType w:val="multilevel"/>
    <w:tmpl w:val="38F204B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6A92D3A"/>
    <w:multiLevelType w:val="multilevel"/>
    <w:tmpl w:val="C7803536"/>
    <w:lvl w:ilvl="0">
      <w:start w:val="1"/>
      <w:numFmt w:val="decimal"/>
      <w:lvlText w:val="%1."/>
      <w:lvlJc w:val="left"/>
      <w:pPr>
        <w:ind w:left="8299" w:hanging="360"/>
      </w:pPr>
      <w:rPr>
        <w:rFonts w:hint="default"/>
      </w:rPr>
    </w:lvl>
    <w:lvl w:ilvl="1">
      <w:start w:val="1"/>
      <w:numFmt w:val="decimal"/>
      <w:isLgl/>
      <w:lvlText w:val="%1.%2."/>
      <w:lvlJc w:val="left"/>
      <w:pPr>
        <w:ind w:left="8299" w:hanging="360"/>
      </w:pPr>
      <w:rPr>
        <w:rFonts w:hint="default"/>
      </w:rPr>
    </w:lvl>
    <w:lvl w:ilvl="2">
      <w:start w:val="1"/>
      <w:numFmt w:val="decimal"/>
      <w:isLgl/>
      <w:lvlText w:val="%1.%2.%3."/>
      <w:lvlJc w:val="left"/>
      <w:pPr>
        <w:ind w:left="8659" w:hanging="720"/>
      </w:pPr>
      <w:rPr>
        <w:rFonts w:hint="default"/>
      </w:rPr>
    </w:lvl>
    <w:lvl w:ilvl="3">
      <w:start w:val="1"/>
      <w:numFmt w:val="decimal"/>
      <w:isLgl/>
      <w:lvlText w:val="%1.%2.%3.%4."/>
      <w:lvlJc w:val="left"/>
      <w:pPr>
        <w:ind w:left="8659" w:hanging="720"/>
      </w:pPr>
      <w:rPr>
        <w:rFonts w:hint="default"/>
      </w:rPr>
    </w:lvl>
    <w:lvl w:ilvl="4">
      <w:start w:val="1"/>
      <w:numFmt w:val="decimal"/>
      <w:isLgl/>
      <w:lvlText w:val="%1.%2.%3.%4.%5."/>
      <w:lvlJc w:val="left"/>
      <w:pPr>
        <w:ind w:left="9019" w:hanging="1080"/>
      </w:pPr>
      <w:rPr>
        <w:rFonts w:hint="default"/>
      </w:rPr>
    </w:lvl>
    <w:lvl w:ilvl="5">
      <w:start w:val="1"/>
      <w:numFmt w:val="decimal"/>
      <w:isLgl/>
      <w:lvlText w:val="%1.%2.%3.%4.%5.%6."/>
      <w:lvlJc w:val="left"/>
      <w:pPr>
        <w:ind w:left="9019" w:hanging="1080"/>
      </w:pPr>
      <w:rPr>
        <w:rFonts w:hint="default"/>
      </w:rPr>
    </w:lvl>
    <w:lvl w:ilvl="6">
      <w:start w:val="1"/>
      <w:numFmt w:val="decimal"/>
      <w:isLgl/>
      <w:lvlText w:val="%1.%2.%3.%4.%5.%6.%7."/>
      <w:lvlJc w:val="left"/>
      <w:pPr>
        <w:ind w:left="9379" w:hanging="1440"/>
      </w:pPr>
      <w:rPr>
        <w:rFonts w:hint="default"/>
      </w:rPr>
    </w:lvl>
    <w:lvl w:ilvl="7">
      <w:start w:val="1"/>
      <w:numFmt w:val="decimal"/>
      <w:isLgl/>
      <w:lvlText w:val="%1.%2.%3.%4.%5.%6.%7.%8."/>
      <w:lvlJc w:val="left"/>
      <w:pPr>
        <w:ind w:left="9379" w:hanging="1440"/>
      </w:pPr>
      <w:rPr>
        <w:rFonts w:hint="default"/>
      </w:rPr>
    </w:lvl>
    <w:lvl w:ilvl="8">
      <w:start w:val="1"/>
      <w:numFmt w:val="decimal"/>
      <w:isLgl/>
      <w:lvlText w:val="%1.%2.%3.%4.%5.%6.%7.%8.%9."/>
      <w:lvlJc w:val="left"/>
      <w:pPr>
        <w:ind w:left="9739" w:hanging="1800"/>
      </w:pPr>
      <w:rPr>
        <w:rFonts w:hint="default"/>
      </w:rPr>
    </w:lvl>
  </w:abstractNum>
  <w:abstractNum w:abstractNumId="11">
    <w:nsid w:val="0AA925CB"/>
    <w:multiLevelType w:val="multilevel"/>
    <w:tmpl w:val="3D7C3AD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D300A60"/>
    <w:multiLevelType w:val="multilevel"/>
    <w:tmpl w:val="D9BE02C2"/>
    <w:lvl w:ilvl="0">
      <w:start w:val="1"/>
      <w:numFmt w:val="decimal"/>
      <w:pStyle w:val="1"/>
      <w:lvlText w:val="%1."/>
      <w:lvlJc w:val="left"/>
      <w:pPr>
        <w:tabs>
          <w:tab w:val="num" w:pos="8223"/>
        </w:tabs>
        <w:ind w:left="7939" w:firstLine="0"/>
      </w:pPr>
      <w:rPr>
        <w:rFonts w:hint="default"/>
        <w:sz w:val="28"/>
        <w:szCs w:val="28"/>
      </w:rPr>
    </w:lvl>
    <w:lvl w:ilvl="1">
      <w:start w:val="1"/>
      <w:numFmt w:val="decimal"/>
      <w:pStyle w:val="2"/>
      <w:lvlText w:val="%1.%2."/>
      <w:lvlJc w:val="left"/>
      <w:pPr>
        <w:tabs>
          <w:tab w:val="num" w:pos="2694"/>
        </w:tabs>
        <w:ind w:left="2410" w:firstLine="284"/>
      </w:pPr>
      <w:rPr>
        <w:rFonts w:hint="default"/>
        <w:sz w:val="24"/>
        <w:szCs w:val="24"/>
      </w:rPr>
    </w:lvl>
    <w:lvl w:ilvl="2">
      <w:start w:val="1"/>
      <w:numFmt w:val="decimal"/>
      <w:pStyle w:val="3"/>
      <w:lvlText w:val="%1.%2.%3."/>
      <w:lvlJc w:val="left"/>
      <w:pPr>
        <w:tabs>
          <w:tab w:val="num" w:pos="567"/>
        </w:tabs>
        <w:ind w:left="0" w:firstLine="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0D7F0455"/>
    <w:multiLevelType w:val="hybridMultilevel"/>
    <w:tmpl w:val="A0D48CD2"/>
    <w:lvl w:ilvl="0" w:tplc="996A00D6">
      <w:start w:val="1"/>
      <w:numFmt w:val="bullet"/>
      <w:lvlText w:val=""/>
      <w:lvlPicBulletId w:val="0"/>
      <w:lvlJc w:val="left"/>
      <w:pPr>
        <w:tabs>
          <w:tab w:val="num" w:pos="928"/>
        </w:tabs>
        <w:ind w:left="928"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5AF0EFC"/>
    <w:multiLevelType w:val="multilevel"/>
    <w:tmpl w:val="DE3C3A68"/>
    <w:lvl w:ilvl="0">
      <w:start w:val="1"/>
      <w:numFmt w:val="decimal"/>
      <w:lvlText w:val="%1."/>
      <w:lvlJc w:val="left"/>
      <w:rPr>
        <w:rFonts w:ascii="Times New Roman" w:eastAsia="Arial Narrow" w:hAnsi="Times New Roman" w:cs="Times New Roman" w:hint="default"/>
        <w:b w:val="0"/>
        <w:bCs w:val="0"/>
        <w:i w:val="0"/>
        <w:iCs w:val="0"/>
        <w:smallCaps w:val="0"/>
        <w:strike w:val="0"/>
        <w:color w:val="000000"/>
        <w:spacing w:val="0"/>
        <w:w w:val="100"/>
        <w:position w:val="0"/>
        <w:sz w:val="28"/>
        <w:szCs w:val="28"/>
        <w:u w:val="none"/>
        <w:lang w:val="ru-RU"/>
      </w:rPr>
    </w:lvl>
    <w:lvl w:ilvl="1">
      <w:start w:val="1"/>
      <w:numFmt w:val="decimal"/>
      <w:lvlText w:val="%1.%2."/>
      <w:lvlJc w:val="left"/>
      <w:rPr>
        <w:rFonts w:ascii="Times New Roman" w:eastAsia="Arial Narrow" w:hAnsi="Times New Roman" w:cs="Times New Roman" w:hint="default"/>
        <w:b w:val="0"/>
        <w:bCs w:val="0"/>
        <w:i w:val="0"/>
        <w:iCs w:val="0"/>
        <w:smallCaps w:val="0"/>
        <w:strike w:val="0"/>
        <w:color w:val="000000"/>
        <w:spacing w:val="0"/>
        <w:w w:val="100"/>
        <w:position w:val="0"/>
        <w:sz w:val="28"/>
        <w:szCs w:val="28"/>
        <w:u w:val="none"/>
        <w:lang w:val="ru-RU"/>
      </w:rPr>
    </w:lvl>
    <w:lvl w:ilvl="2">
      <w:start w:val="1"/>
      <w:numFmt w:val="decimal"/>
      <w:lvlText w:val="%1.%2.%3."/>
      <w:lvlJc w:val="left"/>
      <w:rPr>
        <w:rFonts w:ascii="Times New Roman" w:eastAsia="Arial Narrow" w:hAnsi="Times New Roman" w:cs="Times New Roman" w:hint="default"/>
        <w:b w:val="0"/>
        <w:bCs w:val="0"/>
        <w:i w:val="0"/>
        <w:iCs w:val="0"/>
        <w:smallCaps w:val="0"/>
        <w:strike w:val="0"/>
        <w:color w:val="000000"/>
        <w:spacing w:val="0"/>
        <w:w w:val="100"/>
        <w:position w:val="0"/>
        <w:sz w:val="28"/>
        <w:szCs w:val="28"/>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2D74698"/>
    <w:multiLevelType w:val="multilevel"/>
    <w:tmpl w:val="05606C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276202AA"/>
    <w:multiLevelType w:val="multilevel"/>
    <w:tmpl w:val="C6042534"/>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D1F424C"/>
    <w:multiLevelType w:val="multilevel"/>
    <w:tmpl w:val="1E227E3E"/>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F685FD4"/>
    <w:multiLevelType w:val="hybridMultilevel"/>
    <w:tmpl w:val="F00A2EBA"/>
    <w:lvl w:ilvl="0" w:tplc="FDAA0E74">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DD62A2"/>
    <w:multiLevelType w:val="multilevel"/>
    <w:tmpl w:val="3334B360"/>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3FA1D53"/>
    <w:multiLevelType w:val="hybridMultilevel"/>
    <w:tmpl w:val="1B00344E"/>
    <w:lvl w:ilvl="0" w:tplc="F12230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6C12B09"/>
    <w:multiLevelType w:val="hybridMultilevel"/>
    <w:tmpl w:val="55202EBA"/>
    <w:lvl w:ilvl="0" w:tplc="ED62562E">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6D5236F"/>
    <w:multiLevelType w:val="multilevel"/>
    <w:tmpl w:val="05606C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5102127D"/>
    <w:multiLevelType w:val="hybridMultilevel"/>
    <w:tmpl w:val="0316C3D2"/>
    <w:lvl w:ilvl="0" w:tplc="99467BF6">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514A4849"/>
    <w:multiLevelType w:val="multilevel"/>
    <w:tmpl w:val="970AFC0C"/>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1811B66"/>
    <w:multiLevelType w:val="multilevel"/>
    <w:tmpl w:val="7E3EA0DA"/>
    <w:lvl w:ilvl="0">
      <w:start w:val="5"/>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32921B3"/>
    <w:multiLevelType w:val="hybridMultilevel"/>
    <w:tmpl w:val="96F6C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8E6337"/>
    <w:multiLevelType w:val="multilevel"/>
    <w:tmpl w:val="230E29A8"/>
    <w:lvl w:ilvl="0">
      <w:start w:val="10"/>
      <w:numFmt w:val="decimal"/>
      <w:lvlText w:val="%1"/>
      <w:lvlJc w:val="left"/>
      <w:pPr>
        <w:ind w:left="480" w:hanging="480"/>
      </w:pPr>
      <w:rPr>
        <w:rFonts w:hint="default"/>
      </w:rPr>
    </w:lvl>
    <w:lvl w:ilvl="1">
      <w:start w:val="1"/>
      <w:numFmt w:val="decimal"/>
      <w:lvlText w:val="%1.%2"/>
      <w:lvlJc w:val="left"/>
      <w:pPr>
        <w:ind w:left="1710" w:hanging="480"/>
      </w:pPr>
      <w:rPr>
        <w:rFonts w:hint="default"/>
      </w:rPr>
    </w:lvl>
    <w:lvl w:ilvl="2">
      <w:start w:val="1"/>
      <w:numFmt w:val="decimal"/>
      <w:lvlText w:val="%1.%2.%3"/>
      <w:lvlJc w:val="left"/>
      <w:pPr>
        <w:ind w:left="3180" w:hanging="720"/>
      </w:pPr>
      <w:rPr>
        <w:rFonts w:hint="default"/>
      </w:rPr>
    </w:lvl>
    <w:lvl w:ilvl="3">
      <w:start w:val="1"/>
      <w:numFmt w:val="decimal"/>
      <w:lvlText w:val="%1.%2.%3.%4"/>
      <w:lvlJc w:val="left"/>
      <w:pPr>
        <w:ind w:left="4770" w:hanging="1080"/>
      </w:pPr>
      <w:rPr>
        <w:rFonts w:hint="default"/>
      </w:rPr>
    </w:lvl>
    <w:lvl w:ilvl="4">
      <w:start w:val="1"/>
      <w:numFmt w:val="decimal"/>
      <w:lvlText w:val="%1.%2.%3.%4.%5"/>
      <w:lvlJc w:val="left"/>
      <w:pPr>
        <w:ind w:left="6000" w:hanging="1080"/>
      </w:pPr>
      <w:rPr>
        <w:rFonts w:hint="default"/>
      </w:rPr>
    </w:lvl>
    <w:lvl w:ilvl="5">
      <w:start w:val="1"/>
      <w:numFmt w:val="decimal"/>
      <w:lvlText w:val="%1.%2.%3.%4.%5.%6"/>
      <w:lvlJc w:val="left"/>
      <w:pPr>
        <w:ind w:left="7590" w:hanging="1440"/>
      </w:pPr>
      <w:rPr>
        <w:rFonts w:hint="default"/>
      </w:rPr>
    </w:lvl>
    <w:lvl w:ilvl="6">
      <w:start w:val="1"/>
      <w:numFmt w:val="decimal"/>
      <w:lvlText w:val="%1.%2.%3.%4.%5.%6.%7"/>
      <w:lvlJc w:val="left"/>
      <w:pPr>
        <w:ind w:left="8820" w:hanging="1440"/>
      </w:pPr>
      <w:rPr>
        <w:rFonts w:hint="default"/>
      </w:rPr>
    </w:lvl>
    <w:lvl w:ilvl="7">
      <w:start w:val="1"/>
      <w:numFmt w:val="decimal"/>
      <w:lvlText w:val="%1.%2.%3.%4.%5.%6.%7.%8"/>
      <w:lvlJc w:val="left"/>
      <w:pPr>
        <w:ind w:left="10410" w:hanging="1800"/>
      </w:pPr>
      <w:rPr>
        <w:rFonts w:hint="default"/>
      </w:rPr>
    </w:lvl>
    <w:lvl w:ilvl="8">
      <w:start w:val="1"/>
      <w:numFmt w:val="decimal"/>
      <w:lvlText w:val="%1.%2.%3.%4.%5.%6.%7.%8.%9"/>
      <w:lvlJc w:val="left"/>
      <w:pPr>
        <w:ind w:left="12000" w:hanging="2160"/>
      </w:pPr>
      <w:rPr>
        <w:rFonts w:hint="default"/>
      </w:rPr>
    </w:lvl>
  </w:abstractNum>
  <w:abstractNum w:abstractNumId="28">
    <w:nsid w:val="5BF57FF7"/>
    <w:multiLevelType w:val="hybridMultilevel"/>
    <w:tmpl w:val="EA684494"/>
    <w:lvl w:ilvl="0" w:tplc="A68A695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20937AC"/>
    <w:multiLevelType w:val="multilevel"/>
    <w:tmpl w:val="04C8A48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76131E9"/>
    <w:multiLevelType w:val="hybridMultilevel"/>
    <w:tmpl w:val="F0DA87BA"/>
    <w:lvl w:ilvl="0" w:tplc="2F54F842">
      <w:start w:val="1"/>
      <w:numFmt w:val="bullet"/>
      <w:lvlText w:val=""/>
      <w:lvlPicBulletId w:val="0"/>
      <w:lvlJc w:val="left"/>
      <w:pPr>
        <w:tabs>
          <w:tab w:val="num" w:pos="360"/>
        </w:tabs>
        <w:ind w:left="360" w:hanging="360"/>
      </w:pPr>
      <w:rPr>
        <w:rFonts w:ascii="Symbol" w:hAnsi="Symbol" w:hint="default"/>
        <w:color w:val="auto"/>
      </w:rPr>
    </w:lvl>
    <w:lvl w:ilvl="1" w:tplc="04190019">
      <w:start w:val="1"/>
      <w:numFmt w:val="bullet"/>
      <w:lvlText w:val="o"/>
      <w:lvlJc w:val="left"/>
      <w:pPr>
        <w:tabs>
          <w:tab w:val="num" w:pos="872"/>
        </w:tabs>
        <w:ind w:left="872" w:hanging="360"/>
      </w:pPr>
      <w:rPr>
        <w:rFonts w:ascii="Courier New" w:hAnsi="Courier New" w:cs="Courier New" w:hint="default"/>
      </w:rPr>
    </w:lvl>
    <w:lvl w:ilvl="2" w:tplc="0419001B">
      <w:start w:val="1"/>
      <w:numFmt w:val="bullet"/>
      <w:lvlText w:val=""/>
      <w:lvlJc w:val="left"/>
      <w:pPr>
        <w:tabs>
          <w:tab w:val="num" w:pos="1592"/>
        </w:tabs>
        <w:ind w:left="1592" w:hanging="360"/>
      </w:pPr>
      <w:rPr>
        <w:rFonts w:ascii="Wingdings" w:hAnsi="Wingdings" w:hint="default"/>
      </w:rPr>
    </w:lvl>
    <w:lvl w:ilvl="3" w:tplc="0419000F">
      <w:start w:val="1"/>
      <w:numFmt w:val="bullet"/>
      <w:lvlText w:val=""/>
      <w:lvlJc w:val="left"/>
      <w:pPr>
        <w:tabs>
          <w:tab w:val="num" w:pos="2312"/>
        </w:tabs>
        <w:ind w:left="2312" w:hanging="360"/>
      </w:pPr>
      <w:rPr>
        <w:rFonts w:ascii="Symbol" w:hAnsi="Symbol" w:hint="default"/>
      </w:rPr>
    </w:lvl>
    <w:lvl w:ilvl="4" w:tplc="04190019" w:tentative="1">
      <w:start w:val="1"/>
      <w:numFmt w:val="bullet"/>
      <w:lvlText w:val="o"/>
      <w:lvlJc w:val="left"/>
      <w:pPr>
        <w:tabs>
          <w:tab w:val="num" w:pos="3032"/>
        </w:tabs>
        <w:ind w:left="3032" w:hanging="360"/>
      </w:pPr>
      <w:rPr>
        <w:rFonts w:ascii="Courier New" w:hAnsi="Courier New" w:cs="Courier New" w:hint="default"/>
      </w:rPr>
    </w:lvl>
    <w:lvl w:ilvl="5" w:tplc="0419001B" w:tentative="1">
      <w:start w:val="1"/>
      <w:numFmt w:val="bullet"/>
      <w:lvlText w:val=""/>
      <w:lvlJc w:val="left"/>
      <w:pPr>
        <w:tabs>
          <w:tab w:val="num" w:pos="3752"/>
        </w:tabs>
        <w:ind w:left="3752" w:hanging="360"/>
      </w:pPr>
      <w:rPr>
        <w:rFonts w:ascii="Wingdings" w:hAnsi="Wingdings" w:hint="default"/>
      </w:rPr>
    </w:lvl>
    <w:lvl w:ilvl="6" w:tplc="0419000F" w:tentative="1">
      <w:start w:val="1"/>
      <w:numFmt w:val="bullet"/>
      <w:lvlText w:val=""/>
      <w:lvlJc w:val="left"/>
      <w:pPr>
        <w:tabs>
          <w:tab w:val="num" w:pos="4472"/>
        </w:tabs>
        <w:ind w:left="4472" w:hanging="360"/>
      </w:pPr>
      <w:rPr>
        <w:rFonts w:ascii="Symbol" w:hAnsi="Symbol" w:hint="default"/>
      </w:rPr>
    </w:lvl>
    <w:lvl w:ilvl="7" w:tplc="04190019" w:tentative="1">
      <w:start w:val="1"/>
      <w:numFmt w:val="bullet"/>
      <w:lvlText w:val="o"/>
      <w:lvlJc w:val="left"/>
      <w:pPr>
        <w:tabs>
          <w:tab w:val="num" w:pos="5192"/>
        </w:tabs>
        <w:ind w:left="5192" w:hanging="360"/>
      </w:pPr>
      <w:rPr>
        <w:rFonts w:ascii="Courier New" w:hAnsi="Courier New" w:cs="Courier New" w:hint="default"/>
      </w:rPr>
    </w:lvl>
    <w:lvl w:ilvl="8" w:tplc="0419001B" w:tentative="1">
      <w:start w:val="1"/>
      <w:numFmt w:val="bullet"/>
      <w:lvlText w:val=""/>
      <w:lvlJc w:val="left"/>
      <w:pPr>
        <w:tabs>
          <w:tab w:val="num" w:pos="5912"/>
        </w:tabs>
        <w:ind w:left="5912" w:hanging="360"/>
      </w:pPr>
      <w:rPr>
        <w:rFonts w:ascii="Wingdings" w:hAnsi="Wingdings" w:hint="default"/>
      </w:rPr>
    </w:lvl>
  </w:abstractNum>
  <w:abstractNum w:abstractNumId="31">
    <w:nsid w:val="6AE4764E"/>
    <w:multiLevelType w:val="multilevel"/>
    <w:tmpl w:val="CF800902"/>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B9B669E"/>
    <w:multiLevelType w:val="hybridMultilevel"/>
    <w:tmpl w:val="CDC6B6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7A76D5"/>
    <w:multiLevelType w:val="multilevel"/>
    <w:tmpl w:val="509621A0"/>
    <w:lvl w:ilvl="0">
      <w:start w:val="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bullet"/>
      <w:lvlText w:val=""/>
      <w:lvlJc w:val="left"/>
      <w:pPr>
        <w:ind w:left="1080" w:hanging="720"/>
      </w:pPr>
      <w:rPr>
        <w:rFonts w:ascii="Symbol" w:hAnsi="Symbol"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4">
    <w:nsid w:val="76A84EF5"/>
    <w:multiLevelType w:val="hybridMultilevel"/>
    <w:tmpl w:val="B09A8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3B1D04"/>
    <w:multiLevelType w:val="multilevel"/>
    <w:tmpl w:val="903CC4C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B4B4B3B"/>
    <w:multiLevelType w:val="multilevel"/>
    <w:tmpl w:val="D172B2B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DE17C82"/>
    <w:multiLevelType w:val="multilevel"/>
    <w:tmpl w:val="9A006394"/>
    <w:lvl w:ilvl="0">
      <w:start w:val="1"/>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num w:numId="1">
    <w:abstractNumId w:val="30"/>
  </w:num>
  <w:num w:numId="2">
    <w:abstractNumId w:val="13"/>
  </w:num>
  <w:num w:numId="3">
    <w:abstractNumId w:val="20"/>
  </w:num>
  <w:num w:numId="4">
    <w:abstractNumId w:val="32"/>
  </w:num>
  <w:num w:numId="5">
    <w:abstractNumId w:val="23"/>
  </w:num>
  <w:num w:numId="6">
    <w:abstractNumId w:val="12"/>
  </w:num>
  <w:num w:numId="7">
    <w:abstractNumId w:val="12"/>
    <w:lvlOverride w:ilvl="0">
      <w:startOverride w:val="3"/>
    </w:lvlOverride>
    <w:lvlOverride w:ilvl="1">
      <w:startOverride w:val="4"/>
    </w:lvlOverride>
  </w:num>
  <w:num w:numId="8">
    <w:abstractNumId w:val="4"/>
  </w:num>
  <w:num w:numId="9">
    <w:abstractNumId w:val="5"/>
  </w:num>
  <w:num w:numId="10">
    <w:abstractNumId w:val="6"/>
  </w:num>
  <w:num w:numId="11">
    <w:abstractNumId w:val="7"/>
  </w:num>
  <w:num w:numId="12">
    <w:abstractNumId w:val="8"/>
  </w:num>
  <w:num w:numId="13">
    <w:abstractNumId w:val="12"/>
    <w:lvlOverride w:ilvl="0">
      <w:startOverride w:val="11"/>
    </w:lvlOverride>
  </w:num>
  <w:num w:numId="14">
    <w:abstractNumId w:val="12"/>
    <w:lvlOverride w:ilvl="0">
      <w:startOverride w:val="3"/>
    </w:lvlOverride>
    <w:lvlOverride w:ilvl="1">
      <w:startOverride w:val="8"/>
    </w:lvlOverride>
  </w:num>
  <w:num w:numId="15">
    <w:abstractNumId w:val="11"/>
  </w:num>
  <w:num w:numId="16">
    <w:abstractNumId w:val="24"/>
  </w:num>
  <w:num w:numId="17">
    <w:abstractNumId w:val="37"/>
  </w:num>
  <w:num w:numId="18">
    <w:abstractNumId w:val="15"/>
  </w:num>
  <w:num w:numId="19">
    <w:abstractNumId w:val="10"/>
  </w:num>
  <w:num w:numId="20">
    <w:abstractNumId w:val="35"/>
  </w:num>
  <w:num w:numId="21">
    <w:abstractNumId w:val="36"/>
  </w:num>
  <w:num w:numId="22">
    <w:abstractNumId w:val="26"/>
  </w:num>
  <w:num w:numId="23">
    <w:abstractNumId w:val="22"/>
  </w:num>
  <w:num w:numId="24">
    <w:abstractNumId w:val="19"/>
  </w:num>
  <w:num w:numId="25">
    <w:abstractNumId w:val="33"/>
  </w:num>
  <w:num w:numId="26">
    <w:abstractNumId w:val="17"/>
  </w:num>
  <w:num w:numId="27">
    <w:abstractNumId w:val="31"/>
  </w:num>
  <w:num w:numId="28">
    <w:abstractNumId w:val="9"/>
  </w:num>
  <w:num w:numId="29">
    <w:abstractNumId w:val="25"/>
  </w:num>
  <w:num w:numId="30">
    <w:abstractNumId w:val="28"/>
  </w:num>
  <w:num w:numId="31">
    <w:abstractNumId w:val="34"/>
  </w:num>
  <w:num w:numId="32">
    <w:abstractNumId w:val="21"/>
  </w:num>
  <w:num w:numId="33">
    <w:abstractNumId w:val="14"/>
  </w:num>
  <w:num w:numId="34">
    <w:abstractNumId w:val="29"/>
  </w:num>
  <w:num w:numId="35">
    <w:abstractNumId w:val="16"/>
  </w:num>
  <w:num w:numId="36">
    <w:abstractNumId w:val="18"/>
  </w:num>
  <w:num w:numId="37">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CC"/>
    <w:rsid w:val="00002E41"/>
    <w:rsid w:val="00003A3B"/>
    <w:rsid w:val="00007BF3"/>
    <w:rsid w:val="00020B4F"/>
    <w:rsid w:val="00022178"/>
    <w:rsid w:val="0002274A"/>
    <w:rsid w:val="00031082"/>
    <w:rsid w:val="00035DB5"/>
    <w:rsid w:val="000523C4"/>
    <w:rsid w:val="00062993"/>
    <w:rsid w:val="0008247F"/>
    <w:rsid w:val="000A481E"/>
    <w:rsid w:val="000E430B"/>
    <w:rsid w:val="000F1B98"/>
    <w:rsid w:val="000F3158"/>
    <w:rsid w:val="0011293C"/>
    <w:rsid w:val="00127185"/>
    <w:rsid w:val="00142585"/>
    <w:rsid w:val="001522F0"/>
    <w:rsid w:val="00160C8B"/>
    <w:rsid w:val="00176956"/>
    <w:rsid w:val="00177191"/>
    <w:rsid w:val="00183851"/>
    <w:rsid w:val="0018428F"/>
    <w:rsid w:val="00196FA6"/>
    <w:rsid w:val="001B64DB"/>
    <w:rsid w:val="001B7326"/>
    <w:rsid w:val="001C009B"/>
    <w:rsid w:val="001C1223"/>
    <w:rsid w:val="001F52E3"/>
    <w:rsid w:val="001F5ADC"/>
    <w:rsid w:val="002063DC"/>
    <w:rsid w:val="00221D41"/>
    <w:rsid w:val="00232B0D"/>
    <w:rsid w:val="00242CD5"/>
    <w:rsid w:val="002578F0"/>
    <w:rsid w:val="00262A02"/>
    <w:rsid w:val="00263535"/>
    <w:rsid w:val="002656A6"/>
    <w:rsid w:val="00281190"/>
    <w:rsid w:val="00286857"/>
    <w:rsid w:val="00291336"/>
    <w:rsid w:val="002A2316"/>
    <w:rsid w:val="002B3796"/>
    <w:rsid w:val="002C09FD"/>
    <w:rsid w:val="002D1C11"/>
    <w:rsid w:val="00303B7D"/>
    <w:rsid w:val="003043C1"/>
    <w:rsid w:val="00305434"/>
    <w:rsid w:val="003062CE"/>
    <w:rsid w:val="00310C9C"/>
    <w:rsid w:val="003121BE"/>
    <w:rsid w:val="003140AD"/>
    <w:rsid w:val="003150A8"/>
    <w:rsid w:val="00342494"/>
    <w:rsid w:val="00352679"/>
    <w:rsid w:val="003576E2"/>
    <w:rsid w:val="00387C67"/>
    <w:rsid w:val="00393101"/>
    <w:rsid w:val="00397A0B"/>
    <w:rsid w:val="003A2160"/>
    <w:rsid w:val="003A5354"/>
    <w:rsid w:val="003A71B2"/>
    <w:rsid w:val="003A71BE"/>
    <w:rsid w:val="003A769F"/>
    <w:rsid w:val="003B498E"/>
    <w:rsid w:val="003B4BD6"/>
    <w:rsid w:val="003D1079"/>
    <w:rsid w:val="003E2440"/>
    <w:rsid w:val="00402CB0"/>
    <w:rsid w:val="00406B4E"/>
    <w:rsid w:val="004267E7"/>
    <w:rsid w:val="00427AD7"/>
    <w:rsid w:val="004310BB"/>
    <w:rsid w:val="0045228D"/>
    <w:rsid w:val="004667DD"/>
    <w:rsid w:val="00485CC4"/>
    <w:rsid w:val="004E573D"/>
    <w:rsid w:val="004E5E15"/>
    <w:rsid w:val="004F3C5A"/>
    <w:rsid w:val="004F5A69"/>
    <w:rsid w:val="005105B5"/>
    <w:rsid w:val="0054438D"/>
    <w:rsid w:val="005526E8"/>
    <w:rsid w:val="00561105"/>
    <w:rsid w:val="00565A4D"/>
    <w:rsid w:val="00570BE9"/>
    <w:rsid w:val="00572ED6"/>
    <w:rsid w:val="005771F6"/>
    <w:rsid w:val="00583142"/>
    <w:rsid w:val="00584263"/>
    <w:rsid w:val="00594239"/>
    <w:rsid w:val="00594FEB"/>
    <w:rsid w:val="005B2B4D"/>
    <w:rsid w:val="005C398F"/>
    <w:rsid w:val="005D466F"/>
    <w:rsid w:val="005D69CC"/>
    <w:rsid w:val="005F0E29"/>
    <w:rsid w:val="0060324D"/>
    <w:rsid w:val="00606F1B"/>
    <w:rsid w:val="00616AD2"/>
    <w:rsid w:val="006238F6"/>
    <w:rsid w:val="00627F78"/>
    <w:rsid w:val="006459B2"/>
    <w:rsid w:val="006C5B34"/>
    <w:rsid w:val="006E1985"/>
    <w:rsid w:val="006F56B0"/>
    <w:rsid w:val="00701B40"/>
    <w:rsid w:val="007119EE"/>
    <w:rsid w:val="00722321"/>
    <w:rsid w:val="007358B8"/>
    <w:rsid w:val="007410F1"/>
    <w:rsid w:val="007426D6"/>
    <w:rsid w:val="00754039"/>
    <w:rsid w:val="00764159"/>
    <w:rsid w:val="00780420"/>
    <w:rsid w:val="00796DA7"/>
    <w:rsid w:val="007A702B"/>
    <w:rsid w:val="007B375A"/>
    <w:rsid w:val="007C08E4"/>
    <w:rsid w:val="007D158C"/>
    <w:rsid w:val="007D34F1"/>
    <w:rsid w:val="007D6EEB"/>
    <w:rsid w:val="007E5055"/>
    <w:rsid w:val="007F3DD5"/>
    <w:rsid w:val="008002BB"/>
    <w:rsid w:val="00811EB6"/>
    <w:rsid w:val="0083162A"/>
    <w:rsid w:val="00834007"/>
    <w:rsid w:val="008422D8"/>
    <w:rsid w:val="008509D1"/>
    <w:rsid w:val="008919BB"/>
    <w:rsid w:val="00892BA3"/>
    <w:rsid w:val="0089424C"/>
    <w:rsid w:val="008A5743"/>
    <w:rsid w:val="008B1595"/>
    <w:rsid w:val="008B6082"/>
    <w:rsid w:val="008C6F1C"/>
    <w:rsid w:val="008E40BC"/>
    <w:rsid w:val="008F223B"/>
    <w:rsid w:val="008F5F47"/>
    <w:rsid w:val="009002EB"/>
    <w:rsid w:val="0091798B"/>
    <w:rsid w:val="00921EB6"/>
    <w:rsid w:val="009366B6"/>
    <w:rsid w:val="00945269"/>
    <w:rsid w:val="00947F95"/>
    <w:rsid w:val="00970CA2"/>
    <w:rsid w:val="00985029"/>
    <w:rsid w:val="00991506"/>
    <w:rsid w:val="00994BA4"/>
    <w:rsid w:val="009973F3"/>
    <w:rsid w:val="009A3EDD"/>
    <w:rsid w:val="009B1807"/>
    <w:rsid w:val="009B2626"/>
    <w:rsid w:val="009B4721"/>
    <w:rsid w:val="009C52F1"/>
    <w:rsid w:val="009D2E43"/>
    <w:rsid w:val="009E43BB"/>
    <w:rsid w:val="009F5ADE"/>
    <w:rsid w:val="009F7EDF"/>
    <w:rsid w:val="00A24D93"/>
    <w:rsid w:val="00A4239E"/>
    <w:rsid w:val="00A47D36"/>
    <w:rsid w:val="00A80F07"/>
    <w:rsid w:val="00A97DEF"/>
    <w:rsid w:val="00AB75A5"/>
    <w:rsid w:val="00AC7C7E"/>
    <w:rsid w:val="00AE1849"/>
    <w:rsid w:val="00AE38A9"/>
    <w:rsid w:val="00AE7445"/>
    <w:rsid w:val="00B1024E"/>
    <w:rsid w:val="00B2785F"/>
    <w:rsid w:val="00B3267A"/>
    <w:rsid w:val="00B37490"/>
    <w:rsid w:val="00B44903"/>
    <w:rsid w:val="00B5147F"/>
    <w:rsid w:val="00B643D2"/>
    <w:rsid w:val="00B67096"/>
    <w:rsid w:val="00B7076E"/>
    <w:rsid w:val="00B74566"/>
    <w:rsid w:val="00B9045A"/>
    <w:rsid w:val="00B95B97"/>
    <w:rsid w:val="00BA3D90"/>
    <w:rsid w:val="00BA6D84"/>
    <w:rsid w:val="00BB336A"/>
    <w:rsid w:val="00BB3B95"/>
    <w:rsid w:val="00BD435C"/>
    <w:rsid w:val="00BD72AA"/>
    <w:rsid w:val="00BE2ABE"/>
    <w:rsid w:val="00BF15C2"/>
    <w:rsid w:val="00BF3EE4"/>
    <w:rsid w:val="00C14AC2"/>
    <w:rsid w:val="00C31AB8"/>
    <w:rsid w:val="00C44377"/>
    <w:rsid w:val="00C446B4"/>
    <w:rsid w:val="00C507DB"/>
    <w:rsid w:val="00C52B40"/>
    <w:rsid w:val="00C5718D"/>
    <w:rsid w:val="00C66982"/>
    <w:rsid w:val="00C67EA5"/>
    <w:rsid w:val="00C85E41"/>
    <w:rsid w:val="00C912BF"/>
    <w:rsid w:val="00C9222B"/>
    <w:rsid w:val="00CB53E2"/>
    <w:rsid w:val="00CC5353"/>
    <w:rsid w:val="00CC5B67"/>
    <w:rsid w:val="00CE14D1"/>
    <w:rsid w:val="00D11C13"/>
    <w:rsid w:val="00D1240F"/>
    <w:rsid w:val="00D15A70"/>
    <w:rsid w:val="00D1689D"/>
    <w:rsid w:val="00D304E5"/>
    <w:rsid w:val="00D37AF2"/>
    <w:rsid w:val="00D44935"/>
    <w:rsid w:val="00D72111"/>
    <w:rsid w:val="00D73A83"/>
    <w:rsid w:val="00DC23CD"/>
    <w:rsid w:val="00DE6048"/>
    <w:rsid w:val="00DF253C"/>
    <w:rsid w:val="00E0118F"/>
    <w:rsid w:val="00E03D07"/>
    <w:rsid w:val="00E47425"/>
    <w:rsid w:val="00E57C5A"/>
    <w:rsid w:val="00E66E6C"/>
    <w:rsid w:val="00E76F2D"/>
    <w:rsid w:val="00E81621"/>
    <w:rsid w:val="00E86E7D"/>
    <w:rsid w:val="00E8742B"/>
    <w:rsid w:val="00E90EDA"/>
    <w:rsid w:val="00EA0AB9"/>
    <w:rsid w:val="00ED2440"/>
    <w:rsid w:val="00ED26E5"/>
    <w:rsid w:val="00ED4E9F"/>
    <w:rsid w:val="00ED7620"/>
    <w:rsid w:val="00EF4077"/>
    <w:rsid w:val="00EF4F94"/>
    <w:rsid w:val="00EF6C57"/>
    <w:rsid w:val="00F02259"/>
    <w:rsid w:val="00F0443F"/>
    <w:rsid w:val="00F052F3"/>
    <w:rsid w:val="00F12F1B"/>
    <w:rsid w:val="00F22F2B"/>
    <w:rsid w:val="00F23491"/>
    <w:rsid w:val="00F44B09"/>
    <w:rsid w:val="00F755D6"/>
    <w:rsid w:val="00F83106"/>
    <w:rsid w:val="00F91724"/>
    <w:rsid w:val="00F96855"/>
    <w:rsid w:val="00FA26DD"/>
    <w:rsid w:val="00FA4651"/>
    <w:rsid w:val="00FC623A"/>
    <w:rsid w:val="00FD67CE"/>
    <w:rsid w:val="00FF01E9"/>
    <w:rsid w:val="00FF1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B12BA9-7E5A-4A93-808C-B5166ED1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1522F0"/>
    <w:pPr>
      <w:keepNext/>
      <w:widowControl w:val="0"/>
      <w:shd w:val="clear" w:color="auto" w:fill="FFFFFF"/>
      <w:autoSpaceDE w:val="0"/>
      <w:autoSpaceDN w:val="0"/>
      <w:adjustRightInd w:val="0"/>
      <w:spacing w:before="312" w:after="0" w:line="240" w:lineRule="auto"/>
      <w:ind w:right="43"/>
      <w:jc w:val="center"/>
      <w:outlineLvl w:val="0"/>
    </w:pPr>
    <w:rPr>
      <w:rFonts w:ascii="Times New Roman" w:eastAsia="Times New Roman" w:hAnsi="Times New Roman" w:cs="Times New Roman"/>
      <w:b/>
      <w:bCs/>
      <w:color w:val="000000"/>
      <w:sz w:val="24"/>
      <w:szCs w:val="24"/>
      <w:u w:val="single"/>
      <w:lang w:eastAsia="ru-RU"/>
    </w:rPr>
  </w:style>
  <w:style w:type="paragraph" w:styleId="20">
    <w:name w:val="heading 2"/>
    <w:basedOn w:val="a"/>
    <w:next w:val="a"/>
    <w:link w:val="21"/>
    <w:uiPriority w:val="9"/>
    <w:semiHidden/>
    <w:unhideWhenUsed/>
    <w:qFormat/>
    <w:rsid w:val="007B37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A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183851"/>
    <w:pPr>
      <w:spacing w:after="0" w:line="240" w:lineRule="auto"/>
    </w:pPr>
    <w:rPr>
      <w:rFonts w:eastAsiaTheme="minorEastAsia"/>
      <w:lang w:eastAsia="ru-RU"/>
    </w:rPr>
  </w:style>
  <w:style w:type="character" w:customStyle="1" w:styleId="a5">
    <w:name w:val="Без интервала Знак"/>
    <w:basedOn w:val="a0"/>
    <w:link w:val="a4"/>
    <w:uiPriority w:val="1"/>
    <w:rsid w:val="00183851"/>
    <w:rPr>
      <w:rFonts w:eastAsiaTheme="minorEastAsia"/>
      <w:lang w:eastAsia="ru-RU"/>
    </w:rPr>
  </w:style>
  <w:style w:type="paragraph" w:styleId="a6">
    <w:name w:val="List Paragraph"/>
    <w:basedOn w:val="a"/>
    <w:uiPriority w:val="34"/>
    <w:qFormat/>
    <w:rsid w:val="00D11C13"/>
    <w:pPr>
      <w:ind w:left="720"/>
      <w:contextualSpacing/>
    </w:pPr>
  </w:style>
  <w:style w:type="paragraph" w:styleId="a7">
    <w:name w:val="Body Text Indent"/>
    <w:basedOn w:val="a"/>
    <w:link w:val="a8"/>
    <w:rsid w:val="006238F6"/>
    <w:pPr>
      <w:shd w:val="clear" w:color="auto" w:fill="FFFFFF"/>
      <w:tabs>
        <w:tab w:val="left" w:pos="567"/>
      </w:tabs>
      <w:spacing w:after="0" w:line="274" w:lineRule="exact"/>
      <w:ind w:firstLine="567"/>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6238F6"/>
    <w:rPr>
      <w:rFonts w:ascii="Times New Roman" w:eastAsia="Times New Roman" w:hAnsi="Times New Roman" w:cs="Times New Roman"/>
      <w:sz w:val="24"/>
      <w:szCs w:val="24"/>
      <w:shd w:val="clear" w:color="auto" w:fill="FFFFFF"/>
      <w:lang w:eastAsia="ru-RU"/>
    </w:rPr>
  </w:style>
  <w:style w:type="paragraph" w:styleId="a9">
    <w:name w:val="Body Text"/>
    <w:basedOn w:val="a"/>
    <w:link w:val="12"/>
    <w:rsid w:val="006238F6"/>
    <w:pPr>
      <w:spacing w:after="0" w:line="240" w:lineRule="auto"/>
      <w:jc w:val="both"/>
    </w:pPr>
    <w:rPr>
      <w:rFonts w:ascii="Courier New" w:eastAsia="Times New Roman" w:hAnsi="Courier New" w:cs="Courier New"/>
      <w:b/>
      <w:bCs/>
      <w:sz w:val="20"/>
      <w:szCs w:val="20"/>
      <w:lang w:eastAsia="ru-RU"/>
    </w:rPr>
  </w:style>
  <w:style w:type="character" w:customStyle="1" w:styleId="aa">
    <w:name w:val="Основной текст Знак"/>
    <w:basedOn w:val="a0"/>
    <w:uiPriority w:val="99"/>
    <w:semiHidden/>
    <w:rsid w:val="006238F6"/>
  </w:style>
  <w:style w:type="character" w:customStyle="1" w:styleId="12">
    <w:name w:val="Основной текст Знак1"/>
    <w:link w:val="a9"/>
    <w:rsid w:val="006238F6"/>
    <w:rPr>
      <w:rFonts w:ascii="Courier New" w:eastAsia="Times New Roman" w:hAnsi="Courier New" w:cs="Courier New"/>
      <w:b/>
      <w:bCs/>
      <w:sz w:val="20"/>
      <w:szCs w:val="20"/>
      <w:lang w:eastAsia="ru-RU"/>
    </w:rPr>
  </w:style>
  <w:style w:type="paragraph" w:styleId="ab">
    <w:name w:val="Subtitle"/>
    <w:basedOn w:val="a"/>
    <w:link w:val="ac"/>
    <w:qFormat/>
    <w:rsid w:val="006238F6"/>
    <w:pPr>
      <w:suppressAutoHyphens/>
      <w:spacing w:after="60" w:line="240" w:lineRule="auto"/>
      <w:jc w:val="center"/>
      <w:outlineLvl w:val="1"/>
    </w:pPr>
    <w:rPr>
      <w:rFonts w:ascii="Arial" w:eastAsia="Times New Roman" w:hAnsi="Arial" w:cs="Arial"/>
      <w:sz w:val="24"/>
      <w:szCs w:val="24"/>
      <w:lang w:eastAsia="ar-SA"/>
    </w:rPr>
  </w:style>
  <w:style w:type="character" w:customStyle="1" w:styleId="ac">
    <w:name w:val="Подзаголовок Знак"/>
    <w:basedOn w:val="a0"/>
    <w:link w:val="ab"/>
    <w:rsid w:val="006238F6"/>
    <w:rPr>
      <w:rFonts w:ascii="Arial" w:eastAsia="Times New Roman" w:hAnsi="Arial" w:cs="Arial"/>
      <w:sz w:val="24"/>
      <w:szCs w:val="24"/>
      <w:lang w:eastAsia="ar-SA"/>
    </w:rPr>
  </w:style>
  <w:style w:type="character" w:customStyle="1" w:styleId="11">
    <w:name w:val="Заголовок 1 Знак"/>
    <w:basedOn w:val="a0"/>
    <w:link w:val="10"/>
    <w:rsid w:val="001522F0"/>
    <w:rPr>
      <w:rFonts w:ascii="Times New Roman" w:eastAsia="Times New Roman" w:hAnsi="Times New Roman" w:cs="Times New Roman"/>
      <w:b/>
      <w:bCs/>
      <w:color w:val="000000"/>
      <w:sz w:val="24"/>
      <w:szCs w:val="24"/>
      <w:u w:val="single"/>
      <w:shd w:val="clear" w:color="auto" w:fill="FFFFFF"/>
      <w:lang w:eastAsia="ru-RU"/>
    </w:rPr>
  </w:style>
  <w:style w:type="character" w:customStyle="1" w:styleId="ad">
    <w:name w:val="Основной текст_"/>
    <w:basedOn w:val="a0"/>
    <w:link w:val="13"/>
    <w:rsid w:val="009973F3"/>
    <w:rPr>
      <w:rFonts w:ascii="Arial Narrow" w:eastAsia="Arial Narrow" w:hAnsi="Arial Narrow" w:cs="Arial Narrow"/>
      <w:shd w:val="clear" w:color="auto" w:fill="FFFFFF"/>
    </w:rPr>
  </w:style>
  <w:style w:type="paragraph" w:customStyle="1" w:styleId="13">
    <w:name w:val="Основной текст1"/>
    <w:basedOn w:val="a"/>
    <w:link w:val="ad"/>
    <w:rsid w:val="009973F3"/>
    <w:pPr>
      <w:widowControl w:val="0"/>
      <w:shd w:val="clear" w:color="auto" w:fill="FFFFFF"/>
      <w:spacing w:before="240" w:after="900" w:line="0" w:lineRule="atLeast"/>
      <w:ind w:hanging="700"/>
      <w:jc w:val="center"/>
    </w:pPr>
    <w:rPr>
      <w:rFonts w:ascii="Arial Narrow" w:eastAsia="Arial Narrow" w:hAnsi="Arial Narrow" w:cs="Arial Narrow"/>
    </w:rPr>
  </w:style>
  <w:style w:type="paragraph" w:customStyle="1" w:styleId="31">
    <w:name w:val="Основной текст с отступом 31"/>
    <w:basedOn w:val="a"/>
    <w:rsid w:val="00AE38A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WW8Num5z0">
    <w:name w:val="WW8Num5z0"/>
    <w:rsid w:val="00754039"/>
    <w:rPr>
      <w:rFonts w:hint="default"/>
      <w:b/>
      <w:highlight w:val="cyan"/>
    </w:rPr>
  </w:style>
  <w:style w:type="character" w:styleId="ae">
    <w:name w:val="Hyperlink"/>
    <w:uiPriority w:val="99"/>
    <w:rsid w:val="00281190"/>
    <w:rPr>
      <w:color w:val="0000FF"/>
      <w:u w:val="single"/>
    </w:rPr>
  </w:style>
  <w:style w:type="paragraph" w:customStyle="1" w:styleId="ConsNormal">
    <w:name w:val="Con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
    <w:name w:val="Основной текст (4)_"/>
    <w:basedOn w:val="a0"/>
    <w:link w:val="40"/>
    <w:rsid w:val="002063DC"/>
    <w:rPr>
      <w:rFonts w:ascii="Arial Narrow" w:eastAsia="Arial Narrow" w:hAnsi="Arial Narrow" w:cs="Arial Narrow"/>
      <w:i/>
      <w:iCs/>
      <w:shd w:val="clear" w:color="auto" w:fill="FFFFFF"/>
    </w:rPr>
  </w:style>
  <w:style w:type="character" w:customStyle="1" w:styleId="41">
    <w:name w:val="Основной текст (4) + Не курсив"/>
    <w:basedOn w:val="4"/>
    <w:rsid w:val="002063DC"/>
    <w:rPr>
      <w:rFonts w:ascii="Arial Narrow" w:eastAsia="Arial Narrow" w:hAnsi="Arial Narrow" w:cs="Arial Narrow"/>
      <w:i/>
      <w:iCs/>
      <w:color w:val="000000"/>
      <w:spacing w:val="0"/>
      <w:w w:val="100"/>
      <w:position w:val="0"/>
      <w:sz w:val="24"/>
      <w:szCs w:val="24"/>
      <w:shd w:val="clear" w:color="auto" w:fill="FFFFFF"/>
      <w:lang w:val="ru-RU" w:eastAsia="ru-RU" w:bidi="ru-RU"/>
    </w:rPr>
  </w:style>
  <w:style w:type="character" w:customStyle="1" w:styleId="5">
    <w:name w:val="Основной текст (5)_"/>
    <w:basedOn w:val="a0"/>
    <w:link w:val="50"/>
    <w:rsid w:val="002063DC"/>
    <w:rPr>
      <w:rFonts w:ascii="Franklin Gothic Medium" w:eastAsia="Franklin Gothic Medium" w:hAnsi="Franklin Gothic Medium" w:cs="Franklin Gothic Medium"/>
      <w:i/>
      <w:iCs/>
      <w:spacing w:val="-10"/>
      <w:sz w:val="23"/>
      <w:szCs w:val="23"/>
      <w:shd w:val="clear" w:color="auto" w:fill="FFFFFF"/>
    </w:rPr>
  </w:style>
  <w:style w:type="character" w:customStyle="1" w:styleId="af">
    <w:name w:val="Основной текст + Курсив"/>
    <w:basedOn w:val="ad"/>
    <w:rsid w:val="002063DC"/>
    <w:rPr>
      <w:rFonts w:ascii="Arial Narrow" w:eastAsia="Arial Narrow" w:hAnsi="Arial Narrow" w:cs="Arial Narrow"/>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7">
    <w:name w:val="Основной текст (7)_"/>
    <w:basedOn w:val="a0"/>
    <w:link w:val="70"/>
    <w:rsid w:val="002063DC"/>
    <w:rPr>
      <w:rFonts w:ascii="Arial Narrow" w:eastAsia="Arial Narrow" w:hAnsi="Arial Narrow" w:cs="Arial Narrow"/>
      <w:b/>
      <w:bCs/>
      <w:i/>
      <w:iCs/>
      <w:spacing w:val="-10"/>
      <w:shd w:val="clear" w:color="auto" w:fill="FFFFFF"/>
    </w:rPr>
  </w:style>
  <w:style w:type="character" w:customStyle="1" w:styleId="40pt">
    <w:name w:val="Основной текст (4) + Полужирный;Интервал 0 pt"/>
    <w:basedOn w:val="4"/>
    <w:rsid w:val="002063DC"/>
    <w:rPr>
      <w:rFonts w:ascii="Arial Narrow" w:eastAsia="Arial Narrow" w:hAnsi="Arial Narrow" w:cs="Arial Narrow"/>
      <w:b/>
      <w:bCs/>
      <w:i/>
      <w:iCs/>
      <w:color w:val="000000"/>
      <w:spacing w:val="-10"/>
      <w:w w:val="100"/>
      <w:position w:val="0"/>
      <w:sz w:val="24"/>
      <w:szCs w:val="24"/>
      <w:u w:val="single"/>
      <w:shd w:val="clear" w:color="auto" w:fill="FFFFFF"/>
      <w:lang w:val="ru-RU" w:eastAsia="ru-RU" w:bidi="ru-RU"/>
    </w:rPr>
  </w:style>
  <w:style w:type="character" w:customStyle="1" w:styleId="70pt">
    <w:name w:val="Основной текст (7) + Не полужирный;Интервал 0 pt"/>
    <w:basedOn w:val="7"/>
    <w:rsid w:val="002063DC"/>
    <w:rPr>
      <w:rFonts w:ascii="Arial Narrow" w:eastAsia="Arial Narrow" w:hAnsi="Arial Narrow" w:cs="Arial Narrow"/>
      <w:b/>
      <w:bCs/>
      <w:i/>
      <w:iCs/>
      <w:color w:val="000000"/>
      <w:spacing w:val="0"/>
      <w:w w:val="100"/>
      <w:position w:val="0"/>
      <w:sz w:val="24"/>
      <w:szCs w:val="24"/>
      <w:shd w:val="clear" w:color="auto" w:fill="FFFFFF"/>
      <w:lang w:val="ru-RU" w:eastAsia="ru-RU" w:bidi="ru-RU"/>
    </w:rPr>
  </w:style>
  <w:style w:type="paragraph" w:customStyle="1" w:styleId="40">
    <w:name w:val="Основной текст (4)"/>
    <w:basedOn w:val="a"/>
    <w:link w:val="4"/>
    <w:rsid w:val="002063DC"/>
    <w:pPr>
      <w:widowControl w:val="0"/>
      <w:shd w:val="clear" w:color="auto" w:fill="FFFFFF"/>
      <w:spacing w:before="300" w:after="240" w:line="0" w:lineRule="atLeast"/>
      <w:jc w:val="both"/>
    </w:pPr>
    <w:rPr>
      <w:rFonts w:ascii="Arial Narrow" w:eastAsia="Arial Narrow" w:hAnsi="Arial Narrow" w:cs="Arial Narrow"/>
      <w:i/>
      <w:iCs/>
    </w:rPr>
  </w:style>
  <w:style w:type="paragraph" w:customStyle="1" w:styleId="50">
    <w:name w:val="Основной текст (5)"/>
    <w:basedOn w:val="a"/>
    <w:link w:val="5"/>
    <w:rsid w:val="002063DC"/>
    <w:pPr>
      <w:widowControl w:val="0"/>
      <w:shd w:val="clear" w:color="auto" w:fill="FFFFFF"/>
      <w:spacing w:before="900" w:after="120" w:line="0" w:lineRule="atLeast"/>
      <w:jc w:val="center"/>
    </w:pPr>
    <w:rPr>
      <w:rFonts w:ascii="Franklin Gothic Medium" w:eastAsia="Franklin Gothic Medium" w:hAnsi="Franklin Gothic Medium" w:cs="Franklin Gothic Medium"/>
      <w:i/>
      <w:iCs/>
      <w:spacing w:val="-10"/>
      <w:sz w:val="23"/>
      <w:szCs w:val="23"/>
    </w:rPr>
  </w:style>
  <w:style w:type="paragraph" w:customStyle="1" w:styleId="70">
    <w:name w:val="Основной текст (7)"/>
    <w:basedOn w:val="a"/>
    <w:link w:val="7"/>
    <w:rsid w:val="002063DC"/>
    <w:pPr>
      <w:widowControl w:val="0"/>
      <w:shd w:val="clear" w:color="auto" w:fill="FFFFFF"/>
      <w:spacing w:before="1260" w:after="300" w:line="370" w:lineRule="exact"/>
      <w:jc w:val="center"/>
    </w:pPr>
    <w:rPr>
      <w:rFonts w:ascii="Arial Narrow" w:eastAsia="Arial Narrow" w:hAnsi="Arial Narrow" w:cs="Arial Narrow"/>
      <w:b/>
      <w:bCs/>
      <w:i/>
      <w:iCs/>
      <w:spacing w:val="-10"/>
    </w:rPr>
  </w:style>
  <w:style w:type="paragraph" w:styleId="af0">
    <w:name w:val="Balloon Text"/>
    <w:basedOn w:val="a"/>
    <w:link w:val="af1"/>
    <w:uiPriority w:val="99"/>
    <w:semiHidden/>
    <w:unhideWhenUsed/>
    <w:rsid w:val="00F83106"/>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83106"/>
    <w:rPr>
      <w:rFonts w:ascii="Segoe UI" w:hAnsi="Segoe UI" w:cs="Segoe UI"/>
      <w:sz w:val="18"/>
      <w:szCs w:val="18"/>
    </w:rPr>
  </w:style>
  <w:style w:type="paragraph" w:styleId="af2">
    <w:name w:val="header"/>
    <w:basedOn w:val="a"/>
    <w:link w:val="af3"/>
    <w:uiPriority w:val="99"/>
    <w:unhideWhenUsed/>
    <w:rsid w:val="007B375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7B375A"/>
  </w:style>
  <w:style w:type="paragraph" w:styleId="af4">
    <w:name w:val="footer"/>
    <w:basedOn w:val="a"/>
    <w:link w:val="af5"/>
    <w:uiPriority w:val="99"/>
    <w:unhideWhenUsed/>
    <w:rsid w:val="007B375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B375A"/>
  </w:style>
  <w:style w:type="character" w:customStyle="1" w:styleId="21">
    <w:name w:val="Заголовок 2 Знак"/>
    <w:basedOn w:val="a0"/>
    <w:link w:val="20"/>
    <w:uiPriority w:val="9"/>
    <w:semiHidden/>
    <w:rsid w:val="007B375A"/>
    <w:rPr>
      <w:rFonts w:asciiTheme="majorHAnsi" w:eastAsiaTheme="majorEastAsia" w:hAnsiTheme="majorHAnsi" w:cstheme="majorBidi"/>
      <w:color w:val="2E74B5" w:themeColor="accent1" w:themeShade="BF"/>
      <w:sz w:val="26"/>
      <w:szCs w:val="26"/>
    </w:rPr>
  </w:style>
  <w:style w:type="paragraph" w:customStyle="1" w:styleId="1">
    <w:name w:val="Список1"/>
    <w:basedOn w:val="a9"/>
    <w:next w:val="a9"/>
    <w:rsid w:val="0018428F"/>
    <w:pPr>
      <w:numPr>
        <w:numId w:val="6"/>
      </w:numPr>
      <w:overflowPunct w:val="0"/>
      <w:autoSpaceDE w:val="0"/>
      <w:autoSpaceDN w:val="0"/>
      <w:adjustRightInd w:val="0"/>
      <w:jc w:val="center"/>
      <w:textAlignment w:val="baseline"/>
    </w:pPr>
    <w:rPr>
      <w:rFonts w:ascii="Times New Roman" w:hAnsi="Times New Roman" w:cs="Times New Roman"/>
      <w:bCs w:val="0"/>
      <w:sz w:val="22"/>
      <w:szCs w:val="22"/>
    </w:rPr>
  </w:style>
  <w:style w:type="paragraph" w:customStyle="1" w:styleId="2">
    <w:name w:val="Список2"/>
    <w:basedOn w:val="a9"/>
    <w:next w:val="3"/>
    <w:rsid w:val="0018428F"/>
    <w:pPr>
      <w:numPr>
        <w:ilvl w:val="1"/>
        <w:numId w:val="6"/>
      </w:numPr>
      <w:tabs>
        <w:tab w:val="clear" w:pos="2694"/>
        <w:tab w:val="num" w:pos="0"/>
      </w:tabs>
      <w:overflowPunct w:val="0"/>
      <w:autoSpaceDE w:val="0"/>
      <w:autoSpaceDN w:val="0"/>
      <w:adjustRightInd w:val="0"/>
      <w:ind w:left="-284"/>
      <w:textAlignment w:val="baseline"/>
    </w:pPr>
    <w:rPr>
      <w:rFonts w:ascii="Times New Roman" w:hAnsi="Times New Roman" w:cs="Times New Roman"/>
      <w:b w:val="0"/>
      <w:bCs w:val="0"/>
      <w:sz w:val="22"/>
      <w:szCs w:val="22"/>
    </w:rPr>
  </w:style>
  <w:style w:type="paragraph" w:styleId="3">
    <w:name w:val="List 3"/>
    <w:aliases w:val="Список3"/>
    <w:basedOn w:val="a9"/>
    <w:next w:val="22"/>
    <w:rsid w:val="0018428F"/>
    <w:pPr>
      <w:numPr>
        <w:ilvl w:val="2"/>
        <w:numId w:val="6"/>
      </w:numPr>
      <w:tabs>
        <w:tab w:val="left" w:pos="113"/>
      </w:tabs>
      <w:overflowPunct w:val="0"/>
      <w:autoSpaceDE w:val="0"/>
      <w:autoSpaceDN w:val="0"/>
      <w:adjustRightInd w:val="0"/>
      <w:textAlignment w:val="baseline"/>
    </w:pPr>
    <w:rPr>
      <w:rFonts w:ascii="Times New Roman" w:hAnsi="Times New Roman" w:cs="Times New Roman"/>
      <w:b w:val="0"/>
      <w:bCs w:val="0"/>
      <w:sz w:val="22"/>
      <w:szCs w:val="22"/>
    </w:rPr>
  </w:style>
  <w:style w:type="paragraph" w:styleId="22">
    <w:name w:val="List 2"/>
    <w:basedOn w:val="a"/>
    <w:uiPriority w:val="99"/>
    <w:semiHidden/>
    <w:unhideWhenUsed/>
    <w:rsid w:val="0018428F"/>
    <w:pPr>
      <w:ind w:left="566" w:hanging="283"/>
      <w:contextualSpacing/>
    </w:pPr>
  </w:style>
  <w:style w:type="paragraph" w:customStyle="1" w:styleId="af6">
    <w:name w:val="Заголовок договора"/>
    <w:rsid w:val="00160C8B"/>
    <w:pPr>
      <w:spacing w:after="0" w:line="360" w:lineRule="auto"/>
      <w:jc w:val="center"/>
    </w:pPr>
    <w:rPr>
      <w:rFonts w:ascii="Times New Roman" w:eastAsia="Times New Roman" w:hAnsi="Times New Roman" w:cs="Arial"/>
      <w:b/>
      <w:bCs/>
      <w:iCs/>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st.msk.ru" TargetMode="External"/><Relationship Id="rId13" Type="http://schemas.openxmlformats.org/officeDocument/2006/relationships/hyperlink" Target="mailto:info@ust.msk.ru"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info@ust.msk.ru" TargetMode="External"/><Relationship Id="rId17" Type="http://schemas.openxmlformats.org/officeDocument/2006/relationships/hyperlink" Target="http://www.etprf.ru" TargetMode="External"/><Relationship Id="rId2" Type="http://schemas.openxmlformats.org/officeDocument/2006/relationships/numbering" Target="numbering.xml"/><Relationship Id="rId16" Type="http://schemas.openxmlformats.org/officeDocument/2006/relationships/hyperlink" Target="mailto:info@ust.msk.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http://www.etprf.ru" TargetMode="External"/><Relationship Id="rId10" Type="http://schemas.openxmlformats.org/officeDocument/2006/relationships/hyperlink" Target="mailto:info@ust.msk.ru"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info@ust.msk.ru" TargetMode="External"/><Relationship Id="rId14" Type="http://schemas.openxmlformats.org/officeDocument/2006/relationships/hyperlink" Target="http://www.etprf.ru"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1D62D-C087-41C9-85BA-9F5B46E09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11378</Words>
  <Characters>64858</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dc:creator>
  <cp:lastModifiedBy>user12</cp:lastModifiedBy>
  <cp:revision>3</cp:revision>
  <cp:lastPrinted>2018-10-22T13:03:00Z</cp:lastPrinted>
  <dcterms:created xsi:type="dcterms:W3CDTF">2019-12-10T11:32:00Z</dcterms:created>
  <dcterms:modified xsi:type="dcterms:W3CDTF">2019-12-11T11:49:00Z</dcterms:modified>
</cp:coreProperties>
</file>